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header36.xml" ContentType="application/vnd.openxmlformats-officedocument.wordprocessingml.head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header39.xml" ContentType="application/vnd.openxmlformats-officedocument.wordprocessingml.header+xml"/>
  <Override PartName="/word/footer39.xml" ContentType="application/vnd.openxmlformats-officedocument.wordprocessingml.foot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header42.xml" ContentType="application/vnd.openxmlformats-officedocument.wordprocessingml.header+xml"/>
  <Override PartName="/word/footer42.xml" ContentType="application/vnd.openxmlformats-officedocument.wordprocessingml.foot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header45.xml" ContentType="application/vnd.openxmlformats-officedocument.wordprocessingml.header+xml"/>
  <Override PartName="/word/footer45.xml" ContentType="application/vnd.openxmlformats-officedocument.wordprocessingml.foot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header48.xml" ContentType="application/vnd.openxmlformats-officedocument.wordprocessingml.header+xml"/>
  <Override PartName="/word/footer48.xml" ContentType="application/vnd.openxmlformats-officedocument.wordprocessingml.foot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header51.xml" ContentType="application/vnd.openxmlformats-officedocument.wordprocessingml.header+xml"/>
  <Override PartName="/word/footer51.xml" ContentType="application/vnd.openxmlformats-officedocument.wordprocessingml.foot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header54.xml" ContentType="application/vnd.openxmlformats-officedocument.wordprocessingml.header+xml"/>
  <Override PartName="/word/footer54.xml" ContentType="application/vnd.openxmlformats-officedocument.wordprocessingml.foot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header57.xml" ContentType="application/vnd.openxmlformats-officedocument.wordprocessingml.header+xml"/>
  <Override PartName="/word/footer57.xml" ContentType="application/vnd.openxmlformats-officedocument.wordprocessingml.foot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header60.xml" ContentType="application/vnd.openxmlformats-officedocument.wordprocessingml.header+xml"/>
  <Override PartName="/word/footer60.xml" ContentType="application/vnd.openxmlformats-officedocument.wordprocessingml.foot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header63.xml" ContentType="application/vnd.openxmlformats-officedocument.wordprocessingml.header+xml"/>
  <Override PartName="/word/footer63.xml" ContentType="application/vnd.openxmlformats-officedocument.wordprocessingml.foot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header66.xml" ContentType="application/vnd.openxmlformats-officedocument.wordprocessingml.header+xml"/>
  <Override PartName="/word/footer6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3C0644" w14:paraId="4C96DD5F" w14:textId="77777777" w:rsidTr="00CB0809">
        <w:trPr>
          <w:trHeight w:val="1077"/>
        </w:trPr>
        <w:tc>
          <w:tcPr>
            <w:tcW w:w="10466" w:type="dxa"/>
          </w:tcPr>
          <w:p w14:paraId="2D1C9B4F" w14:textId="77777777" w:rsidR="003C0644" w:rsidRDefault="003C0644" w:rsidP="002141A4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EB541FE" wp14:editId="4AB18C82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>
              <w:fldChar w:fldCharType="separate"/>
            </w:r>
            <w:r>
              <w:fldChar w:fldCharType="end"/>
            </w:r>
          </w:p>
          <w:p w14:paraId="3D7F02B0" w14:textId="77777777" w:rsidR="003C0644" w:rsidRDefault="003C0644" w:rsidP="00CF4773">
            <w:pPr>
              <w:jc w:val="right"/>
            </w:pPr>
          </w:p>
        </w:tc>
      </w:tr>
      <w:tr w:rsidR="003C0644" w:rsidRPr="002141A4" w14:paraId="2A2AD9D6" w14:textId="77777777" w:rsidTr="00CB0809">
        <w:trPr>
          <w:trHeight w:val="1701"/>
        </w:trPr>
        <w:tc>
          <w:tcPr>
            <w:tcW w:w="10466" w:type="dxa"/>
          </w:tcPr>
          <w:p w14:paraId="52B771A2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628F31CF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2A76C9DD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48F3A336" w14:textId="77777777" w:rsidR="003C0644" w:rsidRPr="002141A4" w:rsidRDefault="003C064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45C9187F" w14:textId="77777777" w:rsidR="003C0644" w:rsidRPr="002141A4" w:rsidRDefault="003C064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4EBD9DB9" w14:textId="77777777" w:rsidR="003C0644" w:rsidRPr="002141A4" w:rsidRDefault="003C064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stimados padres de familia y tutores:</w:t>
      </w:r>
    </w:p>
    <w:p w14:paraId="5B589706" w14:textId="77777777" w:rsidR="003C0644" w:rsidRPr="002141A4" w:rsidRDefault="003C0644" w:rsidP="002141A4">
      <w:pPr>
        <w:rPr>
          <w:rFonts w:ascii="Avenir Next" w:hAnsi="Avenir Next"/>
        </w:rPr>
      </w:pPr>
    </w:p>
    <w:p w14:paraId="70A6B2B2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hij@s obtuvieron a lo largo del ciclo escolar. </w:t>
      </w:r>
    </w:p>
    <w:p w14:paraId="4622379F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29BCAA67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hij@s. </w:t>
      </w:r>
    </w:p>
    <w:sdt>
      <w:sdtPr>
        <w:rPr>
          <w:rFonts w:ascii="Avenir Next" w:hAnsi="Avenir Next"/>
        </w:rPr>
        <w:alias w:val="Un cordial saludo:"/>
        <w:tag w:val="Un cordial saludo:"/>
        <w:id w:val="379681130"/>
        <w:placeholder>
          <w:docPart w:val="D12E8F886356F54B87ED494266AF8AC3"/>
        </w:placeholder>
        <w:temporary/>
        <w:showingPlcHdr/>
        <w15:appearance w15:val="hidden"/>
      </w:sdtPr>
      <w:sdtContent>
        <w:p w14:paraId="45E1EA83" w14:textId="77777777" w:rsidR="003C0644" w:rsidRPr="002141A4" w:rsidRDefault="003C064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06EE8D2B" w14:textId="77777777" w:rsidR="003C0644" w:rsidRDefault="003C064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08AA5B7A" w14:textId="77777777" w:rsidR="003C0644" w:rsidRDefault="003C0644" w:rsidP="002141A4"/>
    <w:p w14:paraId="0A841B49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660288" behindDoc="0" locked="0" layoutInCell="1" allowOverlap="1" wp14:anchorId="18682BE6" wp14:editId="6F68D3C5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Alejandra</w:t>
      </w:r>
    </w:p>
    <w:p w14:paraId="09176955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Álvarez</w:t>
      </w:r>
    </w:p>
    <w:p w14:paraId="6230A2FD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A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7EE9BE31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Español </w:t>
      </w:r>
    </w:p>
    <w:p w14:paraId="6832486C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8</w:t>
      </w:r>
    </w:p>
    <w:p w14:paraId="6C11435B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</w:t>
      </w:r>
    </w:p>
    <w:p w14:paraId="6D51D804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77D90943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61312" behindDoc="0" locked="0" layoutInCell="1" allowOverlap="1" wp14:anchorId="239115C5" wp14:editId="0FFCDAF2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5C453A43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66D8FDF8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2D9406EF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22DAD19F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3FA88F96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40994AA1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53D0D3DC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62336" behindDoc="0" locked="0" layoutInCell="1" allowOverlap="1" wp14:anchorId="7268281D" wp14:editId="20D7D533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0D5C82CE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3112D12F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39EFC254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3DFEEA94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777A1657" w14:textId="77777777" w:rsidR="003C0644" w:rsidRDefault="003C0644" w:rsidP="002141A4">
      <w:pPr>
        <w:sectPr w:rsidR="003C0644" w:rsidSect="003C064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1440" w:right="1440" w:bottom="2520" w:left="1440" w:header="720" w:footer="864" w:gutter="0"/>
          <w:pgNumType w:start="1"/>
          <w:cols w:space="720"/>
          <w:docGrid w:linePitch="360"/>
        </w:sectPr>
      </w:pPr>
    </w:p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3C0644" w14:paraId="627EC619" w14:textId="77777777" w:rsidTr="00CB0809">
        <w:trPr>
          <w:trHeight w:val="1077"/>
        </w:trPr>
        <w:tc>
          <w:tcPr>
            <w:tcW w:w="10466" w:type="dxa"/>
          </w:tcPr>
          <w:p w14:paraId="21B7FAFF" w14:textId="77777777" w:rsidR="003C0644" w:rsidRDefault="003C0644" w:rsidP="002141A4">
            <w:r>
              <w:rPr>
                <w:noProof/>
              </w:rPr>
              <w:lastRenderedPageBreak/>
              <w:drawing>
                <wp:anchor distT="0" distB="0" distL="114300" distR="114300" simplePos="0" relativeHeight="251664384" behindDoc="0" locked="0" layoutInCell="1" allowOverlap="1" wp14:anchorId="131AD854" wp14:editId="07E9B6FB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32" name="Imagen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>
              <w:fldChar w:fldCharType="separate"/>
            </w:r>
            <w:r>
              <w:fldChar w:fldCharType="end"/>
            </w:r>
          </w:p>
          <w:p w14:paraId="2A24D7FD" w14:textId="77777777" w:rsidR="003C0644" w:rsidRDefault="003C0644" w:rsidP="00CF4773">
            <w:pPr>
              <w:jc w:val="right"/>
            </w:pPr>
          </w:p>
        </w:tc>
      </w:tr>
      <w:tr w:rsidR="003C0644" w:rsidRPr="002141A4" w14:paraId="48D2A10C" w14:textId="77777777" w:rsidTr="00CB0809">
        <w:trPr>
          <w:trHeight w:val="1701"/>
        </w:trPr>
        <w:tc>
          <w:tcPr>
            <w:tcW w:w="10466" w:type="dxa"/>
          </w:tcPr>
          <w:p w14:paraId="348287F9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0EA71B99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3BDA82A4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53793089" w14:textId="77777777" w:rsidR="003C0644" w:rsidRPr="002141A4" w:rsidRDefault="003C064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6B47D62D" w14:textId="77777777" w:rsidR="003C0644" w:rsidRPr="002141A4" w:rsidRDefault="003C064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3DF07775" w14:textId="77777777" w:rsidR="003C0644" w:rsidRPr="002141A4" w:rsidRDefault="003C064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stimados padres de familia y tutores:</w:t>
      </w:r>
    </w:p>
    <w:p w14:paraId="4D2387C3" w14:textId="77777777" w:rsidR="003C0644" w:rsidRPr="002141A4" w:rsidRDefault="003C0644" w:rsidP="002141A4">
      <w:pPr>
        <w:rPr>
          <w:rFonts w:ascii="Avenir Next" w:hAnsi="Avenir Next"/>
        </w:rPr>
      </w:pPr>
    </w:p>
    <w:p w14:paraId="671C2FE2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hij@s obtuvieron a lo largo del ciclo escolar. </w:t>
      </w:r>
    </w:p>
    <w:p w14:paraId="3F65EE75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4479D3EC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hij@s. </w:t>
      </w:r>
    </w:p>
    <w:sdt>
      <w:sdtPr>
        <w:rPr>
          <w:rFonts w:ascii="Avenir Next" w:hAnsi="Avenir Next"/>
        </w:rPr>
        <w:alias w:val="Un cordial saludo:"/>
        <w:tag w:val="Un cordial saludo:"/>
        <w:id w:val="47580167"/>
        <w:placeholder>
          <w:docPart w:val="4E7DF99EA6BA6A459A7D8FB1964A8C07"/>
        </w:placeholder>
        <w:temporary/>
        <w:showingPlcHdr/>
        <w15:appearance w15:val="hidden"/>
      </w:sdtPr>
      <w:sdtContent>
        <w:p w14:paraId="10C3E146" w14:textId="77777777" w:rsidR="003C0644" w:rsidRPr="002141A4" w:rsidRDefault="003C064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45A5FA6B" w14:textId="77777777" w:rsidR="003C0644" w:rsidRDefault="003C064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0B84B95C" w14:textId="77777777" w:rsidR="003C0644" w:rsidRDefault="003C0644" w:rsidP="002141A4"/>
    <w:p w14:paraId="7DC7B3C4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665408" behindDoc="0" locked="0" layoutInCell="1" allowOverlap="1" wp14:anchorId="2C1D71F5" wp14:editId="00A99561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Carlos</w:t>
      </w:r>
    </w:p>
    <w:p w14:paraId="714872FE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Blanco</w:t>
      </w:r>
    </w:p>
    <w:p w14:paraId="03705FCE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C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09181A1C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Ciencias </w:t>
      </w:r>
    </w:p>
    <w:p w14:paraId="7CAE6774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</w:t>
      </w:r>
    </w:p>
    <w:p w14:paraId="49C3D1B0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7</w:t>
      </w:r>
    </w:p>
    <w:p w14:paraId="78503336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7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37C99C7F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66432" behindDoc="0" locked="0" layoutInCell="1" allowOverlap="1" wp14:anchorId="04D467C2" wp14:editId="639D35D2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4C8593F8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</w:t>
      </w:r>
    </w:p>
    <w:p w14:paraId="3B8A7726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</w:t>
      </w:r>
    </w:p>
    <w:p w14:paraId="4A09AF6A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709B61B4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</w:t>
      </w:r>
    </w:p>
    <w:p w14:paraId="14001B52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</w:t>
      </w:r>
    </w:p>
    <w:p w14:paraId="6324E60A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1999F1E4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67456" behindDoc="0" locked="0" layoutInCell="1" allowOverlap="1" wp14:anchorId="2126B568" wp14:editId="650A1186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</w:t>
      </w:r>
    </w:p>
    <w:p w14:paraId="41E16CA7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00121EAF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522FD526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1010E7C7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</w:t>
      </w:r>
    </w:p>
    <w:p w14:paraId="73987DA7" w14:textId="77777777" w:rsidR="003C0644" w:rsidRDefault="003C0644" w:rsidP="002141A4">
      <w:pPr>
        <w:sectPr w:rsidR="003C0644" w:rsidSect="003C0644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 w:code="9"/>
          <w:pgMar w:top="1440" w:right="1440" w:bottom="2520" w:left="1440" w:header="720" w:footer="864" w:gutter="0"/>
          <w:pgNumType w:start="1"/>
          <w:cols w:space="720"/>
          <w:docGrid w:linePitch="360"/>
        </w:sectPr>
      </w:pPr>
    </w:p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3C0644" w14:paraId="15EBFA11" w14:textId="77777777" w:rsidTr="00CB0809">
        <w:trPr>
          <w:trHeight w:val="1077"/>
        </w:trPr>
        <w:tc>
          <w:tcPr>
            <w:tcW w:w="10466" w:type="dxa"/>
          </w:tcPr>
          <w:p w14:paraId="3C1970FF" w14:textId="77777777" w:rsidR="003C0644" w:rsidRDefault="003C0644" w:rsidP="002141A4">
            <w:r>
              <w:rPr>
                <w:noProof/>
              </w:rPr>
              <w:lastRenderedPageBreak/>
              <w:drawing>
                <wp:anchor distT="0" distB="0" distL="114300" distR="114300" simplePos="0" relativeHeight="251669504" behindDoc="0" locked="0" layoutInCell="1" allowOverlap="1" wp14:anchorId="4E4F2B1A" wp14:editId="4E357417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45" name="Imagen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>
              <w:fldChar w:fldCharType="separate"/>
            </w:r>
            <w:r>
              <w:fldChar w:fldCharType="end"/>
            </w:r>
          </w:p>
          <w:p w14:paraId="3710ADE5" w14:textId="77777777" w:rsidR="003C0644" w:rsidRDefault="003C0644" w:rsidP="00CF4773">
            <w:pPr>
              <w:jc w:val="right"/>
            </w:pPr>
          </w:p>
        </w:tc>
      </w:tr>
      <w:tr w:rsidR="003C0644" w:rsidRPr="002141A4" w14:paraId="4F12ED27" w14:textId="77777777" w:rsidTr="00CB0809">
        <w:trPr>
          <w:trHeight w:val="1701"/>
        </w:trPr>
        <w:tc>
          <w:tcPr>
            <w:tcW w:w="10466" w:type="dxa"/>
          </w:tcPr>
          <w:p w14:paraId="18E529C8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2A809BB3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22E1E4CA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2420CDDB" w14:textId="77777777" w:rsidR="003C0644" w:rsidRPr="002141A4" w:rsidRDefault="003C064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1986187D" w14:textId="77777777" w:rsidR="003C0644" w:rsidRPr="002141A4" w:rsidRDefault="003C064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4866234A" w14:textId="77777777" w:rsidR="003C0644" w:rsidRPr="002141A4" w:rsidRDefault="003C064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stimados padres de familia y tutores:</w:t>
      </w:r>
    </w:p>
    <w:p w14:paraId="1164AA59" w14:textId="77777777" w:rsidR="003C0644" w:rsidRPr="002141A4" w:rsidRDefault="003C0644" w:rsidP="002141A4">
      <w:pPr>
        <w:rPr>
          <w:rFonts w:ascii="Avenir Next" w:hAnsi="Avenir Next"/>
        </w:rPr>
      </w:pPr>
    </w:p>
    <w:p w14:paraId="5DE7D15A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hij@s obtuvieron a lo largo del ciclo escolar. </w:t>
      </w:r>
    </w:p>
    <w:p w14:paraId="21574C4E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2D170150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hij@s. </w:t>
      </w:r>
    </w:p>
    <w:sdt>
      <w:sdtPr>
        <w:rPr>
          <w:rFonts w:ascii="Avenir Next" w:hAnsi="Avenir Next"/>
        </w:rPr>
        <w:alias w:val="Un cordial saludo:"/>
        <w:tag w:val="Un cordial saludo:"/>
        <w:id w:val="1579253822"/>
        <w:placeholder>
          <w:docPart w:val="7700E6DA41037745BA86746AB6E435CE"/>
        </w:placeholder>
        <w:temporary/>
        <w:showingPlcHdr/>
        <w15:appearance w15:val="hidden"/>
      </w:sdtPr>
      <w:sdtContent>
        <w:p w14:paraId="669A1DA5" w14:textId="77777777" w:rsidR="003C0644" w:rsidRPr="002141A4" w:rsidRDefault="003C064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41703D00" w14:textId="77777777" w:rsidR="003C0644" w:rsidRDefault="003C064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09E0FEB9" w14:textId="77777777" w:rsidR="003C0644" w:rsidRDefault="003C0644" w:rsidP="002141A4"/>
    <w:p w14:paraId="1798AAE5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670528" behindDoc="0" locked="0" layoutInCell="1" allowOverlap="1" wp14:anchorId="73B3628E" wp14:editId="43D8D760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46" name="Imagen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Miriam </w:t>
      </w:r>
    </w:p>
    <w:p w14:paraId="56E0C2B2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Cedros</w:t>
      </w:r>
    </w:p>
    <w:p w14:paraId="079A06A7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D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3AFDDBEE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Ingles</w:t>
      </w:r>
    </w:p>
    <w:p w14:paraId="37EB1A32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7.6</w:t>
      </w:r>
    </w:p>
    <w:p w14:paraId="5158B6BF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8.5</w:t>
      </w:r>
    </w:p>
    <w:p w14:paraId="53679B45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8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48BC96C2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71552" behindDoc="0" locked="0" layoutInCell="1" allowOverlap="1" wp14:anchorId="70CB4607" wp14:editId="414A77AC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47" name="Imagen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7.6</w:t>
      </w:r>
    </w:p>
    <w:p w14:paraId="05F07183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8.5</w:t>
      </w:r>
    </w:p>
    <w:p w14:paraId="743F6AAE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3FEC88FA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7.6</w:t>
      </w:r>
    </w:p>
    <w:p w14:paraId="704FAAB8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3B55551F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8.5</w:t>
      </w:r>
    </w:p>
    <w:p w14:paraId="53AF5EE7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7.6</w:t>
      </w:r>
    </w:p>
    <w:p w14:paraId="09D89931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72576" behindDoc="0" locked="0" layoutInCell="1" allowOverlap="1" wp14:anchorId="60DDE882" wp14:editId="3C2DBA10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48" name="Imagen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8.5</w:t>
      </w:r>
    </w:p>
    <w:p w14:paraId="55799509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345768DD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7.6</w:t>
      </w:r>
    </w:p>
    <w:p w14:paraId="185EC406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6</w:t>
      </w:r>
    </w:p>
    <w:p w14:paraId="0692D693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4A3E8850" w14:textId="77777777" w:rsidR="003C0644" w:rsidRDefault="003C0644" w:rsidP="002141A4">
      <w:pPr>
        <w:sectPr w:rsidR="003C0644" w:rsidSect="003C0644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 w:code="9"/>
          <w:pgMar w:top="1440" w:right="1440" w:bottom="2520" w:left="1440" w:header="720" w:footer="864" w:gutter="0"/>
          <w:pgNumType w:start="1"/>
          <w:cols w:space="720"/>
          <w:docGrid w:linePitch="360"/>
        </w:sectPr>
      </w:pPr>
    </w:p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3C0644" w14:paraId="6CB0E9C3" w14:textId="77777777" w:rsidTr="00CB0809">
        <w:trPr>
          <w:trHeight w:val="1077"/>
        </w:trPr>
        <w:tc>
          <w:tcPr>
            <w:tcW w:w="10466" w:type="dxa"/>
          </w:tcPr>
          <w:p w14:paraId="5C0046C5" w14:textId="77777777" w:rsidR="003C0644" w:rsidRDefault="003C0644" w:rsidP="002141A4">
            <w:r>
              <w:rPr>
                <w:noProof/>
              </w:rPr>
              <w:lastRenderedPageBreak/>
              <w:drawing>
                <wp:anchor distT="0" distB="0" distL="114300" distR="114300" simplePos="0" relativeHeight="251674624" behindDoc="0" locked="0" layoutInCell="1" allowOverlap="1" wp14:anchorId="4147D4CC" wp14:editId="7BBB7FE8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58" name="Imagen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>
              <w:fldChar w:fldCharType="separate"/>
            </w:r>
            <w:r>
              <w:fldChar w:fldCharType="end"/>
            </w:r>
          </w:p>
          <w:p w14:paraId="11A7C804" w14:textId="77777777" w:rsidR="003C0644" w:rsidRDefault="003C0644" w:rsidP="00CF4773">
            <w:pPr>
              <w:jc w:val="right"/>
            </w:pPr>
          </w:p>
        </w:tc>
      </w:tr>
      <w:tr w:rsidR="003C0644" w:rsidRPr="002141A4" w14:paraId="06C116EB" w14:textId="77777777" w:rsidTr="00CB0809">
        <w:trPr>
          <w:trHeight w:val="1701"/>
        </w:trPr>
        <w:tc>
          <w:tcPr>
            <w:tcW w:w="10466" w:type="dxa"/>
          </w:tcPr>
          <w:p w14:paraId="5A04D367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062EF01C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51BE25E8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3898DC7C" w14:textId="77777777" w:rsidR="003C0644" w:rsidRPr="002141A4" w:rsidRDefault="003C064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5B4F53D7" w14:textId="77777777" w:rsidR="003C0644" w:rsidRPr="002141A4" w:rsidRDefault="003C064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0D50544C" w14:textId="77777777" w:rsidR="003C0644" w:rsidRPr="002141A4" w:rsidRDefault="003C064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stimados padres de familia y tutores:</w:t>
      </w:r>
    </w:p>
    <w:p w14:paraId="5DBE9E61" w14:textId="77777777" w:rsidR="003C0644" w:rsidRPr="002141A4" w:rsidRDefault="003C0644" w:rsidP="002141A4">
      <w:pPr>
        <w:rPr>
          <w:rFonts w:ascii="Avenir Next" w:hAnsi="Avenir Next"/>
        </w:rPr>
      </w:pPr>
    </w:p>
    <w:p w14:paraId="74CEE6F9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hij@s obtuvieron a lo largo del ciclo escolar. </w:t>
      </w:r>
    </w:p>
    <w:p w14:paraId="407FC256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004F3C08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hij@s. </w:t>
      </w:r>
    </w:p>
    <w:sdt>
      <w:sdtPr>
        <w:rPr>
          <w:rFonts w:ascii="Avenir Next" w:hAnsi="Avenir Next"/>
        </w:rPr>
        <w:alias w:val="Un cordial saludo:"/>
        <w:tag w:val="Un cordial saludo:"/>
        <w:id w:val="105472900"/>
        <w:placeholder>
          <w:docPart w:val="7F4D099BEC42D645A3D8B1C895FA115E"/>
        </w:placeholder>
        <w:temporary/>
        <w:showingPlcHdr/>
        <w15:appearance w15:val="hidden"/>
      </w:sdtPr>
      <w:sdtContent>
        <w:p w14:paraId="7ABEA9C3" w14:textId="77777777" w:rsidR="003C0644" w:rsidRPr="002141A4" w:rsidRDefault="003C064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7F839A25" w14:textId="77777777" w:rsidR="003C0644" w:rsidRDefault="003C064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76BD72DA" w14:textId="77777777" w:rsidR="003C0644" w:rsidRDefault="003C0644" w:rsidP="002141A4"/>
    <w:p w14:paraId="5CEC074F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675648" behindDoc="0" locked="0" layoutInCell="1" allowOverlap="1" wp14:anchorId="6326D367" wp14:editId="6388F473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59" name="Imagen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Pablo </w:t>
      </w:r>
    </w:p>
    <w:p w14:paraId="65E1541D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Davidson</w:t>
      </w:r>
    </w:p>
    <w:p w14:paraId="1064C464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B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04CEDA5E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Ciencias </w:t>
      </w:r>
    </w:p>
    <w:p w14:paraId="0E9BF7CE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8.8</w:t>
      </w:r>
    </w:p>
    <w:p w14:paraId="107E6165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8.8</w:t>
      </w:r>
    </w:p>
    <w:p w14:paraId="5B6B2513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10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387A2B63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76672" behindDoc="0" locked="0" layoutInCell="1" allowOverlap="1" wp14:anchorId="1816DE69" wp14:editId="405F1492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60" name="Imagen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8.8</w:t>
      </w:r>
    </w:p>
    <w:p w14:paraId="41DF3481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8.8</w:t>
      </w:r>
    </w:p>
    <w:p w14:paraId="2AEE13E7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0A7E52FF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8.8</w:t>
      </w:r>
    </w:p>
    <w:p w14:paraId="2B42BE74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3A913C5C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8.8</w:t>
      </w:r>
    </w:p>
    <w:p w14:paraId="70C5758D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8.8</w:t>
      </w:r>
    </w:p>
    <w:p w14:paraId="623BA426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77696" behindDoc="0" locked="0" layoutInCell="1" allowOverlap="1" wp14:anchorId="1AA5083F" wp14:editId="483A1F3F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61" name="Imagen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8.8</w:t>
      </w:r>
    </w:p>
    <w:p w14:paraId="25151E72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363DD0AF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8.8</w:t>
      </w:r>
    </w:p>
    <w:p w14:paraId="7C7B982C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</w:t>
      </w:r>
    </w:p>
    <w:p w14:paraId="2C89BE94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3B611180" w14:textId="77777777" w:rsidR="003C0644" w:rsidRDefault="003C0644" w:rsidP="002141A4">
      <w:pPr>
        <w:sectPr w:rsidR="003C0644" w:rsidSect="003C0644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pgSz w:w="11906" w:h="16838" w:code="9"/>
          <w:pgMar w:top="1440" w:right="1440" w:bottom="2520" w:left="1440" w:header="720" w:footer="864" w:gutter="0"/>
          <w:pgNumType w:start="1"/>
          <w:cols w:space="720"/>
          <w:docGrid w:linePitch="360"/>
        </w:sectPr>
      </w:pPr>
    </w:p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3C0644" w14:paraId="77F4E22B" w14:textId="77777777" w:rsidTr="00CB0809">
        <w:trPr>
          <w:trHeight w:val="1077"/>
        </w:trPr>
        <w:tc>
          <w:tcPr>
            <w:tcW w:w="10466" w:type="dxa"/>
          </w:tcPr>
          <w:p w14:paraId="15E93E42" w14:textId="77777777" w:rsidR="003C0644" w:rsidRDefault="003C0644" w:rsidP="002141A4">
            <w:r>
              <w:rPr>
                <w:noProof/>
              </w:rPr>
              <w:lastRenderedPageBreak/>
              <w:drawing>
                <wp:anchor distT="0" distB="0" distL="114300" distR="114300" simplePos="0" relativeHeight="251679744" behindDoc="0" locked="0" layoutInCell="1" allowOverlap="1" wp14:anchorId="78CD7CDD" wp14:editId="7E3C2756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71" name="Imagen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>
              <w:fldChar w:fldCharType="separate"/>
            </w:r>
            <w:r>
              <w:fldChar w:fldCharType="end"/>
            </w:r>
          </w:p>
          <w:p w14:paraId="30062CE4" w14:textId="77777777" w:rsidR="003C0644" w:rsidRDefault="003C0644" w:rsidP="00CF4773">
            <w:pPr>
              <w:jc w:val="right"/>
            </w:pPr>
          </w:p>
        </w:tc>
      </w:tr>
      <w:tr w:rsidR="003C0644" w:rsidRPr="002141A4" w14:paraId="7A0EAA29" w14:textId="77777777" w:rsidTr="00CB0809">
        <w:trPr>
          <w:trHeight w:val="1701"/>
        </w:trPr>
        <w:tc>
          <w:tcPr>
            <w:tcW w:w="10466" w:type="dxa"/>
          </w:tcPr>
          <w:p w14:paraId="0895866F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6B52F8B5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691C3448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1FA2D857" w14:textId="77777777" w:rsidR="003C0644" w:rsidRPr="002141A4" w:rsidRDefault="003C064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45523562" w14:textId="77777777" w:rsidR="003C0644" w:rsidRPr="002141A4" w:rsidRDefault="003C064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7DD6B7C8" w14:textId="77777777" w:rsidR="003C0644" w:rsidRPr="002141A4" w:rsidRDefault="003C064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stimados padres de familia y tutores:</w:t>
      </w:r>
    </w:p>
    <w:p w14:paraId="315562ED" w14:textId="77777777" w:rsidR="003C0644" w:rsidRPr="002141A4" w:rsidRDefault="003C0644" w:rsidP="002141A4">
      <w:pPr>
        <w:rPr>
          <w:rFonts w:ascii="Avenir Next" w:hAnsi="Avenir Next"/>
        </w:rPr>
      </w:pPr>
    </w:p>
    <w:p w14:paraId="33C0EDE6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hij@s obtuvieron a lo largo del ciclo escolar. </w:t>
      </w:r>
    </w:p>
    <w:p w14:paraId="0B735531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6297FAF6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hij@s. </w:t>
      </w:r>
    </w:p>
    <w:sdt>
      <w:sdtPr>
        <w:rPr>
          <w:rFonts w:ascii="Avenir Next" w:hAnsi="Avenir Next"/>
        </w:rPr>
        <w:alias w:val="Un cordial saludo:"/>
        <w:tag w:val="Un cordial saludo:"/>
        <w:id w:val="1839352963"/>
        <w:placeholder>
          <w:docPart w:val="B78E4C9A97CC96428409828E7EF81958"/>
        </w:placeholder>
        <w:temporary/>
        <w:showingPlcHdr/>
        <w15:appearance w15:val="hidden"/>
      </w:sdtPr>
      <w:sdtContent>
        <w:p w14:paraId="7B83981D" w14:textId="77777777" w:rsidR="003C0644" w:rsidRPr="002141A4" w:rsidRDefault="003C064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026F8E32" w14:textId="77777777" w:rsidR="003C0644" w:rsidRDefault="003C064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0CAEB8CF" w14:textId="77777777" w:rsidR="003C0644" w:rsidRDefault="003C0644" w:rsidP="002141A4"/>
    <w:p w14:paraId="25F489DC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680768" behindDoc="0" locked="0" layoutInCell="1" allowOverlap="1" wp14:anchorId="64BE1496" wp14:editId="6B28B28E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72" name="Imagen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Samuel</w:t>
      </w:r>
    </w:p>
    <w:p w14:paraId="31599148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Hernández</w:t>
      </w:r>
    </w:p>
    <w:p w14:paraId="542755FA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A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041A3FB6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Ingles</w:t>
      </w:r>
    </w:p>
    <w:p w14:paraId="7E0AE9DA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10</w:t>
      </w:r>
    </w:p>
    <w:p w14:paraId="03BA4E01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</w:t>
      </w:r>
    </w:p>
    <w:p w14:paraId="1D4F2EF1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7.8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01C89E55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81792" behindDoc="0" locked="0" layoutInCell="1" allowOverlap="1" wp14:anchorId="1356D94A" wp14:editId="05DAAE59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73" name="Imagen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086EE100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20BA605F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7.8</w:t>
      </w:r>
    </w:p>
    <w:p w14:paraId="290FDCCB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60961C7E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7.8</w:t>
      </w:r>
    </w:p>
    <w:p w14:paraId="79CFED91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38D9C977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1612A264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82816" behindDoc="0" locked="0" layoutInCell="1" allowOverlap="1" wp14:anchorId="315F443B" wp14:editId="2EC9523E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74" name="Imagen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63EC86BB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7.8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03F99AD0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19B4E01A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8.5</w:t>
      </w:r>
    </w:p>
    <w:p w14:paraId="4B06044F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7.8</w:t>
      </w:r>
    </w:p>
    <w:p w14:paraId="40E033C0" w14:textId="77777777" w:rsidR="003C0644" w:rsidRDefault="003C0644" w:rsidP="002141A4">
      <w:pPr>
        <w:sectPr w:rsidR="003C0644" w:rsidSect="003C0644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pgSz w:w="11906" w:h="16838" w:code="9"/>
          <w:pgMar w:top="1440" w:right="1440" w:bottom="2520" w:left="1440" w:header="720" w:footer="864" w:gutter="0"/>
          <w:pgNumType w:start="1"/>
          <w:cols w:space="720"/>
          <w:docGrid w:linePitch="360"/>
        </w:sectPr>
      </w:pPr>
    </w:p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3C0644" w14:paraId="6A5B5B74" w14:textId="77777777" w:rsidTr="00CB0809">
        <w:trPr>
          <w:trHeight w:val="1077"/>
        </w:trPr>
        <w:tc>
          <w:tcPr>
            <w:tcW w:w="10466" w:type="dxa"/>
          </w:tcPr>
          <w:p w14:paraId="742E198C" w14:textId="77777777" w:rsidR="003C0644" w:rsidRDefault="003C0644" w:rsidP="002141A4">
            <w:r>
              <w:rPr>
                <w:noProof/>
              </w:rPr>
              <w:lastRenderedPageBreak/>
              <w:drawing>
                <wp:anchor distT="0" distB="0" distL="114300" distR="114300" simplePos="0" relativeHeight="251684864" behindDoc="0" locked="0" layoutInCell="1" allowOverlap="1" wp14:anchorId="7C64E0F2" wp14:editId="4516AE9B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84" name="Imagen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>
              <w:fldChar w:fldCharType="separate"/>
            </w:r>
            <w:r>
              <w:fldChar w:fldCharType="end"/>
            </w:r>
          </w:p>
          <w:p w14:paraId="27971708" w14:textId="77777777" w:rsidR="003C0644" w:rsidRDefault="003C0644" w:rsidP="00CF4773">
            <w:pPr>
              <w:jc w:val="right"/>
            </w:pPr>
          </w:p>
        </w:tc>
      </w:tr>
      <w:tr w:rsidR="003C0644" w:rsidRPr="002141A4" w14:paraId="3C07E21E" w14:textId="77777777" w:rsidTr="00CB0809">
        <w:trPr>
          <w:trHeight w:val="1701"/>
        </w:trPr>
        <w:tc>
          <w:tcPr>
            <w:tcW w:w="10466" w:type="dxa"/>
          </w:tcPr>
          <w:p w14:paraId="4DD07144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50962EC5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2C8D1914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157A682D" w14:textId="77777777" w:rsidR="003C0644" w:rsidRPr="002141A4" w:rsidRDefault="003C064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13FB4092" w14:textId="77777777" w:rsidR="003C0644" w:rsidRPr="002141A4" w:rsidRDefault="003C064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28E8D9B0" w14:textId="77777777" w:rsidR="003C0644" w:rsidRPr="002141A4" w:rsidRDefault="003C064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stimados padres de familia y tutores:</w:t>
      </w:r>
    </w:p>
    <w:p w14:paraId="07F3F4B5" w14:textId="77777777" w:rsidR="003C0644" w:rsidRPr="002141A4" w:rsidRDefault="003C0644" w:rsidP="002141A4">
      <w:pPr>
        <w:rPr>
          <w:rFonts w:ascii="Avenir Next" w:hAnsi="Avenir Next"/>
        </w:rPr>
      </w:pPr>
    </w:p>
    <w:p w14:paraId="34FF66F9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hij@s obtuvieron a lo largo del ciclo escolar. </w:t>
      </w:r>
    </w:p>
    <w:p w14:paraId="451E202B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2FC4F6ED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hij@s. </w:t>
      </w:r>
    </w:p>
    <w:sdt>
      <w:sdtPr>
        <w:rPr>
          <w:rFonts w:ascii="Avenir Next" w:hAnsi="Avenir Next"/>
        </w:rPr>
        <w:alias w:val="Un cordial saludo:"/>
        <w:tag w:val="Un cordial saludo:"/>
        <w:id w:val="-1807151761"/>
        <w:placeholder>
          <w:docPart w:val="E42960F2028CD7448C14B974F54771E1"/>
        </w:placeholder>
        <w:temporary/>
        <w:showingPlcHdr/>
        <w15:appearance w15:val="hidden"/>
      </w:sdtPr>
      <w:sdtContent>
        <w:p w14:paraId="3241ABC1" w14:textId="77777777" w:rsidR="003C0644" w:rsidRPr="002141A4" w:rsidRDefault="003C064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1C66D3CC" w14:textId="77777777" w:rsidR="003C0644" w:rsidRDefault="003C064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2FD7F3EE" w14:textId="77777777" w:rsidR="003C0644" w:rsidRDefault="003C0644" w:rsidP="002141A4"/>
    <w:p w14:paraId="0AB5BB7E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685888" behindDoc="0" locked="0" layoutInCell="1" allowOverlap="1" wp14:anchorId="1235528B" wp14:editId="22AC56FF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85" name="Imagen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Rodrigo </w:t>
      </w:r>
    </w:p>
    <w:p w14:paraId="78E695EE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López</w:t>
      </w:r>
    </w:p>
    <w:p w14:paraId="4112BE67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A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071F4179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Español </w:t>
      </w:r>
    </w:p>
    <w:p w14:paraId="551F8072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10</w:t>
      </w:r>
    </w:p>
    <w:p w14:paraId="348F65D0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</w:t>
      </w:r>
    </w:p>
    <w:p w14:paraId="7C41B294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9.8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7F6CC5AF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86912" behindDoc="0" locked="0" layoutInCell="1" allowOverlap="1" wp14:anchorId="48922677" wp14:editId="29DA750E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86" name="Imagen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0AE8B666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1CAA2938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9.8</w:t>
      </w:r>
    </w:p>
    <w:p w14:paraId="46FC0BBB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4E5ADC39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9.8</w:t>
      </w:r>
    </w:p>
    <w:p w14:paraId="0EBF6800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6005940D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510D9E93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87936" behindDoc="0" locked="0" layoutInCell="1" allowOverlap="1" wp14:anchorId="3CC95B0D" wp14:editId="13B6C7B5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87" name="Imagen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12893DCE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9.8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3614B77E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53D02454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9.7</w:t>
      </w:r>
    </w:p>
    <w:p w14:paraId="730E9642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9.8</w:t>
      </w:r>
    </w:p>
    <w:p w14:paraId="11A769D3" w14:textId="77777777" w:rsidR="003C0644" w:rsidRDefault="003C0644" w:rsidP="002141A4">
      <w:pPr>
        <w:sectPr w:rsidR="003C0644" w:rsidSect="003C0644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1906" w:h="16838" w:code="9"/>
          <w:pgMar w:top="1440" w:right="1440" w:bottom="2520" w:left="1440" w:header="720" w:footer="864" w:gutter="0"/>
          <w:pgNumType w:start="1"/>
          <w:cols w:space="720"/>
          <w:docGrid w:linePitch="360"/>
        </w:sectPr>
      </w:pPr>
    </w:p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3C0644" w14:paraId="45BE7512" w14:textId="77777777" w:rsidTr="00CB0809">
        <w:trPr>
          <w:trHeight w:val="1077"/>
        </w:trPr>
        <w:tc>
          <w:tcPr>
            <w:tcW w:w="10466" w:type="dxa"/>
          </w:tcPr>
          <w:p w14:paraId="5E938344" w14:textId="77777777" w:rsidR="003C0644" w:rsidRDefault="003C0644" w:rsidP="002141A4">
            <w:r>
              <w:rPr>
                <w:noProof/>
              </w:rPr>
              <w:lastRenderedPageBreak/>
              <w:drawing>
                <wp:anchor distT="0" distB="0" distL="114300" distR="114300" simplePos="0" relativeHeight="251689984" behindDoc="0" locked="0" layoutInCell="1" allowOverlap="1" wp14:anchorId="66183741" wp14:editId="4A0CA3E9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97" name="Imagen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>
              <w:fldChar w:fldCharType="separate"/>
            </w:r>
            <w:r>
              <w:fldChar w:fldCharType="end"/>
            </w:r>
          </w:p>
          <w:p w14:paraId="5C1FA9B5" w14:textId="77777777" w:rsidR="003C0644" w:rsidRDefault="003C0644" w:rsidP="00CF4773">
            <w:pPr>
              <w:jc w:val="right"/>
            </w:pPr>
          </w:p>
        </w:tc>
      </w:tr>
      <w:tr w:rsidR="003C0644" w:rsidRPr="002141A4" w14:paraId="4C4B137D" w14:textId="77777777" w:rsidTr="00CB0809">
        <w:trPr>
          <w:trHeight w:val="1701"/>
        </w:trPr>
        <w:tc>
          <w:tcPr>
            <w:tcW w:w="10466" w:type="dxa"/>
          </w:tcPr>
          <w:p w14:paraId="369E1818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6A0F216A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6181D166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77378FA7" w14:textId="77777777" w:rsidR="003C0644" w:rsidRPr="002141A4" w:rsidRDefault="003C064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298EF36E" w14:textId="77777777" w:rsidR="003C0644" w:rsidRPr="002141A4" w:rsidRDefault="003C064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6C1D7CE1" w14:textId="77777777" w:rsidR="003C0644" w:rsidRPr="002141A4" w:rsidRDefault="003C064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stimados padres de familia y tutores:</w:t>
      </w:r>
    </w:p>
    <w:p w14:paraId="424CAD3D" w14:textId="77777777" w:rsidR="003C0644" w:rsidRPr="002141A4" w:rsidRDefault="003C0644" w:rsidP="002141A4">
      <w:pPr>
        <w:rPr>
          <w:rFonts w:ascii="Avenir Next" w:hAnsi="Avenir Next"/>
        </w:rPr>
      </w:pPr>
    </w:p>
    <w:p w14:paraId="129ECD69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hij@s obtuvieron a lo largo del ciclo escolar. </w:t>
      </w:r>
    </w:p>
    <w:p w14:paraId="713AFD39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7F1169DE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hij@s. </w:t>
      </w:r>
    </w:p>
    <w:sdt>
      <w:sdtPr>
        <w:rPr>
          <w:rFonts w:ascii="Avenir Next" w:hAnsi="Avenir Next"/>
        </w:rPr>
        <w:alias w:val="Un cordial saludo:"/>
        <w:tag w:val="Un cordial saludo:"/>
        <w:id w:val="1316528652"/>
        <w:placeholder>
          <w:docPart w:val="4EE50A45CA4B7948842E4C9288B76C41"/>
        </w:placeholder>
        <w:temporary/>
        <w:showingPlcHdr/>
        <w15:appearance w15:val="hidden"/>
      </w:sdtPr>
      <w:sdtContent>
        <w:p w14:paraId="5A1754B8" w14:textId="77777777" w:rsidR="003C0644" w:rsidRPr="002141A4" w:rsidRDefault="003C064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4C1A0669" w14:textId="77777777" w:rsidR="003C0644" w:rsidRDefault="003C064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1D74D5BE" w14:textId="77777777" w:rsidR="003C0644" w:rsidRDefault="003C0644" w:rsidP="002141A4"/>
    <w:p w14:paraId="2638AD92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691008" behindDoc="0" locked="0" layoutInCell="1" allowOverlap="1" wp14:anchorId="61F8FFAE" wp14:editId="28758E7A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98" name="Imagen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Ana </w:t>
      </w:r>
    </w:p>
    <w:p w14:paraId="676781D1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Pérez</w:t>
      </w:r>
    </w:p>
    <w:p w14:paraId="08EC2F95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C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67EA15E2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Ingles</w:t>
      </w:r>
    </w:p>
    <w:p w14:paraId="1A566621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7.6</w:t>
      </w:r>
    </w:p>
    <w:p w14:paraId="7F98D075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10</w:t>
      </w:r>
    </w:p>
    <w:p w14:paraId="24821BDB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10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2E736412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92032" behindDoc="0" locked="0" layoutInCell="1" allowOverlap="1" wp14:anchorId="40E7B71C" wp14:editId="14689061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99" name="Imagen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7.6</w:t>
      </w:r>
    </w:p>
    <w:p w14:paraId="1BD2D345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01FFB18C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494AF32B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7.6</w:t>
      </w:r>
    </w:p>
    <w:p w14:paraId="5B5F9203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7C716251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24D5A67A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7.6</w:t>
      </w:r>
    </w:p>
    <w:p w14:paraId="33606346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93056" behindDoc="0" locked="0" layoutInCell="1" allowOverlap="1" wp14:anchorId="0A779F99" wp14:editId="2A327990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100" name="Imagen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13CD3CD0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43A2BCDF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7.6</w:t>
      </w:r>
    </w:p>
    <w:p w14:paraId="55349186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5CBFABB4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402AF30E" w14:textId="77777777" w:rsidR="003C0644" w:rsidRDefault="003C0644" w:rsidP="002141A4">
      <w:pPr>
        <w:sectPr w:rsidR="003C0644" w:rsidSect="003C0644">
          <w:headerReference w:type="even" r:id="rId50"/>
          <w:headerReference w:type="default" r:id="rId51"/>
          <w:footerReference w:type="even" r:id="rId52"/>
          <w:footerReference w:type="default" r:id="rId53"/>
          <w:headerReference w:type="first" r:id="rId54"/>
          <w:footerReference w:type="first" r:id="rId55"/>
          <w:pgSz w:w="11906" w:h="16838" w:code="9"/>
          <w:pgMar w:top="1440" w:right="1440" w:bottom="2520" w:left="1440" w:header="720" w:footer="864" w:gutter="0"/>
          <w:pgNumType w:start="1"/>
          <w:cols w:space="720"/>
          <w:docGrid w:linePitch="360"/>
        </w:sectPr>
      </w:pPr>
    </w:p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3C0644" w14:paraId="332A80FC" w14:textId="77777777" w:rsidTr="00CB0809">
        <w:trPr>
          <w:trHeight w:val="1077"/>
        </w:trPr>
        <w:tc>
          <w:tcPr>
            <w:tcW w:w="10466" w:type="dxa"/>
          </w:tcPr>
          <w:p w14:paraId="4ABB31AF" w14:textId="77777777" w:rsidR="003C0644" w:rsidRDefault="003C0644" w:rsidP="002141A4">
            <w:r>
              <w:rPr>
                <w:noProof/>
              </w:rPr>
              <w:lastRenderedPageBreak/>
              <w:drawing>
                <wp:anchor distT="0" distB="0" distL="114300" distR="114300" simplePos="0" relativeHeight="251695104" behindDoc="0" locked="0" layoutInCell="1" allowOverlap="1" wp14:anchorId="6D6E6001" wp14:editId="3E65E646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110" name="Imagen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>
              <w:fldChar w:fldCharType="separate"/>
            </w:r>
            <w:r>
              <w:fldChar w:fldCharType="end"/>
            </w:r>
          </w:p>
          <w:p w14:paraId="0A6DD900" w14:textId="77777777" w:rsidR="003C0644" w:rsidRDefault="003C0644" w:rsidP="00CF4773">
            <w:pPr>
              <w:jc w:val="right"/>
            </w:pPr>
          </w:p>
        </w:tc>
      </w:tr>
      <w:tr w:rsidR="003C0644" w:rsidRPr="002141A4" w14:paraId="2862BAE7" w14:textId="77777777" w:rsidTr="00CB0809">
        <w:trPr>
          <w:trHeight w:val="1701"/>
        </w:trPr>
        <w:tc>
          <w:tcPr>
            <w:tcW w:w="10466" w:type="dxa"/>
          </w:tcPr>
          <w:p w14:paraId="00A30EEE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0A80699A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7B5FE1B4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6EA8FF90" w14:textId="77777777" w:rsidR="003C0644" w:rsidRPr="002141A4" w:rsidRDefault="003C064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64613ABC" w14:textId="77777777" w:rsidR="003C0644" w:rsidRPr="002141A4" w:rsidRDefault="003C064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01172F38" w14:textId="77777777" w:rsidR="003C0644" w:rsidRPr="002141A4" w:rsidRDefault="003C064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stimados padres de familia y tutores:</w:t>
      </w:r>
    </w:p>
    <w:p w14:paraId="717B208D" w14:textId="77777777" w:rsidR="003C0644" w:rsidRPr="002141A4" w:rsidRDefault="003C0644" w:rsidP="002141A4">
      <w:pPr>
        <w:rPr>
          <w:rFonts w:ascii="Avenir Next" w:hAnsi="Avenir Next"/>
        </w:rPr>
      </w:pPr>
    </w:p>
    <w:p w14:paraId="1B9CBDAF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hij@s obtuvieron a lo largo del ciclo escolar. </w:t>
      </w:r>
    </w:p>
    <w:p w14:paraId="67259659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2805C1E1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hij@s. </w:t>
      </w:r>
    </w:p>
    <w:sdt>
      <w:sdtPr>
        <w:rPr>
          <w:rFonts w:ascii="Avenir Next" w:hAnsi="Avenir Next"/>
        </w:rPr>
        <w:alias w:val="Un cordial saludo:"/>
        <w:tag w:val="Un cordial saludo:"/>
        <w:id w:val="202213182"/>
        <w:placeholder>
          <w:docPart w:val="B1CD2C365A18384D984A9F1791487FF6"/>
        </w:placeholder>
        <w:temporary/>
        <w:showingPlcHdr/>
        <w15:appearance w15:val="hidden"/>
      </w:sdtPr>
      <w:sdtContent>
        <w:p w14:paraId="7FEB9DA4" w14:textId="77777777" w:rsidR="003C0644" w:rsidRPr="002141A4" w:rsidRDefault="003C064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0D0B92AB" w14:textId="77777777" w:rsidR="003C0644" w:rsidRDefault="003C064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100667CA" w14:textId="77777777" w:rsidR="003C0644" w:rsidRDefault="003C0644" w:rsidP="002141A4"/>
    <w:p w14:paraId="60C876AA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696128" behindDoc="0" locked="0" layoutInCell="1" allowOverlap="1" wp14:anchorId="663FD216" wp14:editId="396B7AD9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111" name="Imagen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María</w:t>
      </w:r>
    </w:p>
    <w:p w14:paraId="057D4023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Linconl </w:t>
      </w:r>
    </w:p>
    <w:p w14:paraId="3112332A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B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2241B1CB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Español </w:t>
      </w:r>
    </w:p>
    <w:p w14:paraId="4D4E82ED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8</w:t>
      </w:r>
    </w:p>
    <w:p w14:paraId="58019131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8.8</w:t>
      </w:r>
    </w:p>
    <w:p w14:paraId="4F2BEF80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7.8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638FCE26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97152" behindDoc="0" locked="0" layoutInCell="1" allowOverlap="1" wp14:anchorId="6B549D0A" wp14:editId="28196A0B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112" name="Imagen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1EE4810A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8.8</w:t>
      </w:r>
    </w:p>
    <w:p w14:paraId="3F37326D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7.8</w:t>
      </w:r>
    </w:p>
    <w:p w14:paraId="4396589D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79D250C7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7.8</w:t>
      </w:r>
    </w:p>
    <w:p w14:paraId="1471E904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8.8</w:t>
      </w:r>
    </w:p>
    <w:p w14:paraId="710508B4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692BE1D1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98176" behindDoc="0" locked="0" layoutInCell="1" allowOverlap="1" wp14:anchorId="7205E090" wp14:editId="6684F9D5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113" name="Imagen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8.8</w:t>
      </w:r>
    </w:p>
    <w:p w14:paraId="5382F5A7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7.8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6216E2A1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230127F6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7E66CA4D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7.8</w:t>
      </w:r>
    </w:p>
    <w:p w14:paraId="486BE62E" w14:textId="77777777" w:rsidR="003C0644" w:rsidRDefault="003C0644" w:rsidP="002141A4">
      <w:pPr>
        <w:sectPr w:rsidR="003C0644" w:rsidSect="003C0644">
          <w:headerReference w:type="even" r:id="rId56"/>
          <w:headerReference w:type="default" r:id="rId57"/>
          <w:footerReference w:type="even" r:id="rId58"/>
          <w:footerReference w:type="default" r:id="rId59"/>
          <w:headerReference w:type="first" r:id="rId60"/>
          <w:footerReference w:type="first" r:id="rId61"/>
          <w:pgSz w:w="11906" w:h="16838" w:code="9"/>
          <w:pgMar w:top="1440" w:right="1440" w:bottom="2520" w:left="1440" w:header="720" w:footer="864" w:gutter="0"/>
          <w:pgNumType w:start="1"/>
          <w:cols w:space="720"/>
          <w:docGrid w:linePitch="360"/>
        </w:sectPr>
      </w:pPr>
    </w:p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3C0644" w14:paraId="3C505A4C" w14:textId="77777777" w:rsidTr="00CB0809">
        <w:trPr>
          <w:trHeight w:val="1077"/>
        </w:trPr>
        <w:tc>
          <w:tcPr>
            <w:tcW w:w="10466" w:type="dxa"/>
          </w:tcPr>
          <w:p w14:paraId="6E6A5670" w14:textId="77777777" w:rsidR="003C0644" w:rsidRDefault="003C0644" w:rsidP="002141A4">
            <w:r>
              <w:rPr>
                <w:noProof/>
              </w:rPr>
              <w:lastRenderedPageBreak/>
              <w:drawing>
                <wp:anchor distT="0" distB="0" distL="114300" distR="114300" simplePos="0" relativeHeight="251700224" behindDoc="0" locked="0" layoutInCell="1" allowOverlap="1" wp14:anchorId="16715498" wp14:editId="14C71A7F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123" name="Imagen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>
              <w:fldChar w:fldCharType="separate"/>
            </w:r>
            <w:r>
              <w:fldChar w:fldCharType="end"/>
            </w:r>
          </w:p>
          <w:p w14:paraId="0082FDD4" w14:textId="77777777" w:rsidR="003C0644" w:rsidRDefault="003C0644" w:rsidP="00CF4773">
            <w:pPr>
              <w:jc w:val="right"/>
            </w:pPr>
          </w:p>
        </w:tc>
      </w:tr>
      <w:tr w:rsidR="003C0644" w:rsidRPr="002141A4" w14:paraId="5FB7DE27" w14:textId="77777777" w:rsidTr="00CB0809">
        <w:trPr>
          <w:trHeight w:val="1701"/>
        </w:trPr>
        <w:tc>
          <w:tcPr>
            <w:tcW w:w="10466" w:type="dxa"/>
          </w:tcPr>
          <w:p w14:paraId="71A4FCDC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618574C3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57DD4BF5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2BD26A71" w14:textId="77777777" w:rsidR="003C0644" w:rsidRPr="002141A4" w:rsidRDefault="003C064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424A3696" w14:textId="77777777" w:rsidR="003C0644" w:rsidRPr="002141A4" w:rsidRDefault="003C064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341CE18C" w14:textId="77777777" w:rsidR="003C0644" w:rsidRPr="002141A4" w:rsidRDefault="003C064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stimados padres de familia y tutores:</w:t>
      </w:r>
    </w:p>
    <w:p w14:paraId="53059585" w14:textId="77777777" w:rsidR="003C0644" w:rsidRPr="002141A4" w:rsidRDefault="003C0644" w:rsidP="002141A4">
      <w:pPr>
        <w:rPr>
          <w:rFonts w:ascii="Avenir Next" w:hAnsi="Avenir Next"/>
        </w:rPr>
      </w:pPr>
    </w:p>
    <w:p w14:paraId="1845EB1B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hij@s obtuvieron a lo largo del ciclo escolar. </w:t>
      </w:r>
    </w:p>
    <w:p w14:paraId="4D5931D7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71D9E66F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hij@s. </w:t>
      </w:r>
    </w:p>
    <w:sdt>
      <w:sdtPr>
        <w:rPr>
          <w:rFonts w:ascii="Avenir Next" w:hAnsi="Avenir Next"/>
        </w:rPr>
        <w:alias w:val="Un cordial saludo:"/>
        <w:tag w:val="Un cordial saludo:"/>
        <w:id w:val="886994491"/>
        <w:placeholder>
          <w:docPart w:val="C45C147C0C260A41BB99E56678DE9ECF"/>
        </w:placeholder>
        <w:temporary/>
        <w:showingPlcHdr/>
        <w15:appearance w15:val="hidden"/>
      </w:sdtPr>
      <w:sdtContent>
        <w:p w14:paraId="4F6A2EA7" w14:textId="77777777" w:rsidR="003C0644" w:rsidRPr="002141A4" w:rsidRDefault="003C064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378CA019" w14:textId="77777777" w:rsidR="003C0644" w:rsidRDefault="003C064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28E6BA59" w14:textId="77777777" w:rsidR="003C0644" w:rsidRDefault="003C0644" w:rsidP="002141A4"/>
    <w:p w14:paraId="3687A4F3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701248" behindDoc="0" locked="0" layoutInCell="1" allowOverlap="1" wp14:anchorId="3550345B" wp14:editId="60F56611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124" name="Imagen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Caro </w:t>
      </w:r>
    </w:p>
    <w:p w14:paraId="0CCFD619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Ortega</w:t>
      </w:r>
    </w:p>
    <w:p w14:paraId="1C552C11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B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0A883762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Ciencias </w:t>
      </w:r>
    </w:p>
    <w:p w14:paraId="26C16EB7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8</w:t>
      </w:r>
    </w:p>
    <w:p w14:paraId="65C11A3A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10</w:t>
      </w:r>
    </w:p>
    <w:p w14:paraId="3C18024E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001D3F02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02272" behindDoc="0" locked="0" layoutInCell="1" allowOverlap="1" wp14:anchorId="4159804E" wp14:editId="219BF9EB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125" name="Imagen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7D06ECF1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0DBCC2C1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1D8828E0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0B94ED26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6B5A8120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0A189CEB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6D48933F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03296" behindDoc="0" locked="0" layoutInCell="1" allowOverlap="1" wp14:anchorId="77CF6E15" wp14:editId="6BBF00EE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126" name="Imagen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1445DAB7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56E457A6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11036BDA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8.8</w:t>
      </w:r>
    </w:p>
    <w:p w14:paraId="4B4D36ED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6C410CCB" w14:textId="77777777" w:rsidR="003C0644" w:rsidRDefault="003C0644" w:rsidP="002141A4">
      <w:pPr>
        <w:sectPr w:rsidR="003C0644" w:rsidSect="003C0644">
          <w:headerReference w:type="even" r:id="rId62"/>
          <w:headerReference w:type="default" r:id="rId63"/>
          <w:footerReference w:type="even" r:id="rId64"/>
          <w:footerReference w:type="default" r:id="rId65"/>
          <w:headerReference w:type="first" r:id="rId66"/>
          <w:footerReference w:type="first" r:id="rId67"/>
          <w:pgSz w:w="11906" w:h="16838" w:code="9"/>
          <w:pgMar w:top="1440" w:right="1440" w:bottom="2520" w:left="1440" w:header="720" w:footer="864" w:gutter="0"/>
          <w:pgNumType w:start="1"/>
          <w:cols w:space="720"/>
          <w:docGrid w:linePitch="360"/>
        </w:sectPr>
      </w:pPr>
    </w:p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3C0644" w14:paraId="052B04C9" w14:textId="77777777" w:rsidTr="00CB0809">
        <w:trPr>
          <w:trHeight w:val="1077"/>
        </w:trPr>
        <w:tc>
          <w:tcPr>
            <w:tcW w:w="10466" w:type="dxa"/>
          </w:tcPr>
          <w:p w14:paraId="1694BAC4" w14:textId="77777777" w:rsidR="003C0644" w:rsidRDefault="003C0644" w:rsidP="002141A4">
            <w:r>
              <w:rPr>
                <w:noProof/>
              </w:rPr>
              <w:lastRenderedPageBreak/>
              <w:drawing>
                <wp:anchor distT="0" distB="0" distL="114300" distR="114300" simplePos="0" relativeHeight="251705344" behindDoc="0" locked="0" layoutInCell="1" allowOverlap="1" wp14:anchorId="19939A7B" wp14:editId="4E9A2970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136" name="Imagen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>
              <w:fldChar w:fldCharType="separate"/>
            </w:r>
            <w:r>
              <w:fldChar w:fldCharType="end"/>
            </w:r>
          </w:p>
          <w:p w14:paraId="62CD9DC9" w14:textId="77777777" w:rsidR="003C0644" w:rsidRDefault="003C0644" w:rsidP="00CF4773">
            <w:pPr>
              <w:jc w:val="right"/>
            </w:pPr>
          </w:p>
        </w:tc>
      </w:tr>
      <w:tr w:rsidR="003C0644" w:rsidRPr="002141A4" w14:paraId="723126B2" w14:textId="77777777" w:rsidTr="00CB0809">
        <w:trPr>
          <w:trHeight w:val="1701"/>
        </w:trPr>
        <w:tc>
          <w:tcPr>
            <w:tcW w:w="10466" w:type="dxa"/>
          </w:tcPr>
          <w:p w14:paraId="5E63418C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20D69059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626C5CCE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62A66F07" w14:textId="77777777" w:rsidR="003C0644" w:rsidRPr="002141A4" w:rsidRDefault="003C064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25FE3CD5" w14:textId="77777777" w:rsidR="003C0644" w:rsidRPr="002141A4" w:rsidRDefault="003C064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25707054" w14:textId="77777777" w:rsidR="003C0644" w:rsidRPr="002141A4" w:rsidRDefault="003C064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stimados padres de familia y tutores:</w:t>
      </w:r>
    </w:p>
    <w:p w14:paraId="6591FBCA" w14:textId="77777777" w:rsidR="003C0644" w:rsidRPr="002141A4" w:rsidRDefault="003C0644" w:rsidP="002141A4">
      <w:pPr>
        <w:rPr>
          <w:rFonts w:ascii="Avenir Next" w:hAnsi="Avenir Next"/>
        </w:rPr>
      </w:pPr>
    </w:p>
    <w:p w14:paraId="2C7553D8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hij@s obtuvieron a lo largo del ciclo escolar. </w:t>
      </w:r>
    </w:p>
    <w:p w14:paraId="2C1E48AE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20D7126E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hij@s. </w:t>
      </w:r>
    </w:p>
    <w:sdt>
      <w:sdtPr>
        <w:rPr>
          <w:rFonts w:ascii="Avenir Next" w:hAnsi="Avenir Next"/>
        </w:rPr>
        <w:alias w:val="Un cordial saludo:"/>
        <w:tag w:val="Un cordial saludo:"/>
        <w:id w:val="-1552229895"/>
        <w:placeholder>
          <w:docPart w:val="6E1012FE8EE9C1448545F8EE77427A41"/>
        </w:placeholder>
        <w:temporary/>
        <w:showingPlcHdr/>
        <w15:appearance w15:val="hidden"/>
      </w:sdtPr>
      <w:sdtContent>
        <w:p w14:paraId="75EAC9EB" w14:textId="77777777" w:rsidR="003C0644" w:rsidRPr="002141A4" w:rsidRDefault="003C064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4B5132E8" w14:textId="77777777" w:rsidR="003C0644" w:rsidRDefault="003C064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051AD5E9" w14:textId="77777777" w:rsidR="003C0644" w:rsidRDefault="003C0644" w:rsidP="002141A4"/>
    <w:p w14:paraId="718D0723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706368" behindDoc="0" locked="0" layoutInCell="1" allowOverlap="1" wp14:anchorId="0B3495D7" wp14:editId="7B651F03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137" name="Imagen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Sandra</w:t>
      </w:r>
    </w:p>
    <w:p w14:paraId="4A57AC18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Echeverría </w:t>
      </w:r>
    </w:p>
    <w:p w14:paraId="20720198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D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50B3D4C6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Ciencias </w:t>
      </w:r>
    </w:p>
    <w:p w14:paraId="1DF67E62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</w:t>
      </w:r>
    </w:p>
    <w:p w14:paraId="145B2FE6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8</w:t>
      </w:r>
    </w:p>
    <w:p w14:paraId="09494A2C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5BAF35A0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07392" behindDoc="0" locked="0" layoutInCell="1" allowOverlap="1" wp14:anchorId="7163A1FC" wp14:editId="164A2FF8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138" name="Imagen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6BA92B71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53F4729B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63DD7528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41E458FF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703703D4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099ACA04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1244A172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08416" behindDoc="0" locked="0" layoutInCell="1" allowOverlap="1" wp14:anchorId="371EF477" wp14:editId="39955BFD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139" name="Imagen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6DF24969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02F7276D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5EB031D3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28745275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118C2514" w14:textId="77777777" w:rsidR="003C0644" w:rsidRDefault="003C0644" w:rsidP="002141A4">
      <w:pPr>
        <w:sectPr w:rsidR="003C0644" w:rsidSect="003C0644">
          <w:headerReference w:type="even" r:id="rId68"/>
          <w:headerReference w:type="default" r:id="rId69"/>
          <w:footerReference w:type="even" r:id="rId70"/>
          <w:footerReference w:type="default" r:id="rId71"/>
          <w:headerReference w:type="first" r:id="rId72"/>
          <w:footerReference w:type="first" r:id="rId73"/>
          <w:pgSz w:w="11906" w:h="16838" w:code="9"/>
          <w:pgMar w:top="1440" w:right="1440" w:bottom="2520" w:left="1440" w:header="720" w:footer="864" w:gutter="0"/>
          <w:pgNumType w:start="1"/>
          <w:cols w:space="720"/>
          <w:docGrid w:linePitch="360"/>
        </w:sectPr>
      </w:pPr>
    </w:p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3C0644" w14:paraId="1D2C75A7" w14:textId="77777777" w:rsidTr="00CB0809">
        <w:trPr>
          <w:trHeight w:val="1077"/>
        </w:trPr>
        <w:tc>
          <w:tcPr>
            <w:tcW w:w="10466" w:type="dxa"/>
          </w:tcPr>
          <w:p w14:paraId="48772A2F" w14:textId="77777777" w:rsidR="003C0644" w:rsidRDefault="003C0644" w:rsidP="002141A4">
            <w:r>
              <w:rPr>
                <w:noProof/>
              </w:rPr>
              <w:lastRenderedPageBreak/>
              <w:drawing>
                <wp:anchor distT="0" distB="0" distL="114300" distR="114300" simplePos="0" relativeHeight="251710464" behindDoc="0" locked="0" layoutInCell="1" allowOverlap="1" wp14:anchorId="31F6BBD3" wp14:editId="619048FE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149" name="Imagen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>
              <w:fldChar w:fldCharType="separate"/>
            </w:r>
            <w:r>
              <w:fldChar w:fldCharType="end"/>
            </w:r>
          </w:p>
          <w:p w14:paraId="1E9A3693" w14:textId="77777777" w:rsidR="003C0644" w:rsidRDefault="003C0644" w:rsidP="00CF4773">
            <w:pPr>
              <w:jc w:val="right"/>
            </w:pPr>
          </w:p>
        </w:tc>
      </w:tr>
      <w:tr w:rsidR="003C0644" w:rsidRPr="002141A4" w14:paraId="5F2E7315" w14:textId="77777777" w:rsidTr="00CB0809">
        <w:trPr>
          <w:trHeight w:val="1701"/>
        </w:trPr>
        <w:tc>
          <w:tcPr>
            <w:tcW w:w="10466" w:type="dxa"/>
          </w:tcPr>
          <w:p w14:paraId="4DAA4FC0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19C2488D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4D660DDB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1401D562" w14:textId="77777777" w:rsidR="003C0644" w:rsidRPr="002141A4" w:rsidRDefault="003C064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2563C188" w14:textId="77777777" w:rsidR="003C0644" w:rsidRPr="002141A4" w:rsidRDefault="003C064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7F044955" w14:textId="77777777" w:rsidR="003C0644" w:rsidRPr="002141A4" w:rsidRDefault="003C064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stimados padres de familia y tutores:</w:t>
      </w:r>
    </w:p>
    <w:p w14:paraId="627E344B" w14:textId="77777777" w:rsidR="003C0644" w:rsidRPr="002141A4" w:rsidRDefault="003C0644" w:rsidP="002141A4">
      <w:pPr>
        <w:rPr>
          <w:rFonts w:ascii="Avenir Next" w:hAnsi="Avenir Next"/>
        </w:rPr>
      </w:pPr>
    </w:p>
    <w:p w14:paraId="1EA9092D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hij@s obtuvieron a lo largo del ciclo escolar. </w:t>
      </w:r>
    </w:p>
    <w:p w14:paraId="55D1B45A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6900B297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hij@s. </w:t>
      </w:r>
    </w:p>
    <w:sdt>
      <w:sdtPr>
        <w:rPr>
          <w:rFonts w:ascii="Avenir Next" w:hAnsi="Avenir Next"/>
        </w:rPr>
        <w:alias w:val="Un cordial saludo:"/>
        <w:tag w:val="Un cordial saludo:"/>
        <w:id w:val="1203139963"/>
        <w:placeholder>
          <w:docPart w:val="95DE3CBE9B82FF4C879B973E5FA624C6"/>
        </w:placeholder>
        <w:temporary/>
        <w:showingPlcHdr/>
        <w15:appearance w15:val="hidden"/>
      </w:sdtPr>
      <w:sdtContent>
        <w:p w14:paraId="5AD03926" w14:textId="77777777" w:rsidR="003C0644" w:rsidRPr="002141A4" w:rsidRDefault="003C064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012D4F09" w14:textId="77777777" w:rsidR="003C0644" w:rsidRDefault="003C064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423DB2C8" w14:textId="77777777" w:rsidR="003C0644" w:rsidRDefault="003C0644" w:rsidP="002141A4"/>
    <w:p w14:paraId="54008A6F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711488" behindDoc="0" locked="0" layoutInCell="1" allowOverlap="1" wp14:anchorId="774D3314" wp14:editId="67AD7B4D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150" name="Imagen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Elías</w:t>
      </w:r>
    </w:p>
    <w:p w14:paraId="33CB9938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Rodríguez </w:t>
      </w:r>
    </w:p>
    <w:p w14:paraId="24C1CB78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C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39A77111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Ingles</w:t>
      </w:r>
    </w:p>
    <w:p w14:paraId="67A97509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10</w:t>
      </w:r>
    </w:p>
    <w:p w14:paraId="6AFBCEA2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8</w:t>
      </w:r>
    </w:p>
    <w:p w14:paraId="5932FA10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8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13B01028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12512" behindDoc="0" locked="0" layoutInCell="1" allowOverlap="1" wp14:anchorId="05602EB0" wp14:editId="55EBD720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151" name="Imagen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646887ED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19336E2F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6516C7CE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35FC15A9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22D7B67C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48806E77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021AA6A6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13536" behindDoc="0" locked="0" layoutInCell="1" allowOverlap="1" wp14:anchorId="53A8C183" wp14:editId="0C14A518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152" name="Imagen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5377D27F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36D321B7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5CC13036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9.5</w:t>
      </w:r>
    </w:p>
    <w:p w14:paraId="7A637370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54507823" w14:textId="77777777" w:rsidR="003C0644" w:rsidRDefault="003C0644" w:rsidP="002141A4">
      <w:pPr>
        <w:sectPr w:rsidR="003C0644" w:rsidSect="003C0644">
          <w:headerReference w:type="even" r:id="rId74"/>
          <w:headerReference w:type="default" r:id="rId75"/>
          <w:footerReference w:type="even" r:id="rId76"/>
          <w:footerReference w:type="default" r:id="rId77"/>
          <w:headerReference w:type="first" r:id="rId78"/>
          <w:footerReference w:type="first" r:id="rId79"/>
          <w:pgSz w:w="11906" w:h="16838" w:code="9"/>
          <w:pgMar w:top="1440" w:right="1440" w:bottom="2520" w:left="1440" w:header="720" w:footer="864" w:gutter="0"/>
          <w:pgNumType w:start="1"/>
          <w:cols w:space="720"/>
          <w:docGrid w:linePitch="360"/>
        </w:sectPr>
      </w:pPr>
    </w:p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3C0644" w14:paraId="7C23AE8E" w14:textId="77777777" w:rsidTr="00CB0809">
        <w:trPr>
          <w:trHeight w:val="1077"/>
        </w:trPr>
        <w:tc>
          <w:tcPr>
            <w:tcW w:w="10466" w:type="dxa"/>
          </w:tcPr>
          <w:p w14:paraId="2E1DB8A6" w14:textId="77777777" w:rsidR="003C0644" w:rsidRDefault="003C0644" w:rsidP="002141A4">
            <w:r>
              <w:rPr>
                <w:noProof/>
              </w:rPr>
              <w:lastRenderedPageBreak/>
              <w:drawing>
                <wp:anchor distT="0" distB="0" distL="114300" distR="114300" simplePos="0" relativeHeight="251715584" behindDoc="0" locked="0" layoutInCell="1" allowOverlap="1" wp14:anchorId="0F0E4FC8" wp14:editId="331758C4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162" name="Imagen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>
              <w:fldChar w:fldCharType="separate"/>
            </w:r>
            <w:r>
              <w:fldChar w:fldCharType="end"/>
            </w:r>
          </w:p>
          <w:p w14:paraId="45417B4A" w14:textId="77777777" w:rsidR="003C0644" w:rsidRDefault="003C0644" w:rsidP="00CF4773">
            <w:pPr>
              <w:jc w:val="right"/>
            </w:pPr>
          </w:p>
        </w:tc>
      </w:tr>
      <w:tr w:rsidR="003C0644" w:rsidRPr="002141A4" w14:paraId="1AB696AB" w14:textId="77777777" w:rsidTr="00CB0809">
        <w:trPr>
          <w:trHeight w:val="1701"/>
        </w:trPr>
        <w:tc>
          <w:tcPr>
            <w:tcW w:w="10466" w:type="dxa"/>
          </w:tcPr>
          <w:p w14:paraId="7FEC7445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2D35707B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7628EA6F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69BED8CA" w14:textId="77777777" w:rsidR="003C0644" w:rsidRPr="002141A4" w:rsidRDefault="003C064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598F9FD6" w14:textId="77777777" w:rsidR="003C0644" w:rsidRPr="002141A4" w:rsidRDefault="003C064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75F3C881" w14:textId="77777777" w:rsidR="003C0644" w:rsidRPr="002141A4" w:rsidRDefault="003C064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stimados padres de familia y tutores:</w:t>
      </w:r>
    </w:p>
    <w:p w14:paraId="245FEF0E" w14:textId="77777777" w:rsidR="003C0644" w:rsidRPr="002141A4" w:rsidRDefault="003C0644" w:rsidP="002141A4">
      <w:pPr>
        <w:rPr>
          <w:rFonts w:ascii="Avenir Next" w:hAnsi="Avenir Next"/>
        </w:rPr>
      </w:pPr>
    </w:p>
    <w:p w14:paraId="0F62BF09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hij@s obtuvieron a lo largo del ciclo escolar. </w:t>
      </w:r>
    </w:p>
    <w:p w14:paraId="5A4772AB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0206DF05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hij@s. </w:t>
      </w:r>
    </w:p>
    <w:sdt>
      <w:sdtPr>
        <w:rPr>
          <w:rFonts w:ascii="Avenir Next" w:hAnsi="Avenir Next"/>
        </w:rPr>
        <w:alias w:val="Un cordial saludo:"/>
        <w:tag w:val="Un cordial saludo:"/>
        <w:id w:val="1084023624"/>
        <w:placeholder>
          <w:docPart w:val="213688CF3D4E834481817DD64A88DDAE"/>
        </w:placeholder>
        <w:temporary/>
        <w:showingPlcHdr/>
        <w15:appearance w15:val="hidden"/>
      </w:sdtPr>
      <w:sdtContent>
        <w:p w14:paraId="5CA66E93" w14:textId="77777777" w:rsidR="003C0644" w:rsidRPr="002141A4" w:rsidRDefault="003C064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77ECDA3D" w14:textId="77777777" w:rsidR="003C0644" w:rsidRDefault="003C064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547D4906" w14:textId="77777777" w:rsidR="003C0644" w:rsidRDefault="003C0644" w:rsidP="002141A4"/>
    <w:p w14:paraId="6567568D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716608" behindDoc="0" locked="0" layoutInCell="1" allowOverlap="1" wp14:anchorId="21B51805" wp14:editId="3B672FDD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163" name="Imagen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Pedro </w:t>
      </w:r>
    </w:p>
    <w:p w14:paraId="4870443A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Jansen</w:t>
      </w:r>
    </w:p>
    <w:p w14:paraId="15F63938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A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21FDCC26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Español </w:t>
      </w:r>
    </w:p>
    <w:p w14:paraId="208D8721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</w:t>
      </w:r>
    </w:p>
    <w:p w14:paraId="7085AEBD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</w:t>
      </w:r>
    </w:p>
    <w:p w14:paraId="538D79E0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8.5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758971E5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17632" behindDoc="0" locked="0" layoutInCell="1" allowOverlap="1" wp14:anchorId="00A40609" wp14:editId="2F882518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164" name="Imagen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34E35122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0FAC5168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8.5</w:t>
      </w:r>
    </w:p>
    <w:p w14:paraId="60BBC444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1E655B78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8.5</w:t>
      </w:r>
    </w:p>
    <w:p w14:paraId="3172BA40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195FF0CF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10A5FA96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18656" behindDoc="0" locked="0" layoutInCell="1" allowOverlap="1" wp14:anchorId="1503C870" wp14:editId="4D2D30F0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165" name="Imagen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4A8B079C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8.5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52AFD193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3E07CF71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9.2</w:t>
      </w:r>
    </w:p>
    <w:p w14:paraId="4CADF020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8.5</w:t>
      </w:r>
    </w:p>
    <w:p w14:paraId="47E1DFCE" w14:textId="77777777" w:rsidR="003C0644" w:rsidRDefault="003C0644" w:rsidP="002141A4">
      <w:pPr>
        <w:sectPr w:rsidR="003C0644" w:rsidSect="003C0644">
          <w:headerReference w:type="even" r:id="rId80"/>
          <w:headerReference w:type="default" r:id="rId81"/>
          <w:footerReference w:type="even" r:id="rId82"/>
          <w:footerReference w:type="default" r:id="rId83"/>
          <w:headerReference w:type="first" r:id="rId84"/>
          <w:footerReference w:type="first" r:id="rId85"/>
          <w:pgSz w:w="11906" w:h="16838" w:code="9"/>
          <w:pgMar w:top="1440" w:right="1440" w:bottom="2520" w:left="1440" w:header="720" w:footer="864" w:gutter="0"/>
          <w:pgNumType w:start="1"/>
          <w:cols w:space="720"/>
          <w:docGrid w:linePitch="360"/>
        </w:sectPr>
      </w:pPr>
    </w:p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3C0644" w14:paraId="78939AE7" w14:textId="77777777" w:rsidTr="00CB0809">
        <w:trPr>
          <w:trHeight w:val="1077"/>
        </w:trPr>
        <w:tc>
          <w:tcPr>
            <w:tcW w:w="10466" w:type="dxa"/>
          </w:tcPr>
          <w:p w14:paraId="3F53B60E" w14:textId="77777777" w:rsidR="003C0644" w:rsidRDefault="003C0644" w:rsidP="002141A4">
            <w:r>
              <w:rPr>
                <w:noProof/>
              </w:rPr>
              <w:lastRenderedPageBreak/>
              <w:drawing>
                <wp:anchor distT="0" distB="0" distL="114300" distR="114300" simplePos="0" relativeHeight="251720704" behindDoc="0" locked="0" layoutInCell="1" allowOverlap="1" wp14:anchorId="59BB4AE1" wp14:editId="01347A40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175" name="Imagen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>
              <w:fldChar w:fldCharType="separate"/>
            </w:r>
            <w:r>
              <w:fldChar w:fldCharType="end"/>
            </w:r>
          </w:p>
          <w:p w14:paraId="097C1739" w14:textId="77777777" w:rsidR="003C0644" w:rsidRDefault="003C0644" w:rsidP="00CF4773">
            <w:pPr>
              <w:jc w:val="right"/>
            </w:pPr>
          </w:p>
        </w:tc>
      </w:tr>
      <w:tr w:rsidR="003C0644" w:rsidRPr="002141A4" w14:paraId="1F900A73" w14:textId="77777777" w:rsidTr="00CB0809">
        <w:trPr>
          <w:trHeight w:val="1701"/>
        </w:trPr>
        <w:tc>
          <w:tcPr>
            <w:tcW w:w="10466" w:type="dxa"/>
          </w:tcPr>
          <w:p w14:paraId="51AA8EC5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17340957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4257060D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73ED9C90" w14:textId="77777777" w:rsidR="003C0644" w:rsidRPr="002141A4" w:rsidRDefault="003C064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7D9C48C1" w14:textId="77777777" w:rsidR="003C0644" w:rsidRPr="002141A4" w:rsidRDefault="003C064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6FA00B79" w14:textId="77777777" w:rsidR="003C0644" w:rsidRPr="002141A4" w:rsidRDefault="003C064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stimados padres de familia y tutores:</w:t>
      </w:r>
    </w:p>
    <w:p w14:paraId="69E5086E" w14:textId="77777777" w:rsidR="003C0644" w:rsidRPr="002141A4" w:rsidRDefault="003C0644" w:rsidP="002141A4">
      <w:pPr>
        <w:rPr>
          <w:rFonts w:ascii="Avenir Next" w:hAnsi="Avenir Next"/>
        </w:rPr>
      </w:pPr>
    </w:p>
    <w:p w14:paraId="12815E52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hij@s obtuvieron a lo largo del ciclo escolar. </w:t>
      </w:r>
    </w:p>
    <w:p w14:paraId="080C3B05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5840F061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hij@s. </w:t>
      </w:r>
    </w:p>
    <w:sdt>
      <w:sdtPr>
        <w:rPr>
          <w:rFonts w:ascii="Avenir Next" w:hAnsi="Avenir Next"/>
        </w:rPr>
        <w:alias w:val="Un cordial saludo:"/>
        <w:tag w:val="Un cordial saludo:"/>
        <w:id w:val="-1454159762"/>
        <w:placeholder>
          <w:docPart w:val="4FBC7C0D8F174D4398B2D01724DE85C6"/>
        </w:placeholder>
        <w:temporary/>
        <w:showingPlcHdr/>
        <w15:appearance w15:val="hidden"/>
      </w:sdtPr>
      <w:sdtContent>
        <w:p w14:paraId="4E52909B" w14:textId="77777777" w:rsidR="003C0644" w:rsidRPr="002141A4" w:rsidRDefault="003C064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50825C34" w14:textId="77777777" w:rsidR="003C0644" w:rsidRDefault="003C064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34182530" w14:textId="77777777" w:rsidR="003C0644" w:rsidRDefault="003C0644" w:rsidP="002141A4"/>
    <w:p w14:paraId="1D57644D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721728" behindDoc="0" locked="0" layoutInCell="1" allowOverlap="1" wp14:anchorId="55429AED" wp14:editId="773E6058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176" name="Imagen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Hanna</w:t>
      </w:r>
    </w:p>
    <w:p w14:paraId="3CAFAADA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Martínez</w:t>
      </w:r>
    </w:p>
    <w:p w14:paraId="3A3A2E9C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B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651AE01A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Español </w:t>
      </w:r>
    </w:p>
    <w:p w14:paraId="53141F95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8</w:t>
      </w:r>
    </w:p>
    <w:p w14:paraId="460C84AD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10</w:t>
      </w:r>
    </w:p>
    <w:p w14:paraId="694AA9C0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10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705F20D6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22752" behindDoc="0" locked="0" layoutInCell="1" allowOverlap="1" wp14:anchorId="2F030B01" wp14:editId="22C9E2BB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177" name="Imagen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0C7B95C6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7C2D9349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7B7846DC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50436320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443EB08B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3407B03E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26011C02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23776" behindDoc="0" locked="0" layoutInCell="1" allowOverlap="1" wp14:anchorId="360BF0B5" wp14:editId="031E2241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178" name="Imagen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139C3845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6B2763BD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612A3E19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8.3</w:t>
      </w:r>
    </w:p>
    <w:p w14:paraId="2C9D296A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244A834D" w14:textId="77777777" w:rsidR="003C0644" w:rsidRDefault="003C0644" w:rsidP="002141A4">
      <w:pPr>
        <w:sectPr w:rsidR="003C0644" w:rsidSect="003C0644">
          <w:headerReference w:type="even" r:id="rId86"/>
          <w:headerReference w:type="default" r:id="rId87"/>
          <w:footerReference w:type="even" r:id="rId88"/>
          <w:footerReference w:type="default" r:id="rId89"/>
          <w:headerReference w:type="first" r:id="rId90"/>
          <w:footerReference w:type="first" r:id="rId91"/>
          <w:pgSz w:w="11906" w:h="16838" w:code="9"/>
          <w:pgMar w:top="1440" w:right="1440" w:bottom="2520" w:left="1440" w:header="720" w:footer="864" w:gutter="0"/>
          <w:pgNumType w:start="1"/>
          <w:cols w:space="720"/>
          <w:docGrid w:linePitch="360"/>
        </w:sectPr>
      </w:pPr>
    </w:p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3C0644" w14:paraId="57814907" w14:textId="77777777" w:rsidTr="00CB0809">
        <w:trPr>
          <w:trHeight w:val="1077"/>
        </w:trPr>
        <w:tc>
          <w:tcPr>
            <w:tcW w:w="10466" w:type="dxa"/>
          </w:tcPr>
          <w:p w14:paraId="599BF8DD" w14:textId="77777777" w:rsidR="003C0644" w:rsidRDefault="003C0644" w:rsidP="002141A4">
            <w:r>
              <w:rPr>
                <w:noProof/>
              </w:rPr>
              <w:lastRenderedPageBreak/>
              <w:drawing>
                <wp:anchor distT="0" distB="0" distL="114300" distR="114300" simplePos="0" relativeHeight="251725824" behindDoc="0" locked="0" layoutInCell="1" allowOverlap="1" wp14:anchorId="3614CA91" wp14:editId="56ABE3EF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188" name="Imagen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>
              <w:fldChar w:fldCharType="separate"/>
            </w:r>
            <w:r>
              <w:fldChar w:fldCharType="end"/>
            </w:r>
          </w:p>
          <w:p w14:paraId="4FA71299" w14:textId="77777777" w:rsidR="003C0644" w:rsidRDefault="003C0644" w:rsidP="00CF4773">
            <w:pPr>
              <w:jc w:val="right"/>
            </w:pPr>
          </w:p>
        </w:tc>
      </w:tr>
      <w:tr w:rsidR="003C0644" w:rsidRPr="002141A4" w14:paraId="35CC028B" w14:textId="77777777" w:rsidTr="00CB0809">
        <w:trPr>
          <w:trHeight w:val="1701"/>
        </w:trPr>
        <w:tc>
          <w:tcPr>
            <w:tcW w:w="10466" w:type="dxa"/>
          </w:tcPr>
          <w:p w14:paraId="15DB7C65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203FE2EB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4DF11C00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6E8A6077" w14:textId="77777777" w:rsidR="003C0644" w:rsidRPr="002141A4" w:rsidRDefault="003C064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4DA3AA7E" w14:textId="77777777" w:rsidR="003C0644" w:rsidRPr="002141A4" w:rsidRDefault="003C064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1AD087F5" w14:textId="77777777" w:rsidR="003C0644" w:rsidRPr="002141A4" w:rsidRDefault="003C064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stimados padres de familia y tutores:</w:t>
      </w:r>
    </w:p>
    <w:p w14:paraId="4CFC6FDC" w14:textId="77777777" w:rsidR="003C0644" w:rsidRPr="002141A4" w:rsidRDefault="003C0644" w:rsidP="002141A4">
      <w:pPr>
        <w:rPr>
          <w:rFonts w:ascii="Avenir Next" w:hAnsi="Avenir Next"/>
        </w:rPr>
      </w:pPr>
    </w:p>
    <w:p w14:paraId="0B5C2B0F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hij@s obtuvieron a lo largo del ciclo escolar. </w:t>
      </w:r>
    </w:p>
    <w:p w14:paraId="69EC93A5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33E91FCC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hij@s. </w:t>
      </w:r>
    </w:p>
    <w:sdt>
      <w:sdtPr>
        <w:rPr>
          <w:rFonts w:ascii="Avenir Next" w:hAnsi="Avenir Next"/>
        </w:rPr>
        <w:alias w:val="Un cordial saludo:"/>
        <w:tag w:val="Un cordial saludo:"/>
        <w:id w:val="-21633466"/>
        <w:placeholder>
          <w:docPart w:val="E7273F0E8A2D43459E5416B80505A625"/>
        </w:placeholder>
        <w:temporary/>
        <w:showingPlcHdr/>
        <w15:appearance w15:val="hidden"/>
      </w:sdtPr>
      <w:sdtContent>
        <w:p w14:paraId="11759C72" w14:textId="77777777" w:rsidR="003C0644" w:rsidRPr="002141A4" w:rsidRDefault="003C064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67FF71E4" w14:textId="77777777" w:rsidR="003C0644" w:rsidRDefault="003C064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4DC125AC" w14:textId="77777777" w:rsidR="003C0644" w:rsidRDefault="003C0644" w:rsidP="002141A4"/>
    <w:p w14:paraId="05CF1C44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726848" behindDoc="0" locked="0" layoutInCell="1" allowOverlap="1" wp14:anchorId="1B542EB4" wp14:editId="079071EE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189" name="Imagen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Marta</w:t>
      </w:r>
    </w:p>
    <w:p w14:paraId="757C1BF1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Pérez </w:t>
      </w:r>
    </w:p>
    <w:p w14:paraId="3548D214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D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45B027E6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Ingles</w:t>
      </w:r>
    </w:p>
    <w:p w14:paraId="11F78C35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8.5</w:t>
      </w:r>
    </w:p>
    <w:p w14:paraId="60CA8513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8</w:t>
      </w:r>
    </w:p>
    <w:p w14:paraId="5460101B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10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0456AC5C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27872" behindDoc="0" locked="0" layoutInCell="1" allowOverlap="1" wp14:anchorId="4B6F7653" wp14:editId="0E1B3735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190" name="Imagen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8.5</w:t>
      </w:r>
    </w:p>
    <w:p w14:paraId="0C1F0304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1CC36FC5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10A39EB4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8.5</w:t>
      </w:r>
    </w:p>
    <w:p w14:paraId="700C1377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1A539F4A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15129275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8.5</w:t>
      </w:r>
    </w:p>
    <w:p w14:paraId="04894B4E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28896" behindDoc="0" locked="0" layoutInCell="1" allowOverlap="1" wp14:anchorId="452192B1" wp14:editId="3405711C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191" name="Imagen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221A96AD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71132C2F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8.5</w:t>
      </w:r>
    </w:p>
    <w:p w14:paraId="0792EFE7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2B0A28E4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3FCF809B" w14:textId="77777777" w:rsidR="003C0644" w:rsidRDefault="003C0644" w:rsidP="002141A4">
      <w:pPr>
        <w:sectPr w:rsidR="003C0644" w:rsidSect="003C0644">
          <w:headerReference w:type="even" r:id="rId92"/>
          <w:headerReference w:type="default" r:id="rId93"/>
          <w:footerReference w:type="even" r:id="rId94"/>
          <w:footerReference w:type="default" r:id="rId95"/>
          <w:headerReference w:type="first" r:id="rId96"/>
          <w:footerReference w:type="first" r:id="rId97"/>
          <w:pgSz w:w="11906" w:h="16838" w:code="9"/>
          <w:pgMar w:top="1440" w:right="1440" w:bottom="2520" w:left="1440" w:header="720" w:footer="864" w:gutter="0"/>
          <w:pgNumType w:start="1"/>
          <w:cols w:space="720"/>
          <w:docGrid w:linePitch="360"/>
        </w:sectPr>
      </w:pPr>
    </w:p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3C0644" w14:paraId="1D13224C" w14:textId="77777777" w:rsidTr="00CB0809">
        <w:trPr>
          <w:trHeight w:val="1077"/>
        </w:trPr>
        <w:tc>
          <w:tcPr>
            <w:tcW w:w="10466" w:type="dxa"/>
          </w:tcPr>
          <w:p w14:paraId="1685829E" w14:textId="77777777" w:rsidR="003C0644" w:rsidRDefault="003C0644" w:rsidP="002141A4">
            <w:r>
              <w:rPr>
                <w:noProof/>
              </w:rPr>
              <w:lastRenderedPageBreak/>
              <w:drawing>
                <wp:anchor distT="0" distB="0" distL="114300" distR="114300" simplePos="0" relativeHeight="251730944" behindDoc="0" locked="0" layoutInCell="1" allowOverlap="1" wp14:anchorId="4FD10CB9" wp14:editId="21E1EEF9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201" name="Imagen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>
              <w:fldChar w:fldCharType="separate"/>
            </w:r>
            <w:r>
              <w:fldChar w:fldCharType="end"/>
            </w:r>
          </w:p>
          <w:p w14:paraId="1AF0A5BE" w14:textId="77777777" w:rsidR="003C0644" w:rsidRDefault="003C0644" w:rsidP="00CF4773">
            <w:pPr>
              <w:jc w:val="right"/>
            </w:pPr>
          </w:p>
        </w:tc>
      </w:tr>
      <w:tr w:rsidR="003C0644" w:rsidRPr="002141A4" w14:paraId="2603D2D2" w14:textId="77777777" w:rsidTr="00CB0809">
        <w:trPr>
          <w:trHeight w:val="1701"/>
        </w:trPr>
        <w:tc>
          <w:tcPr>
            <w:tcW w:w="10466" w:type="dxa"/>
          </w:tcPr>
          <w:p w14:paraId="021780E6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5AB8AF60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7A2CDC14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7BBB76F6" w14:textId="77777777" w:rsidR="003C0644" w:rsidRPr="002141A4" w:rsidRDefault="003C064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61CFAFCE" w14:textId="77777777" w:rsidR="003C0644" w:rsidRPr="002141A4" w:rsidRDefault="003C064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77985629" w14:textId="77777777" w:rsidR="003C0644" w:rsidRPr="002141A4" w:rsidRDefault="003C064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stimados padres de familia y tutores:</w:t>
      </w:r>
    </w:p>
    <w:p w14:paraId="2A2E6B6A" w14:textId="77777777" w:rsidR="003C0644" w:rsidRPr="002141A4" w:rsidRDefault="003C0644" w:rsidP="002141A4">
      <w:pPr>
        <w:rPr>
          <w:rFonts w:ascii="Avenir Next" w:hAnsi="Avenir Next"/>
        </w:rPr>
      </w:pPr>
    </w:p>
    <w:p w14:paraId="51DB998C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hij@s obtuvieron a lo largo del ciclo escolar. </w:t>
      </w:r>
    </w:p>
    <w:p w14:paraId="709E7A1B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0ABF4D61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hij@s. </w:t>
      </w:r>
    </w:p>
    <w:sdt>
      <w:sdtPr>
        <w:rPr>
          <w:rFonts w:ascii="Avenir Next" w:hAnsi="Avenir Next"/>
        </w:rPr>
        <w:alias w:val="Un cordial saludo:"/>
        <w:tag w:val="Un cordial saludo:"/>
        <w:id w:val="-1306455346"/>
        <w:placeholder>
          <w:docPart w:val="E136DE84D6766E4B99E50CBE86A32C69"/>
        </w:placeholder>
        <w:temporary/>
        <w:showingPlcHdr/>
        <w15:appearance w15:val="hidden"/>
      </w:sdtPr>
      <w:sdtContent>
        <w:p w14:paraId="6808478B" w14:textId="77777777" w:rsidR="003C0644" w:rsidRPr="002141A4" w:rsidRDefault="003C064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20ADA060" w14:textId="77777777" w:rsidR="003C0644" w:rsidRDefault="003C064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3FEE4689" w14:textId="77777777" w:rsidR="003C0644" w:rsidRDefault="003C0644" w:rsidP="002141A4"/>
    <w:p w14:paraId="3314D06F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731968" behindDoc="0" locked="0" layoutInCell="1" allowOverlap="1" wp14:anchorId="73999128" wp14:editId="6562AF67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202" name="Imagen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Josué</w:t>
      </w:r>
    </w:p>
    <w:p w14:paraId="408D03EC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Puertas</w:t>
      </w:r>
    </w:p>
    <w:p w14:paraId="7CDC4727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D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29A29BE1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Ciencias </w:t>
      </w:r>
    </w:p>
    <w:p w14:paraId="5E42D231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7.6</w:t>
      </w:r>
    </w:p>
    <w:p w14:paraId="44867845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8</w:t>
      </w:r>
    </w:p>
    <w:p w14:paraId="75C0BA11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8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7DAF178E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32992" behindDoc="0" locked="0" layoutInCell="1" allowOverlap="1" wp14:anchorId="15EFF6A2" wp14:editId="31D57420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203" name="Imagen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7.6</w:t>
      </w:r>
    </w:p>
    <w:p w14:paraId="4127ACAE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2A18600F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0429F8EB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7.6</w:t>
      </w:r>
    </w:p>
    <w:p w14:paraId="593EFE33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60AAD885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15415909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7.6</w:t>
      </w:r>
    </w:p>
    <w:p w14:paraId="07016545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34016" behindDoc="0" locked="0" layoutInCell="1" allowOverlap="1" wp14:anchorId="64D4D035" wp14:editId="53446043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204" name="Imagen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5B96C7FB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4282BFB3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7.6</w:t>
      </w:r>
    </w:p>
    <w:p w14:paraId="2D0115DD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7.7</w:t>
      </w:r>
    </w:p>
    <w:p w14:paraId="1DB07EFA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1703FF6F" w14:textId="77777777" w:rsidR="003C0644" w:rsidRDefault="003C0644" w:rsidP="002141A4">
      <w:pPr>
        <w:sectPr w:rsidR="003C0644" w:rsidSect="003C0644">
          <w:headerReference w:type="even" r:id="rId98"/>
          <w:headerReference w:type="default" r:id="rId99"/>
          <w:footerReference w:type="even" r:id="rId100"/>
          <w:footerReference w:type="default" r:id="rId101"/>
          <w:headerReference w:type="first" r:id="rId102"/>
          <w:footerReference w:type="first" r:id="rId103"/>
          <w:pgSz w:w="11906" w:h="16838" w:code="9"/>
          <w:pgMar w:top="1440" w:right="1440" w:bottom="2520" w:left="1440" w:header="720" w:footer="864" w:gutter="0"/>
          <w:pgNumType w:start="1"/>
          <w:cols w:space="720"/>
          <w:docGrid w:linePitch="360"/>
        </w:sectPr>
      </w:pPr>
    </w:p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3C0644" w14:paraId="15D7960C" w14:textId="77777777" w:rsidTr="00CB0809">
        <w:trPr>
          <w:trHeight w:val="1077"/>
        </w:trPr>
        <w:tc>
          <w:tcPr>
            <w:tcW w:w="10466" w:type="dxa"/>
          </w:tcPr>
          <w:p w14:paraId="0F6B0B29" w14:textId="77777777" w:rsidR="003C0644" w:rsidRDefault="003C0644" w:rsidP="002141A4">
            <w:r>
              <w:rPr>
                <w:noProof/>
              </w:rPr>
              <w:lastRenderedPageBreak/>
              <w:drawing>
                <wp:anchor distT="0" distB="0" distL="114300" distR="114300" simplePos="0" relativeHeight="251736064" behindDoc="0" locked="0" layoutInCell="1" allowOverlap="1" wp14:anchorId="012DD079" wp14:editId="55A3552C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214" name="Imagen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>
              <w:fldChar w:fldCharType="separate"/>
            </w:r>
            <w:r>
              <w:fldChar w:fldCharType="end"/>
            </w:r>
          </w:p>
          <w:p w14:paraId="1897E276" w14:textId="77777777" w:rsidR="003C0644" w:rsidRDefault="003C0644" w:rsidP="00CF4773">
            <w:pPr>
              <w:jc w:val="right"/>
            </w:pPr>
          </w:p>
        </w:tc>
      </w:tr>
      <w:tr w:rsidR="003C0644" w:rsidRPr="002141A4" w14:paraId="00C8CA1C" w14:textId="77777777" w:rsidTr="00CB0809">
        <w:trPr>
          <w:trHeight w:val="1701"/>
        </w:trPr>
        <w:tc>
          <w:tcPr>
            <w:tcW w:w="10466" w:type="dxa"/>
          </w:tcPr>
          <w:p w14:paraId="0AA40149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50D20677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244EDEDF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31FE5762" w14:textId="77777777" w:rsidR="003C0644" w:rsidRPr="002141A4" w:rsidRDefault="003C064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056B21D3" w14:textId="77777777" w:rsidR="003C0644" w:rsidRPr="002141A4" w:rsidRDefault="003C064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79FD44BF" w14:textId="77777777" w:rsidR="003C0644" w:rsidRPr="002141A4" w:rsidRDefault="003C064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stimados padres de familia y tutores:</w:t>
      </w:r>
    </w:p>
    <w:p w14:paraId="04435893" w14:textId="77777777" w:rsidR="003C0644" w:rsidRPr="002141A4" w:rsidRDefault="003C0644" w:rsidP="002141A4">
      <w:pPr>
        <w:rPr>
          <w:rFonts w:ascii="Avenir Next" w:hAnsi="Avenir Next"/>
        </w:rPr>
      </w:pPr>
    </w:p>
    <w:p w14:paraId="26A9C0F7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hij@s obtuvieron a lo largo del ciclo escolar. </w:t>
      </w:r>
    </w:p>
    <w:p w14:paraId="595C9B18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50B6DFFA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hij@s. </w:t>
      </w:r>
    </w:p>
    <w:sdt>
      <w:sdtPr>
        <w:rPr>
          <w:rFonts w:ascii="Avenir Next" w:hAnsi="Avenir Next"/>
        </w:rPr>
        <w:alias w:val="Un cordial saludo:"/>
        <w:tag w:val="Un cordial saludo:"/>
        <w:id w:val="-553844695"/>
        <w:placeholder>
          <w:docPart w:val="71702BB91C0A03449AEB01C8F9AA1BC7"/>
        </w:placeholder>
        <w:temporary/>
        <w:showingPlcHdr/>
        <w15:appearance w15:val="hidden"/>
      </w:sdtPr>
      <w:sdtContent>
        <w:p w14:paraId="12BB681E" w14:textId="77777777" w:rsidR="003C0644" w:rsidRPr="002141A4" w:rsidRDefault="003C064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3A9608C3" w14:textId="77777777" w:rsidR="003C0644" w:rsidRDefault="003C064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28DAEDB8" w14:textId="77777777" w:rsidR="003C0644" w:rsidRDefault="003C0644" w:rsidP="002141A4"/>
    <w:p w14:paraId="71DE6D41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737088" behindDoc="0" locked="0" layoutInCell="1" allowOverlap="1" wp14:anchorId="7607610F" wp14:editId="14236D38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215" name="Imagen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Micaela</w:t>
      </w:r>
    </w:p>
    <w:p w14:paraId="7D124667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Llaves</w:t>
      </w:r>
    </w:p>
    <w:p w14:paraId="4123DDEC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A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18056DFE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Ingles</w:t>
      </w:r>
    </w:p>
    <w:p w14:paraId="23597926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7.7</w:t>
      </w:r>
    </w:p>
    <w:p w14:paraId="3A897268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</w:t>
      </w:r>
    </w:p>
    <w:p w14:paraId="45F6E42F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9.6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2B9CC833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38112" behindDoc="0" locked="0" layoutInCell="1" allowOverlap="1" wp14:anchorId="2E21BF0F" wp14:editId="5FAB6163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216" name="Imagen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7.7</w:t>
      </w:r>
    </w:p>
    <w:p w14:paraId="38B9204C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3118E04C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9.6</w:t>
      </w:r>
    </w:p>
    <w:p w14:paraId="22619189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7.7</w:t>
      </w:r>
    </w:p>
    <w:p w14:paraId="14190B04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9.6</w:t>
      </w:r>
    </w:p>
    <w:p w14:paraId="1FC84E8E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627A569B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7.7</w:t>
      </w:r>
    </w:p>
    <w:p w14:paraId="0A595AEB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39136" behindDoc="0" locked="0" layoutInCell="1" allowOverlap="1" wp14:anchorId="4CC402FB" wp14:editId="16B3463B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217" name="Imagen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21019E59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9.6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56247FEB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7.7</w:t>
      </w:r>
    </w:p>
    <w:p w14:paraId="514C2E11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6</w:t>
      </w:r>
    </w:p>
    <w:p w14:paraId="729017E4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9.6</w:t>
      </w:r>
    </w:p>
    <w:p w14:paraId="1CF17E3E" w14:textId="77777777" w:rsidR="003C0644" w:rsidRDefault="003C0644" w:rsidP="002141A4">
      <w:pPr>
        <w:sectPr w:rsidR="003C0644" w:rsidSect="003C0644">
          <w:headerReference w:type="even" r:id="rId104"/>
          <w:headerReference w:type="default" r:id="rId105"/>
          <w:footerReference w:type="even" r:id="rId106"/>
          <w:footerReference w:type="default" r:id="rId107"/>
          <w:headerReference w:type="first" r:id="rId108"/>
          <w:footerReference w:type="first" r:id="rId109"/>
          <w:pgSz w:w="11906" w:h="16838" w:code="9"/>
          <w:pgMar w:top="1440" w:right="1440" w:bottom="2520" w:left="1440" w:header="720" w:footer="864" w:gutter="0"/>
          <w:pgNumType w:start="1"/>
          <w:cols w:space="720"/>
          <w:docGrid w:linePitch="360"/>
        </w:sectPr>
      </w:pPr>
    </w:p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3C0644" w14:paraId="0778EEB7" w14:textId="77777777" w:rsidTr="00CB0809">
        <w:trPr>
          <w:trHeight w:val="1077"/>
        </w:trPr>
        <w:tc>
          <w:tcPr>
            <w:tcW w:w="10466" w:type="dxa"/>
          </w:tcPr>
          <w:p w14:paraId="7784C01A" w14:textId="77777777" w:rsidR="003C0644" w:rsidRDefault="003C0644" w:rsidP="002141A4">
            <w:r>
              <w:rPr>
                <w:noProof/>
              </w:rPr>
              <w:lastRenderedPageBreak/>
              <w:drawing>
                <wp:anchor distT="0" distB="0" distL="114300" distR="114300" simplePos="0" relativeHeight="251741184" behindDoc="0" locked="0" layoutInCell="1" allowOverlap="1" wp14:anchorId="769A0040" wp14:editId="0D0887A5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227" name="Imagen 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>
              <w:fldChar w:fldCharType="separate"/>
            </w:r>
            <w:r>
              <w:fldChar w:fldCharType="end"/>
            </w:r>
          </w:p>
          <w:p w14:paraId="3ACA8C66" w14:textId="77777777" w:rsidR="003C0644" w:rsidRDefault="003C0644" w:rsidP="00CF4773">
            <w:pPr>
              <w:jc w:val="right"/>
            </w:pPr>
          </w:p>
        </w:tc>
      </w:tr>
      <w:tr w:rsidR="003C0644" w:rsidRPr="002141A4" w14:paraId="1814D2F4" w14:textId="77777777" w:rsidTr="00CB0809">
        <w:trPr>
          <w:trHeight w:val="1701"/>
        </w:trPr>
        <w:tc>
          <w:tcPr>
            <w:tcW w:w="10466" w:type="dxa"/>
          </w:tcPr>
          <w:p w14:paraId="456A84CC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2275674B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0D087247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71EDA737" w14:textId="77777777" w:rsidR="003C0644" w:rsidRPr="002141A4" w:rsidRDefault="003C064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4534DB3F" w14:textId="77777777" w:rsidR="003C0644" w:rsidRPr="002141A4" w:rsidRDefault="003C064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17CBD9E1" w14:textId="77777777" w:rsidR="003C0644" w:rsidRPr="002141A4" w:rsidRDefault="003C064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stimados padres de familia y tutores:</w:t>
      </w:r>
    </w:p>
    <w:p w14:paraId="027245FD" w14:textId="77777777" w:rsidR="003C0644" w:rsidRPr="002141A4" w:rsidRDefault="003C0644" w:rsidP="002141A4">
      <w:pPr>
        <w:rPr>
          <w:rFonts w:ascii="Avenir Next" w:hAnsi="Avenir Next"/>
        </w:rPr>
      </w:pPr>
    </w:p>
    <w:p w14:paraId="74F3A5B1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hij@s obtuvieron a lo largo del ciclo escolar. </w:t>
      </w:r>
    </w:p>
    <w:p w14:paraId="42286CA4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23DCAB5E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hij@s. </w:t>
      </w:r>
    </w:p>
    <w:sdt>
      <w:sdtPr>
        <w:rPr>
          <w:rFonts w:ascii="Avenir Next" w:hAnsi="Avenir Next"/>
        </w:rPr>
        <w:alias w:val="Un cordial saludo:"/>
        <w:tag w:val="Un cordial saludo:"/>
        <w:id w:val="-1428647227"/>
        <w:placeholder>
          <w:docPart w:val="C48D955B3DBADE45BDEAB921E6705A53"/>
        </w:placeholder>
        <w:temporary/>
        <w:showingPlcHdr/>
        <w15:appearance w15:val="hidden"/>
      </w:sdtPr>
      <w:sdtContent>
        <w:p w14:paraId="63A6FC2E" w14:textId="77777777" w:rsidR="003C0644" w:rsidRPr="002141A4" w:rsidRDefault="003C064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1825520C" w14:textId="77777777" w:rsidR="003C0644" w:rsidRDefault="003C064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6AC947F6" w14:textId="77777777" w:rsidR="003C0644" w:rsidRDefault="003C0644" w:rsidP="002141A4"/>
    <w:p w14:paraId="46DA8BA6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742208" behindDoc="0" locked="0" layoutInCell="1" allowOverlap="1" wp14:anchorId="1B488A1A" wp14:editId="48E6D406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228" name="Imagen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Lucía</w:t>
      </w:r>
    </w:p>
    <w:p w14:paraId="492C2CB5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García</w:t>
      </w:r>
    </w:p>
    <w:p w14:paraId="3EBBE795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C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49B01213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Ciencias </w:t>
      </w:r>
    </w:p>
    <w:p w14:paraId="02B23FAB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8</w:t>
      </w:r>
    </w:p>
    <w:p w14:paraId="0B4131A8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</w:t>
      </w:r>
    </w:p>
    <w:p w14:paraId="5F1AA5CA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8.5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1C572A37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43232" behindDoc="0" locked="0" layoutInCell="1" allowOverlap="1" wp14:anchorId="5A60B615" wp14:editId="4B361D8B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229" name="Imagen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56FB437D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00590581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8.5</w:t>
      </w:r>
    </w:p>
    <w:p w14:paraId="7234D956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7082B047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8.5</w:t>
      </w:r>
    </w:p>
    <w:p w14:paraId="60B17B91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13DE598C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541E0A9A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44256" behindDoc="0" locked="0" layoutInCell="1" allowOverlap="1" wp14:anchorId="76183622" wp14:editId="19E1B1FC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230" name="Imagen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1F899F5F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8.5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7DB3C8CA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752ADFF2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08DE3CC8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8.5</w:t>
      </w:r>
    </w:p>
    <w:p w14:paraId="50CE6D7E" w14:textId="77777777" w:rsidR="003C0644" w:rsidRDefault="003C0644" w:rsidP="002141A4">
      <w:pPr>
        <w:sectPr w:rsidR="003C0644" w:rsidSect="003C0644">
          <w:headerReference w:type="even" r:id="rId110"/>
          <w:headerReference w:type="default" r:id="rId111"/>
          <w:footerReference w:type="even" r:id="rId112"/>
          <w:footerReference w:type="default" r:id="rId113"/>
          <w:headerReference w:type="first" r:id="rId114"/>
          <w:footerReference w:type="first" r:id="rId115"/>
          <w:pgSz w:w="11906" w:h="16838" w:code="9"/>
          <w:pgMar w:top="1440" w:right="1440" w:bottom="2520" w:left="1440" w:header="720" w:footer="864" w:gutter="0"/>
          <w:pgNumType w:start="1"/>
          <w:cols w:space="720"/>
          <w:docGrid w:linePitch="360"/>
        </w:sectPr>
      </w:pPr>
    </w:p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3C0644" w14:paraId="7FC1A778" w14:textId="77777777" w:rsidTr="00CB0809">
        <w:trPr>
          <w:trHeight w:val="1077"/>
        </w:trPr>
        <w:tc>
          <w:tcPr>
            <w:tcW w:w="10466" w:type="dxa"/>
          </w:tcPr>
          <w:p w14:paraId="1A4B5464" w14:textId="77777777" w:rsidR="003C0644" w:rsidRDefault="003C0644" w:rsidP="002141A4">
            <w:r>
              <w:rPr>
                <w:noProof/>
              </w:rPr>
              <w:lastRenderedPageBreak/>
              <w:drawing>
                <wp:anchor distT="0" distB="0" distL="114300" distR="114300" simplePos="0" relativeHeight="251746304" behindDoc="0" locked="0" layoutInCell="1" allowOverlap="1" wp14:anchorId="0275DF4D" wp14:editId="7F043CC6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240" name="Imagen 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>
              <w:fldChar w:fldCharType="separate"/>
            </w:r>
            <w:r>
              <w:fldChar w:fldCharType="end"/>
            </w:r>
          </w:p>
          <w:p w14:paraId="56F13D18" w14:textId="77777777" w:rsidR="003C0644" w:rsidRDefault="003C0644" w:rsidP="00CF4773">
            <w:pPr>
              <w:jc w:val="right"/>
            </w:pPr>
          </w:p>
        </w:tc>
      </w:tr>
      <w:tr w:rsidR="003C0644" w:rsidRPr="002141A4" w14:paraId="00870502" w14:textId="77777777" w:rsidTr="00CB0809">
        <w:trPr>
          <w:trHeight w:val="1701"/>
        </w:trPr>
        <w:tc>
          <w:tcPr>
            <w:tcW w:w="10466" w:type="dxa"/>
          </w:tcPr>
          <w:p w14:paraId="43429A0F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6D1D07D7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0DC2AD82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56D7DAB8" w14:textId="77777777" w:rsidR="003C0644" w:rsidRPr="002141A4" w:rsidRDefault="003C064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31EE9924" w14:textId="77777777" w:rsidR="003C0644" w:rsidRPr="002141A4" w:rsidRDefault="003C064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2975C648" w14:textId="77777777" w:rsidR="003C0644" w:rsidRPr="002141A4" w:rsidRDefault="003C064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stimados padres de familia y tutores:</w:t>
      </w:r>
    </w:p>
    <w:p w14:paraId="26448795" w14:textId="77777777" w:rsidR="003C0644" w:rsidRPr="002141A4" w:rsidRDefault="003C0644" w:rsidP="002141A4">
      <w:pPr>
        <w:rPr>
          <w:rFonts w:ascii="Avenir Next" w:hAnsi="Avenir Next"/>
        </w:rPr>
      </w:pPr>
    </w:p>
    <w:p w14:paraId="2E122749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hij@s obtuvieron a lo largo del ciclo escolar. </w:t>
      </w:r>
    </w:p>
    <w:p w14:paraId="0979F24A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2650C166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hij@s. </w:t>
      </w:r>
    </w:p>
    <w:sdt>
      <w:sdtPr>
        <w:rPr>
          <w:rFonts w:ascii="Avenir Next" w:hAnsi="Avenir Next"/>
        </w:rPr>
        <w:alias w:val="Un cordial saludo:"/>
        <w:tag w:val="Un cordial saludo:"/>
        <w:id w:val="-265542193"/>
        <w:placeholder>
          <w:docPart w:val="5C6F3E82B037CD4AAFF92A2F4082150B"/>
        </w:placeholder>
        <w:temporary/>
        <w:showingPlcHdr/>
        <w15:appearance w15:val="hidden"/>
      </w:sdtPr>
      <w:sdtContent>
        <w:p w14:paraId="03182898" w14:textId="77777777" w:rsidR="003C0644" w:rsidRPr="002141A4" w:rsidRDefault="003C064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50DA0E15" w14:textId="77777777" w:rsidR="003C0644" w:rsidRDefault="003C064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585B24AE" w14:textId="77777777" w:rsidR="003C0644" w:rsidRDefault="003C0644" w:rsidP="002141A4"/>
    <w:p w14:paraId="3B9B0B04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747328" behindDoc="0" locked="0" layoutInCell="1" allowOverlap="1" wp14:anchorId="609C73C9" wp14:editId="6D12E086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241" name="Imagen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José</w:t>
      </w:r>
    </w:p>
    <w:p w14:paraId="46027032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Muniz</w:t>
      </w:r>
    </w:p>
    <w:p w14:paraId="6696FC89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B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496313D2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Español </w:t>
      </w:r>
    </w:p>
    <w:p w14:paraId="78FC4962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</w:t>
      </w:r>
    </w:p>
    <w:p w14:paraId="01983C9A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</w:t>
      </w:r>
    </w:p>
    <w:p w14:paraId="48598722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7.9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2DA1FD1E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48352" behindDoc="0" locked="0" layoutInCell="1" allowOverlap="1" wp14:anchorId="083C7436" wp14:editId="1242F517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242" name="Imagen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3A783E11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31F1E7AC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7.9</w:t>
      </w:r>
    </w:p>
    <w:p w14:paraId="28516EA1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570DD25B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7.9</w:t>
      </w:r>
    </w:p>
    <w:p w14:paraId="484BCBEB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1EDACE90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4B333C22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49376" behindDoc="0" locked="0" layoutInCell="1" allowOverlap="1" wp14:anchorId="2DC1330C" wp14:editId="67D015F8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243" name="Imagen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0796CBAE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7.9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3F109832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7AAB82AA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20C09F0F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7.9</w:t>
      </w:r>
    </w:p>
    <w:p w14:paraId="18A2BA20" w14:textId="77777777" w:rsidR="003C0644" w:rsidRDefault="003C0644" w:rsidP="002141A4">
      <w:pPr>
        <w:sectPr w:rsidR="003C0644" w:rsidSect="003C0644">
          <w:headerReference w:type="even" r:id="rId116"/>
          <w:headerReference w:type="default" r:id="rId117"/>
          <w:footerReference w:type="even" r:id="rId118"/>
          <w:footerReference w:type="default" r:id="rId119"/>
          <w:headerReference w:type="first" r:id="rId120"/>
          <w:footerReference w:type="first" r:id="rId121"/>
          <w:pgSz w:w="11906" w:h="16838" w:code="9"/>
          <w:pgMar w:top="1440" w:right="1440" w:bottom="2520" w:left="1440" w:header="720" w:footer="864" w:gutter="0"/>
          <w:pgNumType w:start="1"/>
          <w:cols w:space="720"/>
          <w:docGrid w:linePitch="360"/>
        </w:sectPr>
      </w:pPr>
    </w:p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3C0644" w14:paraId="36847C96" w14:textId="77777777" w:rsidTr="00CB0809">
        <w:trPr>
          <w:trHeight w:val="1077"/>
        </w:trPr>
        <w:tc>
          <w:tcPr>
            <w:tcW w:w="10466" w:type="dxa"/>
          </w:tcPr>
          <w:p w14:paraId="35CB0F87" w14:textId="77777777" w:rsidR="003C0644" w:rsidRDefault="003C0644" w:rsidP="002141A4">
            <w:r>
              <w:rPr>
                <w:noProof/>
              </w:rPr>
              <w:lastRenderedPageBreak/>
              <w:drawing>
                <wp:anchor distT="0" distB="0" distL="114300" distR="114300" simplePos="0" relativeHeight="251751424" behindDoc="0" locked="0" layoutInCell="1" allowOverlap="1" wp14:anchorId="34E7B74B" wp14:editId="386F76D0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253" name="Imagen 2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>
              <w:fldChar w:fldCharType="separate"/>
            </w:r>
            <w:r>
              <w:fldChar w:fldCharType="end"/>
            </w:r>
          </w:p>
          <w:p w14:paraId="4A1F86D5" w14:textId="77777777" w:rsidR="003C0644" w:rsidRDefault="003C0644" w:rsidP="00CF4773">
            <w:pPr>
              <w:jc w:val="right"/>
            </w:pPr>
          </w:p>
        </w:tc>
      </w:tr>
      <w:tr w:rsidR="003C0644" w:rsidRPr="002141A4" w14:paraId="6C5B108A" w14:textId="77777777" w:rsidTr="00CB0809">
        <w:trPr>
          <w:trHeight w:val="1701"/>
        </w:trPr>
        <w:tc>
          <w:tcPr>
            <w:tcW w:w="10466" w:type="dxa"/>
          </w:tcPr>
          <w:p w14:paraId="13AC4CDA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540D102D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1432650B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7C966B26" w14:textId="77777777" w:rsidR="003C0644" w:rsidRPr="002141A4" w:rsidRDefault="003C064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31999C19" w14:textId="77777777" w:rsidR="003C0644" w:rsidRPr="002141A4" w:rsidRDefault="003C064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6D063855" w14:textId="77777777" w:rsidR="003C0644" w:rsidRPr="002141A4" w:rsidRDefault="003C064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stimados padres de familia y tutores:</w:t>
      </w:r>
    </w:p>
    <w:p w14:paraId="22ABF923" w14:textId="77777777" w:rsidR="003C0644" w:rsidRPr="002141A4" w:rsidRDefault="003C0644" w:rsidP="002141A4">
      <w:pPr>
        <w:rPr>
          <w:rFonts w:ascii="Avenir Next" w:hAnsi="Avenir Next"/>
        </w:rPr>
      </w:pPr>
    </w:p>
    <w:p w14:paraId="3A8168B1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hij@s obtuvieron a lo largo del ciclo escolar. </w:t>
      </w:r>
    </w:p>
    <w:p w14:paraId="119A11E4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5EAD0528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hij@s. </w:t>
      </w:r>
    </w:p>
    <w:sdt>
      <w:sdtPr>
        <w:rPr>
          <w:rFonts w:ascii="Avenir Next" w:hAnsi="Avenir Next"/>
        </w:rPr>
        <w:alias w:val="Un cordial saludo:"/>
        <w:tag w:val="Un cordial saludo:"/>
        <w:id w:val="815454401"/>
        <w:placeholder>
          <w:docPart w:val="0B1465112FC14844A5D801469509DB21"/>
        </w:placeholder>
        <w:temporary/>
        <w:showingPlcHdr/>
        <w15:appearance w15:val="hidden"/>
      </w:sdtPr>
      <w:sdtContent>
        <w:p w14:paraId="2EABCB9D" w14:textId="77777777" w:rsidR="003C0644" w:rsidRPr="002141A4" w:rsidRDefault="003C064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0FAF1816" w14:textId="77777777" w:rsidR="003C0644" w:rsidRDefault="003C064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4B3BB37F" w14:textId="77777777" w:rsidR="003C0644" w:rsidRDefault="003C0644" w:rsidP="002141A4"/>
    <w:p w14:paraId="4C61EF1F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752448" behindDoc="0" locked="0" layoutInCell="1" allowOverlap="1" wp14:anchorId="272DD6BE" wp14:editId="2493EDF3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254" name="Imagen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David</w:t>
      </w:r>
    </w:p>
    <w:p w14:paraId="641F45E3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Arreola</w:t>
      </w:r>
    </w:p>
    <w:p w14:paraId="1EC8F633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D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1E99C91D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Ingles</w:t>
      </w:r>
    </w:p>
    <w:p w14:paraId="0CC5150F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</w:t>
      </w:r>
    </w:p>
    <w:p w14:paraId="7FC5AAC6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</w:t>
      </w:r>
    </w:p>
    <w:p w14:paraId="5D357553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66E2D3AE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53472" behindDoc="0" locked="0" layoutInCell="1" allowOverlap="1" wp14:anchorId="5A1C3C39" wp14:editId="083F3259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255" name="Imagen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26DFB4F2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6F2D6F9E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3D1FFA15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0EC9D0DF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6F5EBB4C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20444CF8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77499165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54496" behindDoc="0" locked="0" layoutInCell="1" allowOverlap="1" wp14:anchorId="7B7B396D" wp14:editId="4156F42C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256" name="Imagen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5C5BBE95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46AB53BD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35B84BEF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7A45D43B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63EBD56A" w14:textId="77777777" w:rsidR="003C0644" w:rsidRDefault="003C0644" w:rsidP="002141A4">
      <w:pPr>
        <w:sectPr w:rsidR="003C0644" w:rsidSect="003C0644">
          <w:headerReference w:type="even" r:id="rId122"/>
          <w:headerReference w:type="default" r:id="rId123"/>
          <w:footerReference w:type="even" r:id="rId124"/>
          <w:footerReference w:type="default" r:id="rId125"/>
          <w:headerReference w:type="first" r:id="rId126"/>
          <w:footerReference w:type="first" r:id="rId127"/>
          <w:pgSz w:w="11906" w:h="16838" w:code="9"/>
          <w:pgMar w:top="1440" w:right="1440" w:bottom="2520" w:left="1440" w:header="720" w:footer="864" w:gutter="0"/>
          <w:pgNumType w:start="1"/>
          <w:cols w:space="720"/>
          <w:docGrid w:linePitch="360"/>
        </w:sectPr>
      </w:pPr>
    </w:p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3C0644" w14:paraId="26FADCF5" w14:textId="77777777" w:rsidTr="00CB0809">
        <w:trPr>
          <w:trHeight w:val="1077"/>
        </w:trPr>
        <w:tc>
          <w:tcPr>
            <w:tcW w:w="10466" w:type="dxa"/>
          </w:tcPr>
          <w:p w14:paraId="6967389E" w14:textId="77777777" w:rsidR="003C0644" w:rsidRDefault="003C0644" w:rsidP="002141A4">
            <w:r>
              <w:rPr>
                <w:noProof/>
              </w:rPr>
              <w:lastRenderedPageBreak/>
              <w:drawing>
                <wp:anchor distT="0" distB="0" distL="114300" distR="114300" simplePos="0" relativeHeight="251756544" behindDoc="0" locked="0" layoutInCell="1" allowOverlap="1" wp14:anchorId="3FE21347" wp14:editId="5F0A55B8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266" name="Imagen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>
              <w:fldChar w:fldCharType="separate"/>
            </w:r>
            <w:r>
              <w:fldChar w:fldCharType="end"/>
            </w:r>
          </w:p>
          <w:p w14:paraId="37F401EE" w14:textId="77777777" w:rsidR="003C0644" w:rsidRDefault="003C0644" w:rsidP="00CF4773">
            <w:pPr>
              <w:jc w:val="right"/>
            </w:pPr>
          </w:p>
        </w:tc>
      </w:tr>
      <w:tr w:rsidR="003C0644" w:rsidRPr="002141A4" w14:paraId="6B7B799F" w14:textId="77777777" w:rsidTr="00CB0809">
        <w:trPr>
          <w:trHeight w:val="1701"/>
        </w:trPr>
        <w:tc>
          <w:tcPr>
            <w:tcW w:w="10466" w:type="dxa"/>
          </w:tcPr>
          <w:p w14:paraId="00FB6026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46A44DAC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28449E59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7AF5B8ED" w14:textId="77777777" w:rsidR="003C0644" w:rsidRPr="002141A4" w:rsidRDefault="003C064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3FC45927" w14:textId="77777777" w:rsidR="003C0644" w:rsidRPr="002141A4" w:rsidRDefault="003C064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6A9D0D26" w14:textId="77777777" w:rsidR="003C0644" w:rsidRPr="002141A4" w:rsidRDefault="003C064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stimados padres de familia y tutores:</w:t>
      </w:r>
    </w:p>
    <w:p w14:paraId="260E5ECC" w14:textId="77777777" w:rsidR="003C0644" w:rsidRPr="002141A4" w:rsidRDefault="003C0644" w:rsidP="002141A4">
      <w:pPr>
        <w:rPr>
          <w:rFonts w:ascii="Avenir Next" w:hAnsi="Avenir Next"/>
        </w:rPr>
      </w:pPr>
    </w:p>
    <w:p w14:paraId="1057727B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hij@s obtuvieron a lo largo del ciclo escolar. </w:t>
      </w:r>
    </w:p>
    <w:p w14:paraId="05CF9F45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091DD198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hij@s. </w:t>
      </w:r>
    </w:p>
    <w:sdt>
      <w:sdtPr>
        <w:rPr>
          <w:rFonts w:ascii="Avenir Next" w:hAnsi="Avenir Next"/>
        </w:rPr>
        <w:alias w:val="Un cordial saludo:"/>
        <w:tag w:val="Un cordial saludo:"/>
        <w:id w:val="1300042513"/>
        <w:placeholder>
          <w:docPart w:val="EE900579BBF09F4AAF332FFC72CD76A6"/>
        </w:placeholder>
        <w:temporary/>
        <w:showingPlcHdr/>
        <w15:appearance w15:val="hidden"/>
      </w:sdtPr>
      <w:sdtContent>
        <w:p w14:paraId="57FE582F" w14:textId="77777777" w:rsidR="003C0644" w:rsidRPr="002141A4" w:rsidRDefault="003C064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5389E41B" w14:textId="77777777" w:rsidR="003C0644" w:rsidRDefault="003C064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6C00C243" w14:textId="77777777" w:rsidR="003C0644" w:rsidRDefault="003C0644" w:rsidP="002141A4"/>
    <w:p w14:paraId="7429781A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757568" behindDoc="0" locked="0" layoutInCell="1" allowOverlap="1" wp14:anchorId="2A876643" wp14:editId="276AD9D4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267" name="Imagen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Daniel </w:t>
      </w:r>
    </w:p>
    <w:p w14:paraId="75F16FB5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Palacios</w:t>
      </w:r>
    </w:p>
    <w:p w14:paraId="4A57731B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A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17E7B27F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Ciencias </w:t>
      </w:r>
    </w:p>
    <w:p w14:paraId="2EB763E4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10</w:t>
      </w:r>
    </w:p>
    <w:p w14:paraId="4C7FECAE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10</w:t>
      </w:r>
    </w:p>
    <w:p w14:paraId="62A7BAA8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57B0AB00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58592" behindDoc="0" locked="0" layoutInCell="1" allowOverlap="1" wp14:anchorId="49336A6A" wp14:editId="54863A86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268" name="Imagen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2F9D1563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384A5081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15FF4107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7C6E6D0D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335A7ED0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31BFCB67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25EB0017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59616" behindDoc="0" locked="0" layoutInCell="1" allowOverlap="1" wp14:anchorId="3C80149A" wp14:editId="18A31D55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269" name="Imagen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436F4BBF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1FB9AC9D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10</w:t>
      </w:r>
    </w:p>
    <w:p w14:paraId="311FCECA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9.4</w:t>
      </w:r>
    </w:p>
    <w:p w14:paraId="2C4CE75D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1D54954E" w14:textId="77777777" w:rsidR="003C0644" w:rsidRDefault="003C0644" w:rsidP="002141A4">
      <w:pPr>
        <w:sectPr w:rsidR="003C0644" w:rsidSect="003C0644">
          <w:headerReference w:type="even" r:id="rId128"/>
          <w:headerReference w:type="default" r:id="rId129"/>
          <w:footerReference w:type="even" r:id="rId130"/>
          <w:footerReference w:type="default" r:id="rId131"/>
          <w:headerReference w:type="first" r:id="rId132"/>
          <w:footerReference w:type="first" r:id="rId133"/>
          <w:pgSz w:w="11906" w:h="16838" w:code="9"/>
          <w:pgMar w:top="1440" w:right="1440" w:bottom="2520" w:left="1440" w:header="720" w:footer="864" w:gutter="0"/>
          <w:pgNumType w:start="1"/>
          <w:cols w:space="720"/>
          <w:docGrid w:linePitch="360"/>
        </w:sectPr>
      </w:pPr>
    </w:p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3C0644" w14:paraId="1336CDF9" w14:textId="77777777" w:rsidTr="00CB0809">
        <w:trPr>
          <w:trHeight w:val="1077"/>
        </w:trPr>
        <w:tc>
          <w:tcPr>
            <w:tcW w:w="10466" w:type="dxa"/>
          </w:tcPr>
          <w:p w14:paraId="50F0A5DB" w14:textId="77777777" w:rsidR="003C0644" w:rsidRDefault="003C0644" w:rsidP="002141A4">
            <w:r>
              <w:rPr>
                <w:noProof/>
              </w:rPr>
              <w:lastRenderedPageBreak/>
              <w:drawing>
                <wp:anchor distT="0" distB="0" distL="114300" distR="114300" simplePos="0" relativeHeight="251761664" behindDoc="0" locked="0" layoutInCell="1" allowOverlap="1" wp14:anchorId="44A900FF" wp14:editId="22981C8B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279" name="Imagen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>
              <w:fldChar w:fldCharType="separate"/>
            </w:r>
            <w:r>
              <w:fldChar w:fldCharType="end"/>
            </w:r>
          </w:p>
          <w:p w14:paraId="3B179834" w14:textId="77777777" w:rsidR="003C0644" w:rsidRDefault="003C0644" w:rsidP="00CF4773">
            <w:pPr>
              <w:jc w:val="right"/>
            </w:pPr>
          </w:p>
        </w:tc>
      </w:tr>
      <w:tr w:rsidR="003C0644" w:rsidRPr="002141A4" w14:paraId="460804AC" w14:textId="77777777" w:rsidTr="00CB0809">
        <w:trPr>
          <w:trHeight w:val="1701"/>
        </w:trPr>
        <w:tc>
          <w:tcPr>
            <w:tcW w:w="10466" w:type="dxa"/>
          </w:tcPr>
          <w:p w14:paraId="38887D15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67336E3C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3B18EB4F" w14:textId="77777777" w:rsidR="003C0644" w:rsidRPr="002141A4" w:rsidRDefault="003C064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3CA8258F" w14:textId="77777777" w:rsidR="003C0644" w:rsidRPr="002141A4" w:rsidRDefault="003C064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19B5A815" w14:textId="77777777" w:rsidR="003C0644" w:rsidRPr="002141A4" w:rsidRDefault="003C064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68FDEBE4" w14:textId="77777777" w:rsidR="003C0644" w:rsidRPr="002141A4" w:rsidRDefault="003C064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stimados padres de familia y tutores:</w:t>
      </w:r>
    </w:p>
    <w:p w14:paraId="704F87DB" w14:textId="77777777" w:rsidR="003C0644" w:rsidRPr="002141A4" w:rsidRDefault="003C0644" w:rsidP="002141A4">
      <w:pPr>
        <w:rPr>
          <w:rFonts w:ascii="Avenir Next" w:hAnsi="Avenir Next"/>
        </w:rPr>
      </w:pPr>
    </w:p>
    <w:p w14:paraId="361BCA54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hij@s obtuvieron a lo largo del ciclo escolar. </w:t>
      </w:r>
    </w:p>
    <w:p w14:paraId="632DD666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7086F7BF" w14:textId="77777777" w:rsidR="003C0644" w:rsidRPr="002141A4" w:rsidRDefault="003C064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hij@s. </w:t>
      </w:r>
    </w:p>
    <w:sdt>
      <w:sdtPr>
        <w:rPr>
          <w:rFonts w:ascii="Avenir Next" w:hAnsi="Avenir Next"/>
        </w:rPr>
        <w:alias w:val="Un cordial saludo:"/>
        <w:tag w:val="Un cordial saludo:"/>
        <w:id w:val="28777777"/>
        <w:placeholder>
          <w:docPart w:val="B7111D91C2C59C4C90E1FF6ECAA89BDE"/>
        </w:placeholder>
        <w:temporary/>
        <w:showingPlcHdr/>
        <w15:appearance w15:val="hidden"/>
      </w:sdtPr>
      <w:sdtContent>
        <w:p w14:paraId="04DB3B6C" w14:textId="77777777" w:rsidR="003C0644" w:rsidRPr="002141A4" w:rsidRDefault="003C064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69835A66" w14:textId="77777777" w:rsidR="003C0644" w:rsidRDefault="003C064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6F2FF5C9" w14:textId="77777777" w:rsidR="003C0644" w:rsidRDefault="003C0644" w:rsidP="002141A4"/>
    <w:p w14:paraId="1DF50E17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762688" behindDoc="0" locked="0" layoutInCell="1" allowOverlap="1" wp14:anchorId="408BB52C" wp14:editId="4AB2270F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280" name="Imagen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Mirta </w:t>
      </w:r>
    </w:p>
    <w:p w14:paraId="5D2A5BC0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Zertuche </w:t>
      </w:r>
    </w:p>
    <w:p w14:paraId="3D0EB4F5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>B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7840FD88" w14:textId="77777777" w:rsidR="003C0644" w:rsidRPr="00215AEE" w:rsidRDefault="003C0644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Pr="00AC2FAB">
        <w:rPr>
          <w:rFonts w:ascii="Bradley Hand" w:hAnsi="Bradley Hand"/>
          <w:noProof/>
          <w:color w:val="002060"/>
          <w:sz w:val="32"/>
          <w:szCs w:val="32"/>
        </w:rPr>
        <w:t xml:space="preserve">Español </w:t>
      </w:r>
    </w:p>
    <w:p w14:paraId="704B4523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9.6</w:t>
      </w:r>
    </w:p>
    <w:p w14:paraId="12A83DF0" w14:textId="77777777" w:rsidR="003C0644" w:rsidRPr="00215AEE" w:rsidRDefault="003C0644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9.8</w:t>
      </w:r>
    </w:p>
    <w:p w14:paraId="5B5CDB28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14506580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63712" behindDoc="0" locked="0" layoutInCell="1" allowOverlap="1" wp14:anchorId="2F914EA1" wp14:editId="74824AB4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281" name="Imagen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9.6</w:t>
      </w:r>
    </w:p>
    <w:p w14:paraId="6B529C6A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9.8</w:t>
      </w:r>
    </w:p>
    <w:p w14:paraId="5B478232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615AA362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9.6</w:t>
      </w:r>
    </w:p>
    <w:p w14:paraId="6D3AE407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074AE34C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9.8</w:t>
      </w:r>
    </w:p>
    <w:p w14:paraId="5EFE8CBC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9.6</w:t>
      </w:r>
    </w:p>
    <w:p w14:paraId="6669F5FD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64736" behindDoc="0" locked="0" layoutInCell="1" allowOverlap="1" wp14:anchorId="4578E1E3" wp14:editId="497E9D1A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282" name="Imagen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9.8</w:t>
      </w:r>
    </w:p>
    <w:p w14:paraId="0A0EE81E" w14:textId="77777777" w:rsidR="003C0644" w:rsidRPr="00CA15D9" w:rsidRDefault="003C0644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78EB8E60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9.6</w:t>
      </w:r>
    </w:p>
    <w:p w14:paraId="7FC20403" w14:textId="77777777" w:rsidR="003C0644" w:rsidRPr="00215AEE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</w:p>
    <w:p w14:paraId="781C258E" w14:textId="5191734C" w:rsidR="003C0644" w:rsidRPr="003C0644" w:rsidRDefault="003C0644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  <w:sectPr w:rsidR="003C0644" w:rsidRPr="003C0644" w:rsidSect="003C0644">
          <w:headerReference w:type="even" r:id="rId134"/>
          <w:headerReference w:type="default" r:id="rId135"/>
          <w:footerReference w:type="even" r:id="rId136"/>
          <w:footerReference w:type="default" r:id="rId137"/>
          <w:headerReference w:type="first" r:id="rId138"/>
          <w:footerReference w:type="first" r:id="rId139"/>
          <w:pgSz w:w="11906" w:h="16838" w:code="9"/>
          <w:pgMar w:top="1440" w:right="1440" w:bottom="2520" w:left="1440" w:header="720" w:footer="864" w:gutter="0"/>
          <w:pgNumType w:start="1"/>
          <w:cols w:space="720"/>
          <w:docGrid w:linePitch="360"/>
        </w:sect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</w:p>
    <w:p w14:paraId="6AD9C05B" w14:textId="77777777" w:rsidR="003C0644" w:rsidRPr="00D65CA8" w:rsidRDefault="003C0644" w:rsidP="002141A4"/>
    <w:sectPr w:rsidR="003C0644" w:rsidRPr="00D65CA8" w:rsidSect="003C0644">
      <w:headerReference w:type="even" r:id="rId140"/>
      <w:headerReference w:type="default" r:id="rId141"/>
      <w:footerReference w:type="even" r:id="rId142"/>
      <w:footerReference w:type="default" r:id="rId143"/>
      <w:headerReference w:type="first" r:id="rId144"/>
      <w:footerReference w:type="first" r:id="rId145"/>
      <w:type w:val="continuous"/>
      <w:pgSz w:w="11906" w:h="16838" w:code="9"/>
      <w:pgMar w:top="1440" w:right="1440" w:bottom="2520" w:left="1440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B3180" w14:textId="77777777" w:rsidR="006140DB" w:rsidRDefault="006140DB">
      <w:pPr>
        <w:spacing w:after="0" w:line="240" w:lineRule="auto"/>
      </w:pPr>
      <w:r>
        <w:separator/>
      </w:r>
    </w:p>
    <w:p w14:paraId="7E46BAD0" w14:textId="77777777" w:rsidR="006140DB" w:rsidRDefault="006140DB"/>
  </w:endnote>
  <w:endnote w:type="continuationSeparator" w:id="0">
    <w:p w14:paraId="287DDBE4" w14:textId="77777777" w:rsidR="006140DB" w:rsidRDefault="006140DB">
      <w:pPr>
        <w:spacing w:after="0" w:line="240" w:lineRule="auto"/>
      </w:pPr>
      <w:r>
        <w:continuationSeparator/>
      </w:r>
    </w:p>
    <w:p w14:paraId="7F697697" w14:textId="77777777" w:rsidR="006140DB" w:rsidRDefault="006140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Bodoni 72 Oldstyle Book">
    <w:altName w:val="BODONI 72 OLDSTYLE BOOK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Calibri (Cuerpo)">
    <w:altName w:val="Calibri"/>
    <w:panose1 w:val="020B0604020202020204"/>
    <w:charset w:val="00"/>
    <w:family w:val="roman"/>
    <w:notTrueType/>
    <w:pitch w:val="default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Bradley Hand">
    <w:panose1 w:val="00000700000000000000"/>
    <w:charset w:val="4D"/>
    <w:family w:val="auto"/>
    <w:pitch w:val="variable"/>
    <w:sig w:usb0="800000FF" w:usb1="5000204A" w:usb2="00000000" w:usb3="00000000" w:csb0="00000111" w:csb1="00000000"/>
  </w:font>
  <w:font w:name="Monaco">
    <w:panose1 w:val="00000000000000000000"/>
    <w:charset w:val="4D"/>
    <w:family w:val="auto"/>
    <w:pitch w:val="variable"/>
    <w:sig w:usb0="A00002FF" w:usb1="500039FB" w:usb2="00000000" w:usb3="00000000" w:csb0="00000197" w:csb1="00000000"/>
  </w:font>
  <w:font w:name="American Typewriter">
    <w:panose1 w:val="02090604020004020304"/>
    <w:charset w:val="4D"/>
    <w:family w:val="roman"/>
    <w:pitch w:val="variable"/>
    <w:sig w:usb0="A000006F" w:usb1="00000019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8D33D" w14:textId="77777777" w:rsidR="003C0644" w:rsidRDefault="003C0644">
    <w:pPr>
      <w:pStyle w:val="Piedepgina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A764A" w14:textId="77777777" w:rsidR="003C0644" w:rsidRDefault="003C0644">
    <w:pPr>
      <w:pStyle w:val="Piedepgina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2F931" w14:textId="77777777" w:rsidR="003C0644" w:rsidRDefault="003C0644">
    <w:pPr>
      <w:pStyle w:val="Piedepgina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80FDE" w14:textId="77777777" w:rsidR="003C0644" w:rsidRDefault="003C0644" w:rsidP="00752FC4">
    <w:pPr>
      <w:pStyle w:val="Piedepgina"/>
      <w:jc w:val="right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0B8C6" w14:textId="77777777" w:rsidR="003C0644" w:rsidRDefault="003C0644">
    <w:pPr>
      <w:pStyle w:val="Piedepgina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9E94A" w14:textId="77777777" w:rsidR="003C0644" w:rsidRDefault="003C0644">
    <w:pPr>
      <w:pStyle w:val="Piedepgina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E8ED2" w14:textId="77777777" w:rsidR="003C0644" w:rsidRDefault="003C0644" w:rsidP="00752FC4">
    <w:pPr>
      <w:pStyle w:val="Piedepgina"/>
      <w:jc w:val="right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80CA" w14:textId="77777777" w:rsidR="003C0644" w:rsidRDefault="003C0644">
    <w:pPr>
      <w:pStyle w:val="Piedepgina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0B6A9" w14:textId="77777777" w:rsidR="003C0644" w:rsidRDefault="003C0644">
    <w:pPr>
      <w:pStyle w:val="Piedepgina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12D9D" w14:textId="77777777" w:rsidR="003C0644" w:rsidRDefault="003C0644" w:rsidP="00752FC4">
    <w:pPr>
      <w:pStyle w:val="Piedepgina"/>
      <w:jc w:val="right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B4EA2" w14:textId="77777777" w:rsidR="003C0644" w:rsidRDefault="003C064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12C6D" w14:textId="77777777" w:rsidR="003C0644" w:rsidRDefault="003C0644">
    <w:pPr>
      <w:pStyle w:val="Piedepgina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AC90F" w14:textId="77777777" w:rsidR="003C0644" w:rsidRDefault="003C0644">
    <w:pPr>
      <w:pStyle w:val="Piedepgina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C96D3" w14:textId="77777777" w:rsidR="003C0644" w:rsidRDefault="003C0644" w:rsidP="00752FC4">
    <w:pPr>
      <w:pStyle w:val="Piedepgina"/>
      <w:jc w:val="right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DB25E" w14:textId="77777777" w:rsidR="003C0644" w:rsidRDefault="003C0644">
    <w:pPr>
      <w:pStyle w:val="Piedepgina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48663" w14:textId="77777777" w:rsidR="003C0644" w:rsidRDefault="003C0644">
    <w:pPr>
      <w:pStyle w:val="Piedepgina"/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9973A" w14:textId="77777777" w:rsidR="003C0644" w:rsidRDefault="003C0644" w:rsidP="00752FC4">
    <w:pPr>
      <w:pStyle w:val="Piedepgina"/>
      <w:jc w:val="right"/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A4116" w14:textId="77777777" w:rsidR="003C0644" w:rsidRDefault="003C0644">
    <w:pPr>
      <w:pStyle w:val="Piedepgina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41816" w14:textId="77777777" w:rsidR="003C0644" w:rsidRDefault="003C0644">
    <w:pPr>
      <w:pStyle w:val="Piedepgina"/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D511C" w14:textId="77777777" w:rsidR="003C0644" w:rsidRDefault="003C0644" w:rsidP="00752FC4">
    <w:pPr>
      <w:pStyle w:val="Piedepgina"/>
      <w:jc w:val="right"/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DA66D" w14:textId="77777777" w:rsidR="003C0644" w:rsidRDefault="003C0644">
    <w:pPr>
      <w:pStyle w:val="Piedepgina"/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54382" w14:textId="77777777" w:rsidR="003C0644" w:rsidRDefault="003C064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813CD" w14:textId="77777777" w:rsidR="003C0644" w:rsidRDefault="003C0644" w:rsidP="00752FC4">
    <w:pPr>
      <w:pStyle w:val="Piedepgina"/>
      <w:jc w:val="right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AB419" w14:textId="77777777" w:rsidR="003C0644" w:rsidRDefault="003C0644" w:rsidP="00752FC4">
    <w:pPr>
      <w:pStyle w:val="Piedepgina"/>
      <w:jc w:val="right"/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E78D1" w14:textId="77777777" w:rsidR="003C0644" w:rsidRDefault="003C0644">
    <w:pPr>
      <w:pStyle w:val="Piedepgina"/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A3A0" w14:textId="77777777" w:rsidR="003C0644" w:rsidRDefault="003C0644">
    <w:pPr>
      <w:pStyle w:val="Piedepgina"/>
    </w:pP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6BDC5" w14:textId="77777777" w:rsidR="003C0644" w:rsidRDefault="003C0644" w:rsidP="00752FC4">
    <w:pPr>
      <w:pStyle w:val="Piedepgina"/>
      <w:jc w:val="right"/>
    </w:pP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BF6C5" w14:textId="77777777" w:rsidR="003C0644" w:rsidRDefault="003C0644">
    <w:pPr>
      <w:pStyle w:val="Piedepgina"/>
    </w:pP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AA6D0" w14:textId="77777777" w:rsidR="003C0644" w:rsidRDefault="003C0644">
    <w:pPr>
      <w:pStyle w:val="Piedepgina"/>
    </w:pP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1D628" w14:textId="77777777" w:rsidR="003C0644" w:rsidRDefault="003C0644" w:rsidP="00752FC4">
    <w:pPr>
      <w:pStyle w:val="Piedepgina"/>
      <w:jc w:val="right"/>
    </w:pP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F2F31" w14:textId="77777777" w:rsidR="003C0644" w:rsidRDefault="003C0644">
    <w:pPr>
      <w:pStyle w:val="Piedepgina"/>
    </w:pP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2005E" w14:textId="77777777" w:rsidR="003C0644" w:rsidRDefault="003C0644">
    <w:pPr>
      <w:pStyle w:val="Piedepgina"/>
    </w:pP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D9C7C" w14:textId="77777777" w:rsidR="003C0644" w:rsidRDefault="003C0644" w:rsidP="00752FC4">
    <w:pPr>
      <w:pStyle w:val="Piedepgina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98EDC" w14:textId="77777777" w:rsidR="003C0644" w:rsidRDefault="003C0644">
    <w:pPr>
      <w:pStyle w:val="Piedepgina"/>
    </w:pP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0C010" w14:textId="77777777" w:rsidR="003C0644" w:rsidRDefault="003C0644">
    <w:pPr>
      <w:pStyle w:val="Piedepgina"/>
    </w:pP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DC0D3" w14:textId="77777777" w:rsidR="003C0644" w:rsidRDefault="003C0644">
    <w:pPr>
      <w:pStyle w:val="Piedepgina"/>
    </w:pP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39487" w14:textId="77777777" w:rsidR="003C0644" w:rsidRDefault="003C0644" w:rsidP="00752FC4">
    <w:pPr>
      <w:pStyle w:val="Piedepgina"/>
      <w:jc w:val="right"/>
    </w:pP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2779C" w14:textId="77777777" w:rsidR="003C0644" w:rsidRDefault="003C0644">
    <w:pPr>
      <w:pStyle w:val="Piedepgina"/>
    </w:pPr>
  </w:p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76F9B" w14:textId="77777777" w:rsidR="003C0644" w:rsidRDefault="003C0644">
    <w:pPr>
      <w:pStyle w:val="Piedepgina"/>
    </w:pPr>
  </w:p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0A5AD" w14:textId="77777777" w:rsidR="003C0644" w:rsidRDefault="003C0644" w:rsidP="00752FC4">
    <w:pPr>
      <w:pStyle w:val="Piedepgina"/>
      <w:jc w:val="right"/>
    </w:pPr>
  </w:p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7EC15" w14:textId="77777777" w:rsidR="003C0644" w:rsidRDefault="003C0644">
    <w:pPr>
      <w:pStyle w:val="Piedepgina"/>
    </w:pPr>
  </w:p>
</w:ftr>
</file>

<file path=word/footer4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305CA" w14:textId="77777777" w:rsidR="003C0644" w:rsidRDefault="003C0644">
    <w:pPr>
      <w:pStyle w:val="Piedepgina"/>
    </w:pPr>
  </w:p>
</w:ftr>
</file>

<file path=word/footer4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E7EED" w14:textId="77777777" w:rsidR="003C0644" w:rsidRDefault="003C0644" w:rsidP="00752FC4">
    <w:pPr>
      <w:pStyle w:val="Piedepgina"/>
      <w:jc w:val="right"/>
    </w:pPr>
  </w:p>
</w:ftr>
</file>

<file path=word/footer4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67AC4" w14:textId="77777777" w:rsidR="003C0644" w:rsidRDefault="003C0644">
    <w:pPr>
      <w:pStyle w:val="Piedepgin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DA317" w14:textId="77777777" w:rsidR="003C0644" w:rsidRDefault="003C0644">
    <w:pPr>
      <w:pStyle w:val="Piedepgina"/>
    </w:pPr>
  </w:p>
</w:ftr>
</file>

<file path=word/footer5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654D2" w14:textId="77777777" w:rsidR="003C0644" w:rsidRDefault="003C0644">
    <w:pPr>
      <w:pStyle w:val="Piedepgina"/>
    </w:pPr>
  </w:p>
</w:ftr>
</file>

<file path=word/footer5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6EEFF" w14:textId="77777777" w:rsidR="003C0644" w:rsidRDefault="003C0644" w:rsidP="00752FC4">
    <w:pPr>
      <w:pStyle w:val="Piedepgina"/>
      <w:jc w:val="right"/>
    </w:pPr>
  </w:p>
</w:ftr>
</file>

<file path=word/footer5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61FF1" w14:textId="77777777" w:rsidR="003C0644" w:rsidRDefault="003C0644">
    <w:pPr>
      <w:pStyle w:val="Piedepgina"/>
    </w:pPr>
  </w:p>
</w:ftr>
</file>

<file path=word/footer5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5D8A5" w14:textId="77777777" w:rsidR="003C0644" w:rsidRDefault="003C0644">
    <w:pPr>
      <w:pStyle w:val="Piedepgina"/>
    </w:pPr>
  </w:p>
</w:ftr>
</file>

<file path=word/footer5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FA90" w14:textId="77777777" w:rsidR="003C0644" w:rsidRDefault="003C0644" w:rsidP="00752FC4">
    <w:pPr>
      <w:pStyle w:val="Piedepgina"/>
      <w:jc w:val="right"/>
    </w:pPr>
  </w:p>
</w:ftr>
</file>

<file path=word/footer5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6EBFD" w14:textId="77777777" w:rsidR="003C0644" w:rsidRDefault="003C0644">
    <w:pPr>
      <w:pStyle w:val="Piedepgina"/>
    </w:pPr>
  </w:p>
</w:ftr>
</file>

<file path=word/footer5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989ED" w14:textId="77777777" w:rsidR="003C0644" w:rsidRDefault="003C0644">
    <w:pPr>
      <w:pStyle w:val="Piedepgina"/>
    </w:pPr>
  </w:p>
</w:ftr>
</file>

<file path=word/footer5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5FFE2" w14:textId="77777777" w:rsidR="003C0644" w:rsidRDefault="003C0644" w:rsidP="00752FC4">
    <w:pPr>
      <w:pStyle w:val="Piedepgina"/>
      <w:jc w:val="right"/>
    </w:pPr>
  </w:p>
</w:ftr>
</file>

<file path=word/footer5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4068C" w14:textId="77777777" w:rsidR="003C0644" w:rsidRDefault="003C0644">
    <w:pPr>
      <w:pStyle w:val="Piedepgina"/>
    </w:pPr>
  </w:p>
</w:ftr>
</file>

<file path=word/footer5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483F3" w14:textId="77777777" w:rsidR="003C0644" w:rsidRDefault="003C0644">
    <w:pPr>
      <w:pStyle w:val="Piedepgin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62E90" w14:textId="77777777" w:rsidR="003C0644" w:rsidRDefault="003C0644" w:rsidP="00752FC4">
    <w:pPr>
      <w:pStyle w:val="Piedepgina"/>
      <w:jc w:val="right"/>
    </w:pPr>
  </w:p>
</w:ftr>
</file>

<file path=word/footer6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4A3AA" w14:textId="77777777" w:rsidR="003C0644" w:rsidRDefault="003C0644" w:rsidP="00752FC4">
    <w:pPr>
      <w:pStyle w:val="Piedepgina"/>
      <w:jc w:val="right"/>
    </w:pPr>
  </w:p>
</w:ftr>
</file>

<file path=word/footer6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F6AC3" w14:textId="77777777" w:rsidR="003C0644" w:rsidRDefault="003C0644">
    <w:pPr>
      <w:pStyle w:val="Piedepgina"/>
    </w:pPr>
  </w:p>
</w:ftr>
</file>

<file path=word/footer6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AAE1D" w14:textId="77777777" w:rsidR="003C0644" w:rsidRDefault="003C0644">
    <w:pPr>
      <w:pStyle w:val="Piedepgina"/>
    </w:pPr>
  </w:p>
</w:ftr>
</file>

<file path=word/footer6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C7BB9" w14:textId="77777777" w:rsidR="003C0644" w:rsidRDefault="003C0644" w:rsidP="00752FC4">
    <w:pPr>
      <w:pStyle w:val="Piedepgina"/>
      <w:jc w:val="right"/>
    </w:pPr>
  </w:p>
</w:ftr>
</file>

<file path=word/footer6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E9D74" w14:textId="77777777" w:rsidR="00D13306" w:rsidRDefault="00D13306">
    <w:pPr>
      <w:pStyle w:val="Piedepgina"/>
    </w:pPr>
  </w:p>
</w:ftr>
</file>

<file path=word/footer6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1ECF2" w14:textId="77777777" w:rsidR="00D13306" w:rsidRDefault="00D13306">
    <w:pPr>
      <w:pStyle w:val="Piedepgina"/>
    </w:pPr>
  </w:p>
</w:ftr>
</file>

<file path=word/footer6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A827D" w14:textId="77777777" w:rsidR="00752FC4" w:rsidRDefault="00752FC4" w:rsidP="00752FC4">
    <w:pPr>
      <w:pStyle w:val="Piedepgina"/>
      <w:jc w:val="righ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2C1F3" w14:textId="77777777" w:rsidR="003C0644" w:rsidRDefault="003C0644">
    <w:pPr>
      <w:pStyle w:val="Piedepgina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A635B" w14:textId="77777777" w:rsidR="003C0644" w:rsidRDefault="003C064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846BA" w14:textId="77777777" w:rsidR="003C0644" w:rsidRDefault="003C0644" w:rsidP="00752FC4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C1FE5" w14:textId="77777777" w:rsidR="006140DB" w:rsidRDefault="006140DB">
      <w:pPr>
        <w:spacing w:after="0" w:line="240" w:lineRule="auto"/>
      </w:pPr>
      <w:r>
        <w:separator/>
      </w:r>
    </w:p>
    <w:p w14:paraId="2C207766" w14:textId="77777777" w:rsidR="006140DB" w:rsidRDefault="006140DB"/>
  </w:footnote>
  <w:footnote w:type="continuationSeparator" w:id="0">
    <w:p w14:paraId="04E08D7E" w14:textId="77777777" w:rsidR="006140DB" w:rsidRDefault="006140DB">
      <w:pPr>
        <w:spacing w:after="0" w:line="240" w:lineRule="auto"/>
      </w:pPr>
      <w:r>
        <w:continuationSeparator/>
      </w:r>
    </w:p>
    <w:p w14:paraId="35A0CB41" w14:textId="77777777" w:rsidR="006140DB" w:rsidRDefault="006140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51A05" w14:textId="77777777" w:rsidR="003C0644" w:rsidRDefault="003C0644">
    <w:pPr>
      <w:pStyle w:val="Encabezado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3D4CE" w14:textId="77777777" w:rsidR="003C0644" w:rsidRDefault="003C0644">
    <w:pPr>
      <w:pStyle w:val="Encabezado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6BEEF" w14:textId="77777777" w:rsidR="003C0644" w:rsidRDefault="003C0644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7E5A7893" wp14:editId="6FD08A7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49" name="Grupo 4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50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1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2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3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4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5" name="Forma libre 55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6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7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5878B274" id="Grupo 49" o:spid="_x0000_s1026" alt="&quot;&quot;" style="position:absolute;margin-left:0;margin-top:0;width:612.75pt;height:792.55pt;z-index:251667456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55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4027CEDC" w14:textId="77777777" w:rsidR="003C0644" w:rsidRDefault="003C0644">
    <w:pPr>
      <w:pStyle w:val="Encabezado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9E718" w14:textId="77777777" w:rsidR="003C0644" w:rsidRDefault="003C0644">
    <w:pPr>
      <w:pStyle w:val="Encabezado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13C09" w14:textId="77777777" w:rsidR="003C0644" w:rsidRDefault="003C0644">
    <w:pPr>
      <w:pStyle w:val="Encabezado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1F3B5" w14:textId="77777777" w:rsidR="003C0644" w:rsidRDefault="003C0644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2E5D3387" wp14:editId="488E875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62" name="Grupo 6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63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4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5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6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7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8" name="Forma libre 68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9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0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5EC84DBF" id="Grupo 62" o:spid="_x0000_s1026" alt="&quot;&quot;" style="position:absolute;margin-left:0;margin-top:0;width:612.75pt;height:792.55pt;z-index:251669504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68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214F3282" w14:textId="77777777" w:rsidR="003C0644" w:rsidRDefault="003C0644">
    <w:pPr>
      <w:pStyle w:val="Encabezado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30A55" w14:textId="77777777" w:rsidR="003C0644" w:rsidRDefault="003C0644">
    <w:pPr>
      <w:pStyle w:val="Encabezado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03851" w14:textId="77777777" w:rsidR="003C0644" w:rsidRDefault="003C0644">
    <w:pPr>
      <w:pStyle w:val="Encabezado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3ECBF" w14:textId="77777777" w:rsidR="003C0644" w:rsidRDefault="003C0644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671552" behindDoc="0" locked="0" layoutInCell="1" allowOverlap="1" wp14:anchorId="1EEB6236" wp14:editId="4723754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75" name="Grupo 7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76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7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8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9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0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1" name="Forma libre 81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82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3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533CF7B7" id="Grupo 75" o:spid="_x0000_s1026" alt="&quot;&quot;" style="position:absolute;margin-left:0;margin-top:0;width:612.75pt;height:792.55pt;z-index:251671552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81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047E1622" w14:textId="77777777" w:rsidR="003C0644" w:rsidRDefault="003C0644">
    <w:pPr>
      <w:pStyle w:val="Encabezado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7B38" w14:textId="77777777" w:rsidR="003C0644" w:rsidRDefault="003C0644">
    <w:pPr>
      <w:pStyle w:val="Encabezado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4FDAB" w14:textId="77777777" w:rsidR="003C0644" w:rsidRDefault="003C064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277E8" w14:textId="77777777" w:rsidR="003C0644" w:rsidRDefault="003C0644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F87E8FE" wp14:editId="0C021B5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14" name="Grupo 1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15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" name="Forma libre 20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1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1B7F0B5D" id="Grupo 14" o:spid="_x0000_s1026" alt="&quot;&quot;" style="position:absolute;margin-left:0;margin-top:0;width:612.75pt;height:792.55pt;z-index:251661312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20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296EAFFD" w14:textId="77777777" w:rsidR="003C0644" w:rsidRDefault="003C0644">
    <w:pPr>
      <w:pStyle w:val="Encabezado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2C657" w14:textId="77777777" w:rsidR="003C0644" w:rsidRDefault="003C0644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3656FF75" wp14:editId="4292FD1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88" name="Grupo 8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89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90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1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2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3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4" name="Forma libre 94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95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179CC59E" id="Grupo 88" o:spid="_x0000_s1026" alt="&quot;&quot;" style="position:absolute;margin-left:0;margin-top:0;width:612.75pt;height:792.55pt;z-index:251673600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94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223FCDDA" w14:textId="77777777" w:rsidR="003C0644" w:rsidRDefault="003C0644">
    <w:pPr>
      <w:pStyle w:val="Encabezado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114F6" w14:textId="77777777" w:rsidR="003C0644" w:rsidRDefault="003C0644">
    <w:pPr>
      <w:pStyle w:val="Encabezado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EB84C" w14:textId="77777777" w:rsidR="003C0644" w:rsidRDefault="003C0644">
    <w:pPr>
      <w:pStyle w:val="Encabezado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E151" w14:textId="77777777" w:rsidR="003C0644" w:rsidRDefault="003C0644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1C04A0DE" wp14:editId="789C36F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101" name="Grupo 10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102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03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4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5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6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7" name="Forma libre 107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08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9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484B066D" id="Grupo 101" o:spid="_x0000_s1026" alt="&quot;&quot;" style="position:absolute;margin-left:0;margin-top:0;width:612.75pt;height:792.55pt;z-index:251675648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107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062FA703" w14:textId="77777777" w:rsidR="003C0644" w:rsidRDefault="003C0644">
    <w:pPr>
      <w:pStyle w:val="Encabezado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29130" w14:textId="77777777" w:rsidR="003C0644" w:rsidRDefault="003C0644">
    <w:pPr>
      <w:pStyle w:val="Encabezado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4C09" w14:textId="77777777" w:rsidR="003C0644" w:rsidRDefault="003C0644">
    <w:pPr>
      <w:pStyle w:val="Encabezado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B4ECF" w14:textId="77777777" w:rsidR="003C0644" w:rsidRDefault="003C0644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677696" behindDoc="0" locked="0" layoutInCell="1" allowOverlap="1" wp14:anchorId="1BF6A004" wp14:editId="5F65891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114" name="Grupo 11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115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6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7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8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9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0" name="Forma libre 120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1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2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6C1BB8C9" id="Grupo 114" o:spid="_x0000_s1026" alt="&quot;&quot;" style="position:absolute;margin-left:0;margin-top:0;width:612.75pt;height:792.55pt;z-index:251677696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120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30CB3AF5" w14:textId="77777777" w:rsidR="003C0644" w:rsidRDefault="003C0644">
    <w:pPr>
      <w:pStyle w:val="Encabezado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30C50" w14:textId="77777777" w:rsidR="003C0644" w:rsidRDefault="003C0644">
    <w:pPr>
      <w:pStyle w:val="Encabezado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1C193" w14:textId="77777777" w:rsidR="003C0644" w:rsidRDefault="003C0644">
    <w:pPr>
      <w:pStyle w:val="Encabezado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28694" w14:textId="77777777" w:rsidR="003C0644" w:rsidRDefault="003C0644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679744" behindDoc="0" locked="0" layoutInCell="1" allowOverlap="1" wp14:anchorId="55498781" wp14:editId="00E050A2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127" name="Grupo 12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128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9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0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1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2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3" name="Forma libre 133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4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5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48184E8D" id="Grupo 127" o:spid="_x0000_s1026" alt="&quot;&quot;" style="position:absolute;margin-left:0;margin-top:0;width:612.75pt;height:792.55pt;z-index:251679744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133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1651A127" w14:textId="77777777" w:rsidR="003C0644" w:rsidRDefault="003C064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A578D" w14:textId="77777777" w:rsidR="003C0644" w:rsidRDefault="003C0644">
    <w:pPr>
      <w:pStyle w:val="Encabezado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1CA37" w14:textId="77777777" w:rsidR="003C0644" w:rsidRDefault="003C0644">
    <w:pPr>
      <w:pStyle w:val="Encabezado"/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4BD79" w14:textId="77777777" w:rsidR="003C0644" w:rsidRDefault="003C0644">
    <w:pPr>
      <w:pStyle w:val="Encabezado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088F7" w14:textId="77777777" w:rsidR="003C0644" w:rsidRDefault="003C0644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681792" behindDoc="0" locked="0" layoutInCell="1" allowOverlap="1" wp14:anchorId="3882187D" wp14:editId="71F251B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140" name="Grupo 14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141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2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3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4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5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6" name="Forma libre 146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7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8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3078ED1F" id="Grupo 140" o:spid="_x0000_s1026" alt="&quot;&quot;" style="position:absolute;margin-left:0;margin-top:0;width:612.75pt;height:792.55pt;z-index:251681792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146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46A34977" w14:textId="77777777" w:rsidR="003C0644" w:rsidRDefault="003C0644">
    <w:pPr>
      <w:pStyle w:val="Encabezado"/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2EB4" w14:textId="77777777" w:rsidR="003C0644" w:rsidRDefault="003C0644">
    <w:pPr>
      <w:pStyle w:val="Encabezado"/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FC4A9" w14:textId="77777777" w:rsidR="003C0644" w:rsidRDefault="003C0644">
    <w:pPr>
      <w:pStyle w:val="Encabezado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E60B4" w14:textId="77777777" w:rsidR="003C0644" w:rsidRDefault="003C0644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683840" behindDoc="0" locked="0" layoutInCell="1" allowOverlap="1" wp14:anchorId="7836E5A0" wp14:editId="6D1411D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153" name="Grupo 15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154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5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6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7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8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9" name="Forma libre 159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0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1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4E88023B" id="Grupo 153" o:spid="_x0000_s1026" alt="&quot;&quot;" style="position:absolute;margin-left:0;margin-top:0;width:612.75pt;height:792.55pt;z-index:251683840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159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4CF0BE8B" w14:textId="77777777" w:rsidR="003C0644" w:rsidRDefault="003C0644">
    <w:pPr>
      <w:pStyle w:val="Encabezado"/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D0FED" w14:textId="77777777" w:rsidR="003C0644" w:rsidRDefault="003C0644">
    <w:pPr>
      <w:pStyle w:val="Encabezado"/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8502D" w14:textId="77777777" w:rsidR="003C0644" w:rsidRDefault="003C0644">
    <w:pPr>
      <w:pStyle w:val="Encabezado"/>
    </w:pP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DC18B" w14:textId="77777777" w:rsidR="003C0644" w:rsidRDefault="003C0644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685888" behindDoc="0" locked="0" layoutInCell="1" allowOverlap="1" wp14:anchorId="35FDB33C" wp14:editId="60D1D2F2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166" name="Grupo 16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167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8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0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1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2" name="Forma libre 172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3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4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66C22384" id="Grupo 166" o:spid="_x0000_s1026" alt="&quot;&quot;" style="position:absolute;margin-left:0;margin-top:0;width:612.75pt;height:792.55pt;z-index:251685888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172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4566A678" w14:textId="77777777" w:rsidR="003C0644" w:rsidRDefault="003C0644">
    <w:pPr>
      <w:pStyle w:val="Encabezado"/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F77A7" w14:textId="77777777" w:rsidR="003C0644" w:rsidRDefault="003C0644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DD3A1" w14:textId="77777777" w:rsidR="003C0644" w:rsidRDefault="003C0644">
    <w:pPr>
      <w:pStyle w:val="Encabezado"/>
    </w:pP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D121C" w14:textId="77777777" w:rsidR="003C0644" w:rsidRDefault="003C0644">
    <w:pPr>
      <w:pStyle w:val="Encabezado"/>
    </w:pP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1E60D" w14:textId="77777777" w:rsidR="003C0644" w:rsidRDefault="003C0644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687936" behindDoc="0" locked="0" layoutInCell="1" allowOverlap="1" wp14:anchorId="6C96790F" wp14:editId="63AF2AE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179" name="Grupo 17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180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81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2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3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4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5" name="Forma libre 185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86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7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63EDD164" id="Grupo 179" o:spid="_x0000_s1026" alt="&quot;&quot;" style="position:absolute;margin-left:0;margin-top:0;width:612.75pt;height:792.55pt;z-index:251687936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185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54935FF5" w14:textId="77777777" w:rsidR="003C0644" w:rsidRDefault="003C0644">
    <w:pPr>
      <w:pStyle w:val="Encabezado"/>
    </w:pP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4CB61" w14:textId="77777777" w:rsidR="003C0644" w:rsidRDefault="003C0644">
    <w:pPr>
      <w:pStyle w:val="Encabezado"/>
    </w:pP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2429D" w14:textId="77777777" w:rsidR="003C0644" w:rsidRDefault="003C0644">
    <w:pPr>
      <w:pStyle w:val="Encabezado"/>
    </w:pP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15BB4" w14:textId="77777777" w:rsidR="003C0644" w:rsidRDefault="003C0644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689984" behindDoc="0" locked="0" layoutInCell="1" allowOverlap="1" wp14:anchorId="520E0D3A" wp14:editId="001E4915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192" name="Grupo 19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193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94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5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6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7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8" name="Forma libre 198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99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0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59109304" id="Grupo 192" o:spid="_x0000_s1026" alt="&quot;&quot;" style="position:absolute;margin-left:0;margin-top:0;width:612.75pt;height:792.55pt;z-index:251689984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198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66C7CE12" w14:textId="77777777" w:rsidR="003C0644" w:rsidRDefault="003C0644">
    <w:pPr>
      <w:pStyle w:val="Encabezado"/>
    </w:pP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12688" w14:textId="77777777" w:rsidR="003C0644" w:rsidRDefault="003C0644">
    <w:pPr>
      <w:pStyle w:val="Encabezado"/>
    </w:pP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DB6F5" w14:textId="77777777" w:rsidR="003C0644" w:rsidRDefault="003C0644">
    <w:pPr>
      <w:pStyle w:val="Encabezado"/>
    </w:pP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941D1" w14:textId="77777777" w:rsidR="003C0644" w:rsidRDefault="003C0644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692032" behindDoc="0" locked="0" layoutInCell="1" allowOverlap="1" wp14:anchorId="24E66A65" wp14:editId="368C6E46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205" name="Grupo 20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206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07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8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9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0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1" name="Forma libre 211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12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3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261A725F" id="Grupo 205" o:spid="_x0000_s1026" alt="&quot;&quot;" style="position:absolute;margin-left:0;margin-top:0;width:612.75pt;height:792.55pt;z-index:251692032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211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18FEC7DE" w14:textId="77777777" w:rsidR="003C0644" w:rsidRDefault="003C0644">
    <w:pPr>
      <w:pStyle w:val="Encabezado"/>
    </w:pPr>
  </w:p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5763" w14:textId="77777777" w:rsidR="003C0644" w:rsidRDefault="003C0644">
    <w:pPr>
      <w:pStyle w:val="Encabezado"/>
    </w:pPr>
  </w:p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18A36" w14:textId="77777777" w:rsidR="003C0644" w:rsidRDefault="003C0644">
    <w:pPr>
      <w:pStyle w:val="Encabezad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C6DEC" w14:textId="77777777" w:rsidR="003C0644" w:rsidRDefault="003C0644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7DF9286" wp14:editId="6705082D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23" name="Grupo 2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24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5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6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8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9" name="Forma libre 29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0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45EFD620" id="Grupo 23" o:spid="_x0000_s1026" alt="&quot;&quot;" style="position:absolute;margin-left:0;margin-top:0;width:612.75pt;height:792.55pt;z-index:251663360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29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6D21F044" w14:textId="77777777" w:rsidR="003C0644" w:rsidRDefault="003C0644">
    <w:pPr>
      <w:pStyle w:val="Encabezado"/>
    </w:pPr>
  </w:p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05F11" w14:textId="77777777" w:rsidR="003C0644" w:rsidRDefault="003C0644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694080" behindDoc="0" locked="0" layoutInCell="1" allowOverlap="1" wp14:anchorId="446F4387" wp14:editId="7B7E728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218" name="Grupo 2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219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20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1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2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3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4" name="Forma libre 224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25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6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798576A0" id="Grupo 218" o:spid="_x0000_s1026" alt="&quot;&quot;" style="position:absolute;margin-left:0;margin-top:0;width:612.75pt;height:792.55pt;z-index:251694080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224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444BFF1E" w14:textId="77777777" w:rsidR="003C0644" w:rsidRDefault="003C0644">
    <w:pPr>
      <w:pStyle w:val="Encabezado"/>
    </w:pPr>
  </w:p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6855D" w14:textId="77777777" w:rsidR="003C0644" w:rsidRDefault="003C0644">
    <w:pPr>
      <w:pStyle w:val="Encabezado"/>
    </w:pPr>
  </w:p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815C2" w14:textId="77777777" w:rsidR="003C0644" w:rsidRDefault="003C0644">
    <w:pPr>
      <w:pStyle w:val="Encabezado"/>
    </w:pPr>
  </w:p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C5893" w14:textId="77777777" w:rsidR="003C0644" w:rsidRDefault="003C0644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696128" behindDoc="0" locked="0" layoutInCell="1" allowOverlap="1" wp14:anchorId="3CFD6344" wp14:editId="5FD5EBA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231" name="Grupo 23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232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33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4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5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6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7" name="Forma libre 237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38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9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730D0611" id="Grupo 231" o:spid="_x0000_s1026" alt="&quot;&quot;" style="position:absolute;margin-left:0;margin-top:0;width:612.75pt;height:792.55pt;z-index:251696128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237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4E6ECD54" w14:textId="77777777" w:rsidR="003C0644" w:rsidRDefault="003C0644">
    <w:pPr>
      <w:pStyle w:val="Encabezado"/>
    </w:pPr>
  </w:p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B46BE" w14:textId="77777777" w:rsidR="003C0644" w:rsidRDefault="003C0644">
    <w:pPr>
      <w:pStyle w:val="Encabezado"/>
    </w:pPr>
  </w:p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BF74A" w14:textId="77777777" w:rsidR="003C0644" w:rsidRDefault="003C0644">
    <w:pPr>
      <w:pStyle w:val="Encabezado"/>
    </w:pPr>
  </w:p>
</w:hdr>
</file>

<file path=word/header5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65F47" w14:textId="77777777" w:rsidR="003C0644" w:rsidRDefault="003C0644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698176" behindDoc="0" locked="0" layoutInCell="1" allowOverlap="1" wp14:anchorId="2CBEA8EF" wp14:editId="296399F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244" name="Grupo 24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245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46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7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8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9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0" name="Forma libre 250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51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2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3C7DA9DF" id="Grupo 244" o:spid="_x0000_s1026" alt="&quot;&quot;" style="position:absolute;margin-left:0;margin-top:0;width:612.75pt;height:792.55pt;z-index:251698176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250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4F11E129" w14:textId="77777777" w:rsidR="003C0644" w:rsidRDefault="003C0644">
    <w:pPr>
      <w:pStyle w:val="Encabezado"/>
    </w:pPr>
  </w:p>
</w:hdr>
</file>

<file path=word/header5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A3149" w14:textId="77777777" w:rsidR="003C0644" w:rsidRDefault="003C0644">
    <w:pPr>
      <w:pStyle w:val="Encabezado"/>
    </w:pPr>
  </w:p>
</w:hdr>
</file>

<file path=word/header5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524CA" w14:textId="77777777" w:rsidR="003C0644" w:rsidRDefault="003C0644">
    <w:pPr>
      <w:pStyle w:val="Encabezado"/>
    </w:pPr>
  </w:p>
</w:hdr>
</file>

<file path=word/header5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5026A" w14:textId="77777777" w:rsidR="003C0644" w:rsidRDefault="003C0644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700224" behindDoc="0" locked="0" layoutInCell="1" allowOverlap="1" wp14:anchorId="6D15601B" wp14:editId="6814D66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257" name="Grupo 25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258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59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60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61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62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63" name="Forma libre 263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64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65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44FC7967" id="Grupo 257" o:spid="_x0000_s1026" alt="&quot;&quot;" style="position:absolute;margin-left:0;margin-top:0;width:612.75pt;height:792.55pt;z-index:251700224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263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5BFA93DE" w14:textId="77777777" w:rsidR="003C0644" w:rsidRDefault="003C0644">
    <w:pPr>
      <w:pStyle w:val="Encabezad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094FD" w14:textId="77777777" w:rsidR="003C0644" w:rsidRDefault="003C0644">
    <w:pPr>
      <w:pStyle w:val="Encabezado"/>
    </w:pPr>
  </w:p>
</w:hdr>
</file>

<file path=word/header6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3E6B3" w14:textId="77777777" w:rsidR="003C0644" w:rsidRDefault="003C0644">
    <w:pPr>
      <w:pStyle w:val="Encabezado"/>
    </w:pPr>
  </w:p>
</w:hdr>
</file>

<file path=word/header6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F193D" w14:textId="77777777" w:rsidR="003C0644" w:rsidRDefault="003C0644">
    <w:pPr>
      <w:pStyle w:val="Encabezado"/>
    </w:pPr>
  </w:p>
</w:hdr>
</file>

<file path=word/header6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0E529" w14:textId="77777777" w:rsidR="003C0644" w:rsidRDefault="003C0644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702272" behindDoc="0" locked="0" layoutInCell="1" allowOverlap="1" wp14:anchorId="02732616" wp14:editId="1688D19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270" name="Grupo 27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271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72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3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4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5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6" name="Forma libre 276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77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8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65468FAD" id="Grupo 270" o:spid="_x0000_s1026" alt="&quot;&quot;" style="position:absolute;margin-left:0;margin-top:0;width:612.75pt;height:792.55pt;z-index:251702272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276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07B42D7D" w14:textId="77777777" w:rsidR="003C0644" w:rsidRDefault="003C0644">
    <w:pPr>
      <w:pStyle w:val="Encabezado"/>
    </w:pPr>
  </w:p>
</w:hdr>
</file>

<file path=word/header6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1ECFA" w14:textId="77777777" w:rsidR="003C0644" w:rsidRDefault="003C0644">
    <w:pPr>
      <w:pStyle w:val="Encabezado"/>
    </w:pPr>
  </w:p>
</w:hdr>
</file>

<file path=word/header6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5E4C3" w14:textId="77777777" w:rsidR="00D13306" w:rsidRDefault="00D13306">
    <w:pPr>
      <w:pStyle w:val="Encabezado"/>
    </w:pPr>
  </w:p>
</w:hdr>
</file>

<file path=word/header6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73EA" w14:textId="77777777" w:rsidR="001B4EEF" w:rsidRDefault="001B4EEF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9DD5F28" wp14:editId="5C984F15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2" name="Grupo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3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Forma libre 8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9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3569A87C" id="Grupo 2" o:spid="_x0000_s1026" alt="&quot;&quot;" style="position:absolute;margin-left:0;margin-top:0;width:612.75pt;height:792.55pt;z-index:251659264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8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1FB3D285" w14:textId="77777777" w:rsidR="001B4EEF" w:rsidRDefault="001B4EEF">
    <w:pPr>
      <w:pStyle w:val="Encabezado"/>
    </w:pPr>
  </w:p>
</w:hdr>
</file>

<file path=word/header6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A3CAF" w14:textId="77777777" w:rsidR="00D13306" w:rsidRDefault="00D13306">
    <w:pPr>
      <w:pStyle w:val="Encabezado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92FD1" w14:textId="77777777" w:rsidR="003C0644" w:rsidRDefault="003C0644">
    <w:pPr>
      <w:pStyle w:val="Encabezado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DBC0C" w14:textId="77777777" w:rsidR="003C0644" w:rsidRDefault="003C0644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7179CF6" wp14:editId="6FED5172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36" name="Grupo 3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37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8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0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2" name="Forma libre 42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3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2EBBAC6B" id="Grupo 36" o:spid="_x0000_s1026" alt="&quot;&quot;" style="position:absolute;margin-left:0;margin-top:0;width:612.75pt;height:792.55pt;z-index:251665408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42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0973FD24" w14:textId="77777777" w:rsidR="003C0644" w:rsidRDefault="003C0644">
    <w:pPr>
      <w:pStyle w:val="Encabezado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097F2" w14:textId="77777777" w:rsidR="003C0644" w:rsidRDefault="003C064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FFFFFF7C"/>
    <w:multiLevelType w:val="singleLevel"/>
    <w:tmpl w:val="4FE68786"/>
    <w:lvl w:ilvl="0">
      <w:start w:val="1"/>
      <w:numFmt w:val="decimal"/>
      <w:pStyle w:val="Listaconnme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1">
    <w:nsid w:val="FFFFFF7D"/>
    <w:multiLevelType w:val="singleLevel"/>
    <w:tmpl w:val="65A83996"/>
    <w:lvl w:ilvl="0">
      <w:start w:val="1"/>
      <w:numFmt w:val="decimal"/>
      <w:pStyle w:val="Listaconnme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1">
    <w:nsid w:val="FFFFFF7E"/>
    <w:multiLevelType w:val="singleLevel"/>
    <w:tmpl w:val="5772052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1">
    <w:nsid w:val="FFFFFF7F"/>
    <w:multiLevelType w:val="singleLevel"/>
    <w:tmpl w:val="425AE874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1">
    <w:nsid w:val="FFFFFF80"/>
    <w:multiLevelType w:val="singleLevel"/>
    <w:tmpl w:val="079C6BA4"/>
    <w:lvl w:ilvl="0">
      <w:start w:val="1"/>
      <w:numFmt w:val="bullet"/>
      <w:pStyle w:val="Listaconvieta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1">
    <w:nsid w:val="FFFFFF81"/>
    <w:multiLevelType w:val="singleLevel"/>
    <w:tmpl w:val="C8423114"/>
    <w:lvl w:ilvl="0">
      <w:start w:val="1"/>
      <w:numFmt w:val="bullet"/>
      <w:pStyle w:val="Listaconvieta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1">
    <w:nsid w:val="FFFFFF82"/>
    <w:multiLevelType w:val="singleLevel"/>
    <w:tmpl w:val="FC585706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1">
    <w:nsid w:val="FFFFFF83"/>
    <w:multiLevelType w:val="singleLevel"/>
    <w:tmpl w:val="9E3A97EA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1">
    <w:nsid w:val="FFFFFF88"/>
    <w:multiLevelType w:val="singleLevel"/>
    <w:tmpl w:val="56686F48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1">
    <w:nsid w:val="FFFFFF89"/>
    <w:multiLevelType w:val="singleLevel"/>
    <w:tmpl w:val="81A2A02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54416595">
    <w:abstractNumId w:val="9"/>
  </w:num>
  <w:num w:numId="2" w16cid:durableId="1970934112">
    <w:abstractNumId w:val="7"/>
  </w:num>
  <w:num w:numId="3" w16cid:durableId="2008560322">
    <w:abstractNumId w:val="6"/>
  </w:num>
  <w:num w:numId="4" w16cid:durableId="1265461928">
    <w:abstractNumId w:val="5"/>
  </w:num>
  <w:num w:numId="5" w16cid:durableId="658582959">
    <w:abstractNumId w:val="4"/>
  </w:num>
  <w:num w:numId="6" w16cid:durableId="971399844">
    <w:abstractNumId w:val="8"/>
  </w:num>
  <w:num w:numId="7" w16cid:durableId="2039626521">
    <w:abstractNumId w:val="3"/>
  </w:num>
  <w:num w:numId="8" w16cid:durableId="103816778">
    <w:abstractNumId w:val="2"/>
  </w:num>
  <w:num w:numId="9" w16cid:durableId="1157647433">
    <w:abstractNumId w:val="1"/>
  </w:num>
  <w:num w:numId="10" w16cid:durableId="1197081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removePersonalInformation/>
  <w:removeDateAndTime/>
  <w:proofState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1A4"/>
    <w:rsid w:val="000115CE"/>
    <w:rsid w:val="000828F4"/>
    <w:rsid w:val="000947D1"/>
    <w:rsid w:val="000D745C"/>
    <w:rsid w:val="000F51EC"/>
    <w:rsid w:val="000F7122"/>
    <w:rsid w:val="00192FE5"/>
    <w:rsid w:val="001B4EEF"/>
    <w:rsid w:val="001B689C"/>
    <w:rsid w:val="00200635"/>
    <w:rsid w:val="002141A4"/>
    <w:rsid w:val="00215AEE"/>
    <w:rsid w:val="002357D2"/>
    <w:rsid w:val="00254E0D"/>
    <w:rsid w:val="00263D5A"/>
    <w:rsid w:val="002D2FDF"/>
    <w:rsid w:val="002E634E"/>
    <w:rsid w:val="0038000D"/>
    <w:rsid w:val="00385ACF"/>
    <w:rsid w:val="003C0644"/>
    <w:rsid w:val="00477474"/>
    <w:rsid w:val="00480B7F"/>
    <w:rsid w:val="004A1893"/>
    <w:rsid w:val="004C4A44"/>
    <w:rsid w:val="004D4A87"/>
    <w:rsid w:val="005125BB"/>
    <w:rsid w:val="005264AB"/>
    <w:rsid w:val="00537F9C"/>
    <w:rsid w:val="00572222"/>
    <w:rsid w:val="005C4157"/>
    <w:rsid w:val="005D3DA6"/>
    <w:rsid w:val="006140DB"/>
    <w:rsid w:val="00744EA9"/>
    <w:rsid w:val="00752FC4"/>
    <w:rsid w:val="00757E9C"/>
    <w:rsid w:val="007B4C91"/>
    <w:rsid w:val="007D70F7"/>
    <w:rsid w:val="00830C5F"/>
    <w:rsid w:val="00834A33"/>
    <w:rsid w:val="008555F6"/>
    <w:rsid w:val="00896EE1"/>
    <w:rsid w:val="008C1482"/>
    <w:rsid w:val="008D0AA7"/>
    <w:rsid w:val="00912A0A"/>
    <w:rsid w:val="009468D3"/>
    <w:rsid w:val="00A153D6"/>
    <w:rsid w:val="00A17117"/>
    <w:rsid w:val="00A22666"/>
    <w:rsid w:val="00A763AE"/>
    <w:rsid w:val="00B63133"/>
    <w:rsid w:val="00BC0F0A"/>
    <w:rsid w:val="00C11980"/>
    <w:rsid w:val="00C40B3F"/>
    <w:rsid w:val="00CA15D9"/>
    <w:rsid w:val="00CB0809"/>
    <w:rsid w:val="00CF4773"/>
    <w:rsid w:val="00D04123"/>
    <w:rsid w:val="00D06525"/>
    <w:rsid w:val="00D13306"/>
    <w:rsid w:val="00D149F1"/>
    <w:rsid w:val="00D36106"/>
    <w:rsid w:val="00D65CA8"/>
    <w:rsid w:val="00DC04C8"/>
    <w:rsid w:val="00DC7840"/>
    <w:rsid w:val="00E37173"/>
    <w:rsid w:val="00E55670"/>
    <w:rsid w:val="00EB64EC"/>
    <w:rsid w:val="00F71D73"/>
    <w:rsid w:val="00F763B1"/>
    <w:rsid w:val="00FA402E"/>
    <w:rsid w:val="00FB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AE97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212832" w:themeColor="text2" w:themeShade="BF"/>
        <w:sz w:val="22"/>
        <w:szCs w:val="22"/>
        <w:lang w:val="es-ES" w:eastAsia="en-US" w:bidi="ar-SA"/>
      </w:rPr>
    </w:rPrDefault>
    <w:pPrDefault>
      <w:pPr>
        <w:spacing w:after="3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19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670"/>
    <w:rPr>
      <w:color w:val="auto"/>
    </w:rPr>
  </w:style>
  <w:style w:type="paragraph" w:styleId="Ttulo1">
    <w:name w:val="heading 1"/>
    <w:basedOn w:val="Normal"/>
    <w:next w:val="Normal"/>
    <w:link w:val="Ttulo1Car"/>
    <w:uiPriority w:val="9"/>
    <w:semiHidden/>
    <w:rsid w:val="000F51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E6504" w:themeColor="accent2" w:themeShade="80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262626" w:themeColor="text1" w:themeTint="D9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7222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3780B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722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95B51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7222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95B51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7222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3780B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7222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63780B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7222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7222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rsid w:val="00B63133"/>
    <w:pPr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54E0D"/>
    <w:rPr>
      <w:color w:val="auto"/>
    </w:rPr>
  </w:style>
  <w:style w:type="paragraph" w:styleId="Piedepgina">
    <w:name w:val="footer"/>
    <w:basedOn w:val="Normal"/>
    <w:link w:val="PiedepginaCar"/>
    <w:uiPriority w:val="99"/>
    <w:semiHidden/>
    <w:rsid w:val="00BC0F0A"/>
    <w:pPr>
      <w:spacing w:after="0" w:line="240" w:lineRule="auto"/>
      <w:ind w:left="-720" w:right="-720"/>
      <w:jc w:val="center"/>
    </w:pPr>
    <w:rPr>
      <w:rFonts w:asciiTheme="majorHAnsi" w:hAnsiTheme="majorHAnsi"/>
      <w:color w:val="4E6504" w:themeColor="accent2" w:themeShade="80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54E0D"/>
    <w:rPr>
      <w:rFonts w:asciiTheme="majorHAnsi" w:hAnsiTheme="majorHAnsi"/>
      <w:color w:val="4E6504" w:themeColor="accent2" w:themeShade="80"/>
    </w:rPr>
  </w:style>
  <w:style w:type="character" w:styleId="Textodelmarcadordeposicin">
    <w:name w:val="Placeholder Text"/>
    <w:basedOn w:val="Fuentedeprrafopredeter"/>
    <w:uiPriority w:val="99"/>
    <w:semiHidden/>
    <w:rsid w:val="00912A0A"/>
    <w:rPr>
      <w:color w:val="033B32" w:themeColor="accent5" w:themeShade="BF"/>
      <w:sz w:val="22"/>
    </w:rPr>
  </w:style>
  <w:style w:type="paragraph" w:customStyle="1" w:styleId="Informacindecontacto">
    <w:name w:val="Información de contacto"/>
    <w:basedOn w:val="Normal"/>
    <w:uiPriority w:val="3"/>
    <w:qFormat/>
    <w:rsid w:val="00CB0809"/>
    <w:pPr>
      <w:spacing w:after="0"/>
      <w:jc w:val="right"/>
    </w:pPr>
    <w:rPr>
      <w:szCs w:val="18"/>
    </w:rPr>
  </w:style>
  <w:style w:type="paragraph" w:styleId="Fecha">
    <w:name w:val="Date"/>
    <w:basedOn w:val="Normal"/>
    <w:next w:val="Saludo"/>
    <w:link w:val="FechaCar"/>
    <w:uiPriority w:val="4"/>
    <w:unhideWhenUsed/>
    <w:qFormat/>
    <w:pPr>
      <w:spacing w:before="720" w:after="960"/>
    </w:pPr>
  </w:style>
  <w:style w:type="character" w:customStyle="1" w:styleId="FechaCar">
    <w:name w:val="Fecha Car"/>
    <w:basedOn w:val="Fuentedeprrafopredeter"/>
    <w:link w:val="Fecha"/>
    <w:uiPriority w:val="4"/>
    <w:rsid w:val="00752FC4"/>
  </w:style>
  <w:style w:type="paragraph" w:styleId="Cierre">
    <w:name w:val="Closing"/>
    <w:basedOn w:val="Normal"/>
    <w:next w:val="Firma"/>
    <w:link w:val="CierreCar"/>
    <w:uiPriority w:val="6"/>
    <w:unhideWhenUsed/>
    <w:qFormat/>
    <w:rsid w:val="00254E0D"/>
    <w:pPr>
      <w:spacing w:after="960" w:line="240" w:lineRule="auto"/>
    </w:pPr>
  </w:style>
  <w:style w:type="character" w:customStyle="1" w:styleId="CierreCar">
    <w:name w:val="Cierre Car"/>
    <w:basedOn w:val="Fuentedeprrafopredeter"/>
    <w:link w:val="Cierre"/>
    <w:uiPriority w:val="6"/>
    <w:rsid w:val="00254E0D"/>
    <w:rPr>
      <w:color w:val="auto"/>
    </w:rPr>
  </w:style>
  <w:style w:type="character" w:customStyle="1" w:styleId="Ttulo1Car">
    <w:name w:val="Título 1 Car"/>
    <w:basedOn w:val="Fuentedeprrafopredeter"/>
    <w:link w:val="Ttulo1"/>
    <w:uiPriority w:val="9"/>
    <w:semiHidden/>
    <w:rsid w:val="00254E0D"/>
    <w:rPr>
      <w:rFonts w:asciiTheme="majorHAnsi" w:eastAsiaTheme="majorEastAsia" w:hAnsiTheme="majorHAnsi" w:cstheme="majorBidi"/>
      <w:b/>
      <w:bCs/>
      <w:color w:val="4E6504" w:themeColor="accent2" w:themeShade="80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54E0D"/>
    <w:rPr>
      <w:rFonts w:asciiTheme="majorHAnsi" w:eastAsiaTheme="majorEastAsia" w:hAnsiTheme="majorHAnsi" w:cstheme="majorBidi"/>
      <w:b/>
      <w:bCs/>
      <w:color w:val="262626" w:themeColor="text1" w:themeTint="D9"/>
      <w:sz w:val="26"/>
      <w:szCs w:val="26"/>
    </w:rPr>
  </w:style>
  <w:style w:type="table" w:styleId="Tablaconcuadrcula">
    <w:name w:val="Table Grid"/>
    <w:basedOn w:val="Tablanormal"/>
    <w:uiPriority w:val="59"/>
    <w:rsid w:val="00512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72222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2222"/>
    <w:rPr>
      <w:rFonts w:ascii="Segoe UI" w:hAnsi="Segoe UI" w:cs="Segoe UI"/>
      <w:kern w:val="16"/>
      <w:sz w:val="22"/>
      <w:szCs w:val="18"/>
      <w14:ligatures w14:val="standardContextual"/>
      <w14:numForm w14:val="oldStyle"/>
      <w14:numSpacing w14:val="proportional"/>
      <w14:cntxtAlts/>
    </w:rPr>
  </w:style>
  <w:style w:type="paragraph" w:styleId="Bibliografa">
    <w:name w:val="Bibliography"/>
    <w:basedOn w:val="Normal"/>
    <w:next w:val="Normal"/>
    <w:uiPriority w:val="37"/>
    <w:semiHidden/>
    <w:unhideWhenUsed/>
    <w:rsid w:val="00572222"/>
  </w:style>
  <w:style w:type="paragraph" w:styleId="Textodebloque">
    <w:name w:val="Block Text"/>
    <w:basedOn w:val="Normal"/>
    <w:uiPriority w:val="99"/>
    <w:semiHidden/>
    <w:unhideWhenUsed/>
    <w:rsid w:val="000F51EC"/>
    <w:pPr>
      <w:pBdr>
        <w:top w:val="single" w:sz="2" w:space="10" w:color="C3EA1F" w:themeColor="accent1" w:frame="1"/>
        <w:left w:val="single" w:sz="2" w:space="10" w:color="C3EA1F" w:themeColor="accent1" w:frame="1"/>
        <w:bottom w:val="single" w:sz="2" w:space="10" w:color="C3EA1F" w:themeColor="accent1" w:frame="1"/>
        <w:right w:val="single" w:sz="2" w:space="10" w:color="C3EA1F" w:themeColor="accent1" w:frame="1"/>
      </w:pBdr>
      <w:ind w:left="1152" w:right="1152"/>
    </w:pPr>
    <w:rPr>
      <w:rFonts w:eastAsiaTheme="minorEastAsia"/>
      <w:i/>
      <w:iCs/>
      <w:color w:val="95B511" w:themeColor="accent1" w:themeShade="BF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7222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572222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72222"/>
    <w:pPr>
      <w:spacing w:after="120"/>
    </w:pPr>
    <w:rPr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572222"/>
    <w:rPr>
      <w:kern w:val="16"/>
      <w:sz w:val="22"/>
      <w:szCs w:val="16"/>
      <w14:ligatures w14:val="standardContextual"/>
      <w14:numForm w14:val="oldStyle"/>
      <w14:numSpacing w14:val="proportional"/>
      <w14:cntxtAlts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572222"/>
    <w:pPr>
      <w:spacing w:after="30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72222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572222"/>
    <w:pPr>
      <w:spacing w:after="300"/>
      <w:ind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572222"/>
    <w:pPr>
      <w:spacing w:after="120" w:line="480" w:lineRule="auto"/>
      <w:ind w:left="360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572222"/>
    <w:pPr>
      <w:spacing w:after="120"/>
      <w:ind w:left="360"/>
    </w:pPr>
    <w:rPr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572222"/>
    <w:rPr>
      <w:kern w:val="16"/>
      <w:sz w:val="22"/>
      <w:szCs w:val="16"/>
      <w14:ligatures w14:val="standardContextual"/>
      <w14:numForm w14:val="oldStyle"/>
      <w14:numSpacing w14:val="proportional"/>
      <w14:cntxtAlts/>
    </w:rPr>
  </w:style>
  <w:style w:type="character" w:styleId="Ttulodellibro">
    <w:name w:val="Book Title"/>
    <w:basedOn w:val="Fuentedeprrafopredeter"/>
    <w:uiPriority w:val="33"/>
    <w:semiHidden/>
    <w:qFormat/>
    <w:rsid w:val="00572222"/>
    <w:rPr>
      <w:b/>
      <w:bCs/>
      <w:i/>
      <w:iCs/>
      <w:spacing w:val="5"/>
      <w:sz w:val="22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572222"/>
    <w:pPr>
      <w:spacing w:after="200" w:line="240" w:lineRule="auto"/>
    </w:pPr>
    <w:rPr>
      <w:i/>
      <w:iCs/>
      <w:color w:val="2C3644" w:themeColor="text2"/>
      <w:szCs w:val="18"/>
    </w:rPr>
  </w:style>
  <w:style w:type="table" w:styleId="Cuadrculavistosa">
    <w:name w:val="Colorful Grid"/>
    <w:basedOn w:val="Tabla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AD2" w:themeFill="accent1" w:themeFillTint="33"/>
    </w:tcPr>
    <w:tblStylePr w:type="firstRow">
      <w:rPr>
        <w:b/>
        <w:bCs/>
      </w:rPr>
      <w:tblPr/>
      <w:tcPr>
        <w:shd w:val="clear" w:color="auto" w:fill="E7F6A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6A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5B51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5B511" w:themeFill="accent1" w:themeFillShade="BF"/>
      </w:tcPr>
    </w:tblStylePr>
    <w:tblStylePr w:type="band1Vert">
      <w:tblPr/>
      <w:tcPr>
        <w:shd w:val="clear" w:color="auto" w:fill="E1F48F" w:themeFill="accent1" w:themeFillTint="7F"/>
      </w:tcPr>
    </w:tblStylePr>
    <w:tblStylePr w:type="band1Horz">
      <w:tblPr/>
      <w:tcPr>
        <w:shd w:val="clear" w:color="auto" w:fill="E1F48F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CC5" w:themeFill="accent2" w:themeFillTint="33"/>
    </w:tcPr>
    <w:tblStylePr w:type="firstRow">
      <w:rPr>
        <w:b/>
        <w:bCs/>
      </w:rPr>
      <w:tblPr/>
      <w:tcPr>
        <w:shd w:val="clear" w:color="auto" w:fill="E0FA8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FA8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4970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49706" w:themeFill="accent2" w:themeFillShade="BF"/>
      </w:tcPr>
    </w:tblStylePr>
    <w:tblStylePr w:type="band1Vert">
      <w:tblPr/>
      <w:tcPr>
        <w:shd w:val="clear" w:color="auto" w:fill="D8F96F" w:themeFill="accent2" w:themeFillTint="7F"/>
      </w:tcPr>
    </w:tblStylePr>
    <w:tblStylePr w:type="band1Horz">
      <w:tblPr/>
      <w:tcPr>
        <w:shd w:val="clear" w:color="auto" w:fill="D8F96F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2F9F1" w:themeFill="accent3" w:themeFillTint="33"/>
    </w:tcPr>
    <w:tblStylePr w:type="firstRow">
      <w:rPr>
        <w:b/>
        <w:bCs/>
      </w:rPr>
      <w:tblPr/>
      <w:tcPr>
        <w:shd w:val="clear" w:color="auto" w:fill="86F3E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6F3E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C7A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C7A6A" w:themeFill="accent3" w:themeFillShade="BF"/>
      </w:tcPr>
    </w:tblStylePr>
    <w:tblStylePr w:type="band1Vert">
      <w:tblPr/>
      <w:tcPr>
        <w:shd w:val="clear" w:color="auto" w:fill="68F0DC" w:themeFill="accent3" w:themeFillTint="7F"/>
      </w:tcPr>
    </w:tblStylePr>
    <w:tblStylePr w:type="band1Horz">
      <w:tblPr/>
      <w:tcPr>
        <w:shd w:val="clear" w:color="auto" w:fill="68F0D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AF8F0" w:themeFill="accent4" w:themeFillTint="33"/>
    </w:tcPr>
    <w:tblStylePr w:type="firstRow">
      <w:rPr>
        <w:b/>
        <w:bCs/>
      </w:rPr>
      <w:tblPr/>
      <w:tcPr>
        <w:shd w:val="clear" w:color="auto" w:fill="95F2E2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5F2E2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118F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118F79" w:themeFill="accent4" w:themeFillShade="BF"/>
      </w:tcPr>
    </w:tblStylePr>
    <w:tblStylePr w:type="band1Vert">
      <w:tblPr/>
      <w:tcPr>
        <w:shd w:val="clear" w:color="auto" w:fill="7BEFDB" w:themeFill="accent4" w:themeFillTint="7F"/>
      </w:tcPr>
    </w:tblStylePr>
    <w:tblStylePr w:type="band1Horz">
      <w:tblPr/>
      <w:tcPr>
        <w:shd w:val="clear" w:color="auto" w:fill="7BEFDB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DFBEF" w:themeFill="accent5" w:themeFillTint="33"/>
    </w:tcPr>
    <w:tblStylePr w:type="firstRow">
      <w:rPr>
        <w:b/>
        <w:bCs/>
      </w:rPr>
      <w:tblPr/>
      <w:tcPr>
        <w:shd w:val="clear" w:color="auto" w:fill="5CF6D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CF6D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33B32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33B32" w:themeFill="accent5" w:themeFillShade="BF"/>
      </w:tcPr>
    </w:tblStylePr>
    <w:tblStylePr w:type="band1Vert">
      <w:tblPr/>
      <w:tcPr>
        <w:shd w:val="clear" w:color="auto" w:fill="34F4D8" w:themeFill="accent5" w:themeFillTint="7F"/>
      </w:tcPr>
    </w:tblStylePr>
    <w:tblStylePr w:type="band1Horz">
      <w:tblPr/>
      <w:tcPr>
        <w:shd w:val="clear" w:color="auto" w:fill="34F4D8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D5DF" w:themeFill="accent6" w:themeFillTint="33"/>
    </w:tcPr>
    <w:tblStylePr w:type="firstRow">
      <w:rPr>
        <w:b/>
        <w:bCs/>
      </w:rPr>
      <w:tblPr/>
      <w:tcPr>
        <w:shd w:val="clear" w:color="auto" w:fill="9EACC0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EACC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21283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212832" w:themeFill="accent6" w:themeFillShade="BF"/>
      </w:tcPr>
    </w:tblStylePr>
    <w:tblStylePr w:type="band1Vert">
      <w:tblPr/>
      <w:tcPr>
        <w:shd w:val="clear" w:color="auto" w:fill="8698B1" w:themeFill="accent6" w:themeFillTint="7F"/>
      </w:tcPr>
    </w:tblStylePr>
    <w:tblStylePr w:type="band1Horz">
      <w:tblPr/>
      <w:tcPr>
        <w:shd w:val="clear" w:color="auto" w:fill="8698B1" w:themeFill="accent6" w:themeFillTint="7F"/>
      </w:tcPr>
    </w:tblStylePr>
  </w:style>
  <w:style w:type="table" w:styleId="Listavistosa">
    <w:name w:val="Colorful List"/>
    <w:basedOn w:val="Tabla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CA206" w:themeFill="accent2" w:themeFillShade="CC"/>
      </w:tcPr>
    </w:tblStylePr>
    <w:tblStylePr w:type="lastRow">
      <w:rPr>
        <w:b/>
        <w:bCs/>
        <w:color w:val="7CA20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9FDE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CA206" w:themeFill="accent2" w:themeFillShade="CC"/>
      </w:tcPr>
    </w:tblStylePr>
    <w:tblStylePr w:type="lastRow">
      <w:rPr>
        <w:b/>
        <w:bCs/>
        <w:color w:val="7CA20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9C7" w:themeFill="accent1" w:themeFillTint="3F"/>
      </w:tcPr>
    </w:tblStylePr>
    <w:tblStylePr w:type="band1Horz">
      <w:tblPr/>
      <w:tcPr>
        <w:shd w:val="clear" w:color="auto" w:fill="F3FAD2" w:themeFill="accent1" w:themeFillTint="33"/>
      </w:tcPr>
    </w:tblStylePr>
  </w:style>
  <w:style w:type="table" w:styleId="Listavistosa-nfasis2">
    <w:name w:val="Colorful List Accent 2"/>
    <w:basedOn w:val="Tabla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EE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CA206" w:themeFill="accent2" w:themeFillShade="CC"/>
      </w:tcPr>
    </w:tblStylePr>
    <w:tblStylePr w:type="lastRow">
      <w:rPr>
        <w:b/>
        <w:bCs/>
        <w:color w:val="7CA20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CB7" w:themeFill="accent2" w:themeFillTint="3F"/>
      </w:tcPr>
    </w:tblStylePr>
    <w:tblStylePr w:type="band1Horz">
      <w:tblPr/>
      <w:tcPr>
        <w:shd w:val="clear" w:color="auto" w:fill="EFFCC5" w:themeFill="accent2" w:themeFillTint="33"/>
      </w:tcPr>
    </w:tblStylePr>
  </w:style>
  <w:style w:type="table" w:styleId="Listavistosa-nfasis3">
    <w:name w:val="Colorful List Accent 3"/>
    <w:basedOn w:val="Tabla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FCF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29982" w:themeFill="accent4" w:themeFillShade="CC"/>
      </w:tcPr>
    </w:tblStylePr>
    <w:tblStylePr w:type="lastRow">
      <w:rPr>
        <w:b/>
        <w:bCs/>
        <w:color w:val="1299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F7ED" w:themeFill="accent3" w:themeFillTint="3F"/>
      </w:tcPr>
    </w:tblStylePr>
    <w:tblStylePr w:type="band1Horz">
      <w:tblPr/>
      <w:tcPr>
        <w:shd w:val="clear" w:color="auto" w:fill="C2F9F1" w:themeFill="accent3" w:themeFillTint="33"/>
      </w:tcPr>
    </w:tblStylePr>
  </w:style>
  <w:style w:type="table" w:styleId="Listavistosa-nfasis4">
    <w:name w:val="Colorful List Accent 4"/>
    <w:basedOn w:val="Tabla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5FC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C8371" w:themeFill="accent3" w:themeFillShade="CC"/>
      </w:tcPr>
    </w:tblStylePr>
    <w:tblStylePr w:type="lastRow">
      <w:rPr>
        <w:b/>
        <w:bCs/>
        <w:color w:val="0C837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7ED" w:themeFill="accent4" w:themeFillTint="3F"/>
      </w:tcPr>
    </w:tblStylePr>
    <w:tblStylePr w:type="band1Horz">
      <w:tblPr/>
      <w:tcPr>
        <w:shd w:val="clear" w:color="auto" w:fill="CAF8F0" w:themeFill="accent4" w:themeFillTint="33"/>
      </w:tcPr>
    </w:tblStylePr>
  </w:style>
  <w:style w:type="table" w:styleId="Listavistosa-nfasis5">
    <w:name w:val="Colorful List Accent 5"/>
    <w:basedOn w:val="Tabla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7FDF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32B36" w:themeFill="accent6" w:themeFillShade="CC"/>
      </w:tcPr>
    </w:tblStylePr>
    <w:tblStylePr w:type="lastRow">
      <w:rPr>
        <w:b/>
        <w:bCs/>
        <w:color w:val="232B36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FAEB" w:themeFill="accent5" w:themeFillTint="3F"/>
      </w:tcPr>
    </w:tblStylePr>
    <w:tblStylePr w:type="band1Horz">
      <w:tblPr/>
      <w:tcPr>
        <w:shd w:val="clear" w:color="auto" w:fill="ADFBEF" w:themeFill="accent5" w:themeFillTint="33"/>
      </w:tcPr>
    </w:tblStylePr>
  </w:style>
  <w:style w:type="table" w:styleId="Listavistosa-nfasis6">
    <w:name w:val="Colorful List Accent 6"/>
    <w:basedOn w:val="Tabla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7EAEF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33F36" w:themeFill="accent5" w:themeFillShade="CC"/>
      </w:tcPr>
    </w:tblStylePr>
    <w:tblStylePr w:type="lastRow">
      <w:rPr>
        <w:b/>
        <w:bCs/>
        <w:color w:val="033F36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CCD8" w:themeFill="accent6" w:themeFillTint="3F"/>
      </w:tcPr>
    </w:tblStylePr>
    <w:tblStylePr w:type="band1Horz">
      <w:tblPr/>
      <w:tcPr>
        <w:shd w:val="clear" w:color="auto" w:fill="CED5DF" w:themeFill="accent6" w:themeFillTint="33"/>
      </w:tcPr>
    </w:tblStylePr>
  </w:style>
  <w:style w:type="table" w:styleId="Sombreadovistoso">
    <w:name w:val="Colorful Shading"/>
    <w:basedOn w:val="Tabla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DCB08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DCB0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DCB08" w:themeColor="accent2"/>
        <w:left w:val="single" w:sz="4" w:space="0" w:color="C3EA1F" w:themeColor="accent1"/>
        <w:bottom w:val="single" w:sz="4" w:space="0" w:color="C3EA1F" w:themeColor="accent1"/>
        <w:right w:val="single" w:sz="4" w:space="0" w:color="C3EA1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DE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DCB0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8910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8910D" w:themeColor="accent1" w:themeShade="99"/>
          <w:insideV w:val="nil"/>
        </w:tcBorders>
        <w:shd w:val="clear" w:color="auto" w:fill="78910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910D" w:themeFill="accent1" w:themeFillShade="99"/>
      </w:tcPr>
    </w:tblStylePr>
    <w:tblStylePr w:type="band1Vert">
      <w:tblPr/>
      <w:tcPr>
        <w:shd w:val="clear" w:color="auto" w:fill="E7F6A5" w:themeFill="accent1" w:themeFillTint="66"/>
      </w:tcPr>
    </w:tblStylePr>
    <w:tblStylePr w:type="band1Horz">
      <w:tblPr/>
      <w:tcPr>
        <w:shd w:val="clear" w:color="auto" w:fill="E1F48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DCB08" w:themeColor="accent2"/>
        <w:left w:val="single" w:sz="4" w:space="0" w:color="9DCB08" w:themeColor="accent2"/>
        <w:bottom w:val="single" w:sz="4" w:space="0" w:color="9DCB08" w:themeColor="accent2"/>
        <w:right w:val="single" w:sz="4" w:space="0" w:color="9DCB08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EE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DCB0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7904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7904" w:themeColor="accent2" w:themeShade="99"/>
          <w:insideV w:val="nil"/>
        </w:tcBorders>
        <w:shd w:val="clear" w:color="auto" w:fill="5D7904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7904" w:themeFill="accent2" w:themeFillShade="99"/>
      </w:tcPr>
    </w:tblStylePr>
    <w:tblStylePr w:type="band1Vert">
      <w:tblPr/>
      <w:tcPr>
        <w:shd w:val="clear" w:color="auto" w:fill="E0FA8B" w:themeFill="accent2" w:themeFillTint="66"/>
      </w:tcPr>
    </w:tblStylePr>
    <w:tblStylePr w:type="band1Horz">
      <w:tblPr/>
      <w:tcPr>
        <w:shd w:val="clear" w:color="auto" w:fill="D8F96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7C0A3" w:themeColor="accent4"/>
        <w:left w:val="single" w:sz="4" w:space="0" w:color="10A48E" w:themeColor="accent3"/>
        <w:bottom w:val="single" w:sz="4" w:space="0" w:color="10A48E" w:themeColor="accent3"/>
        <w:right w:val="single" w:sz="4" w:space="0" w:color="10A48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CF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7C0A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962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96255" w:themeColor="accent3" w:themeShade="99"/>
          <w:insideV w:val="nil"/>
        </w:tcBorders>
        <w:shd w:val="clear" w:color="auto" w:fill="0962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6255" w:themeFill="accent3" w:themeFillShade="99"/>
      </w:tcPr>
    </w:tblStylePr>
    <w:tblStylePr w:type="band1Vert">
      <w:tblPr/>
      <w:tcPr>
        <w:shd w:val="clear" w:color="auto" w:fill="86F3E3" w:themeFill="accent3" w:themeFillTint="66"/>
      </w:tcPr>
    </w:tblStylePr>
    <w:tblStylePr w:type="band1Horz">
      <w:tblPr/>
      <w:tcPr>
        <w:shd w:val="clear" w:color="auto" w:fill="68F0D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0A48E" w:themeColor="accent3"/>
        <w:left w:val="single" w:sz="4" w:space="0" w:color="17C0A3" w:themeColor="accent4"/>
        <w:bottom w:val="single" w:sz="4" w:space="0" w:color="17C0A3" w:themeColor="accent4"/>
        <w:right w:val="single" w:sz="4" w:space="0" w:color="17C0A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C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0A48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D73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D7361" w:themeColor="accent4" w:themeShade="99"/>
          <w:insideV w:val="nil"/>
        </w:tcBorders>
        <w:shd w:val="clear" w:color="auto" w:fill="0D73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7361" w:themeFill="accent4" w:themeFillShade="99"/>
      </w:tcPr>
    </w:tblStylePr>
    <w:tblStylePr w:type="band1Vert">
      <w:tblPr/>
      <w:tcPr>
        <w:shd w:val="clear" w:color="auto" w:fill="95F2E2" w:themeFill="accent4" w:themeFillTint="66"/>
      </w:tcPr>
    </w:tblStylePr>
    <w:tblStylePr w:type="band1Horz">
      <w:tblPr/>
      <w:tcPr>
        <w:shd w:val="clear" w:color="auto" w:fill="7BEFDB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C3644" w:themeColor="accent6"/>
        <w:left w:val="single" w:sz="4" w:space="0" w:color="044F44" w:themeColor="accent5"/>
        <w:bottom w:val="single" w:sz="4" w:space="0" w:color="044F44" w:themeColor="accent5"/>
        <w:right w:val="single" w:sz="4" w:space="0" w:color="044F4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FDF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C3644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22F2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22F28" w:themeColor="accent5" w:themeShade="99"/>
          <w:insideV w:val="nil"/>
        </w:tcBorders>
        <w:shd w:val="clear" w:color="auto" w:fill="022F2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2F28" w:themeFill="accent5" w:themeFillShade="99"/>
      </w:tcPr>
    </w:tblStylePr>
    <w:tblStylePr w:type="band1Vert">
      <w:tblPr/>
      <w:tcPr>
        <w:shd w:val="clear" w:color="auto" w:fill="5CF6DF" w:themeFill="accent5" w:themeFillTint="66"/>
      </w:tcPr>
    </w:tblStylePr>
    <w:tblStylePr w:type="band1Horz">
      <w:tblPr/>
      <w:tcPr>
        <w:shd w:val="clear" w:color="auto" w:fill="34F4D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44F44" w:themeColor="accent5"/>
        <w:left w:val="single" w:sz="4" w:space="0" w:color="2C3644" w:themeColor="accent6"/>
        <w:bottom w:val="single" w:sz="4" w:space="0" w:color="2C3644" w:themeColor="accent6"/>
        <w:right w:val="single" w:sz="4" w:space="0" w:color="2C3644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AE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44F4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A202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A2028" w:themeColor="accent6" w:themeShade="99"/>
          <w:insideV w:val="nil"/>
        </w:tcBorders>
        <w:shd w:val="clear" w:color="auto" w:fill="1A202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2028" w:themeFill="accent6" w:themeFillShade="99"/>
      </w:tcPr>
    </w:tblStylePr>
    <w:tblStylePr w:type="band1Vert">
      <w:tblPr/>
      <w:tcPr>
        <w:shd w:val="clear" w:color="auto" w:fill="9EACC0" w:themeFill="accent6" w:themeFillTint="66"/>
      </w:tcPr>
    </w:tblStylePr>
    <w:tblStylePr w:type="band1Horz">
      <w:tblPr/>
      <w:tcPr>
        <w:shd w:val="clear" w:color="auto" w:fill="8698B1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72222"/>
    <w:rPr>
      <w:sz w:val="22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72222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7222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72222"/>
    <w:rPr>
      <w:b/>
      <w:bCs/>
      <w:kern w:val="16"/>
      <w:sz w:val="22"/>
      <w14:ligatures w14:val="standardContextual"/>
      <w14:numForm w14:val="oldStyle"/>
      <w14:numSpacing w14:val="proportional"/>
      <w14:cntxtAlts/>
    </w:rPr>
  </w:style>
  <w:style w:type="table" w:styleId="Listaoscura">
    <w:name w:val="Dark List"/>
    <w:basedOn w:val="Tabla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3EA1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3780B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B51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B51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B51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B511" w:themeFill="accent1" w:themeFillShade="BF"/>
      </w:tcPr>
    </w:tblStylePr>
  </w:style>
  <w:style w:type="table" w:styleId="Listaoscura-nfasis2">
    <w:name w:val="Dark List Accent 2"/>
    <w:basedOn w:val="Tabla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DCB08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404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4970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4970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4970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49706" w:themeFill="accent2" w:themeFillShade="BF"/>
      </w:tcPr>
    </w:tblStylePr>
  </w:style>
  <w:style w:type="table" w:styleId="Listaoscura-nfasis3">
    <w:name w:val="Dark List Accent 3"/>
    <w:basedOn w:val="Tabla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0A48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851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C7A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C7A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7A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7A6A" w:themeFill="accent3" w:themeFillShade="BF"/>
      </w:tcPr>
    </w:tblStylePr>
  </w:style>
  <w:style w:type="table" w:styleId="Listaoscura-nfasis4">
    <w:name w:val="Dark List Accent 4"/>
    <w:basedOn w:val="Tabla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7C0A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B5F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18F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18F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8F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8F79" w:themeFill="accent4" w:themeFillShade="BF"/>
      </w:tcPr>
    </w:tblStylePr>
  </w:style>
  <w:style w:type="table" w:styleId="Listaoscura-nfasis5">
    <w:name w:val="Dark List Accent 5"/>
    <w:basedOn w:val="Tabla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44F4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272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3B32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3B32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3B32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3B32" w:themeFill="accent5" w:themeFillShade="BF"/>
      </w:tcPr>
    </w:tblStylePr>
  </w:style>
  <w:style w:type="table" w:styleId="Listaoscura-nfasis6">
    <w:name w:val="Dark List Accent 6"/>
    <w:basedOn w:val="Tabla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C3644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61A2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1283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1283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83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832" w:themeFill="accent6" w:themeFillShade="BF"/>
      </w:tcPr>
    </w:tblStyle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572222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572222"/>
    <w:rPr>
      <w:rFonts w:ascii="Segoe UI" w:hAnsi="Segoe UI" w:cs="Segoe UI"/>
      <w:kern w:val="16"/>
      <w:sz w:val="22"/>
      <w:szCs w:val="16"/>
      <w14:ligatures w14:val="standardContextual"/>
      <w14:numForm w14:val="oldStyle"/>
      <w14:numSpacing w14:val="proportional"/>
      <w14:cntxtAlts/>
    </w:rPr>
  </w:style>
  <w:style w:type="paragraph" w:styleId="Firmadecorreo">
    <w:name w:val="E-mail Signature"/>
    <w:basedOn w:val="Normal"/>
    <w:link w:val="FirmadecorreoCar"/>
    <w:uiPriority w:val="99"/>
    <w:semiHidden/>
    <w:unhideWhenUsed/>
    <w:rsid w:val="00572222"/>
    <w:pPr>
      <w:spacing w:after="0" w:line="240" w:lineRule="auto"/>
    </w:pPr>
  </w:style>
  <w:style w:type="character" w:customStyle="1" w:styleId="FirmadecorreoCar">
    <w:name w:val="Firma de correo Car"/>
    <w:basedOn w:val="Fuentedeprrafopredeter"/>
    <w:link w:val="Firmadecorreo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character" w:styleId="nfasis">
    <w:name w:val="Emphasis"/>
    <w:basedOn w:val="Fuentedeprrafopredeter"/>
    <w:uiPriority w:val="20"/>
    <w:semiHidden/>
    <w:qFormat/>
    <w:rsid w:val="00572222"/>
    <w:rPr>
      <w:i/>
      <w:iCs/>
      <w:sz w:val="22"/>
    </w:rPr>
  </w:style>
  <w:style w:type="character" w:styleId="Refdenotaalfinal">
    <w:name w:val="endnote reference"/>
    <w:basedOn w:val="Fuentedeprrafopredeter"/>
    <w:uiPriority w:val="99"/>
    <w:semiHidden/>
    <w:unhideWhenUsed/>
    <w:rsid w:val="00572222"/>
    <w:rPr>
      <w:sz w:val="22"/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72222"/>
    <w:pPr>
      <w:spacing w:after="0" w:line="240" w:lineRule="auto"/>
    </w:p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Direccinsobre">
    <w:name w:val="envelope address"/>
    <w:basedOn w:val="Normal"/>
    <w:uiPriority w:val="99"/>
    <w:semiHidden/>
    <w:unhideWhenUsed/>
    <w:rsid w:val="00572222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Remitedesobre">
    <w:name w:val="envelope return"/>
    <w:basedOn w:val="Normal"/>
    <w:uiPriority w:val="99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Hipervnculovisitado">
    <w:name w:val="FollowedHyperlink"/>
    <w:basedOn w:val="Fuentedeprrafopredeter"/>
    <w:uiPriority w:val="99"/>
    <w:semiHidden/>
    <w:unhideWhenUsed/>
    <w:rsid w:val="000F51EC"/>
    <w:rPr>
      <w:color w:val="4E6504" w:themeColor="accent2" w:themeShade="80"/>
      <w:sz w:val="22"/>
      <w:u w:val="single"/>
    </w:rPr>
  </w:style>
  <w:style w:type="character" w:styleId="Refdenotaalpie">
    <w:name w:val="footnote reference"/>
    <w:basedOn w:val="Fuentedeprrafopredeter"/>
    <w:uiPriority w:val="99"/>
    <w:semiHidden/>
    <w:unhideWhenUsed/>
    <w:rsid w:val="00572222"/>
    <w:rPr>
      <w:sz w:val="22"/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72222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table" w:styleId="Tablaconcuadrcula1clara">
    <w:name w:val="Grid Table 1 Light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1">
    <w:name w:val="Grid Table 1 Light Accent 1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E7F6A5" w:themeColor="accent1" w:themeTint="66"/>
        <w:left w:val="single" w:sz="4" w:space="0" w:color="E7F6A5" w:themeColor="accent1" w:themeTint="66"/>
        <w:bottom w:val="single" w:sz="4" w:space="0" w:color="E7F6A5" w:themeColor="accent1" w:themeTint="66"/>
        <w:right w:val="single" w:sz="4" w:space="0" w:color="E7F6A5" w:themeColor="accent1" w:themeTint="66"/>
        <w:insideH w:val="single" w:sz="4" w:space="0" w:color="E7F6A5" w:themeColor="accent1" w:themeTint="66"/>
        <w:insideV w:val="single" w:sz="4" w:space="0" w:color="E7F6A5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DBF27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BF27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o-nfasis2">
    <w:name w:val="Grid Table 1 Light Accent 2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E0FA8B" w:themeColor="accent2" w:themeTint="66"/>
        <w:left w:val="single" w:sz="4" w:space="0" w:color="E0FA8B" w:themeColor="accent2" w:themeTint="66"/>
        <w:bottom w:val="single" w:sz="4" w:space="0" w:color="E0FA8B" w:themeColor="accent2" w:themeTint="66"/>
        <w:right w:val="single" w:sz="4" w:space="0" w:color="E0FA8B" w:themeColor="accent2" w:themeTint="66"/>
        <w:insideH w:val="single" w:sz="4" w:space="0" w:color="E0FA8B" w:themeColor="accent2" w:themeTint="66"/>
        <w:insideV w:val="single" w:sz="4" w:space="0" w:color="E0FA8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0F852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F85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3">
    <w:name w:val="Grid Table 1 Light Accent 3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86F3E3" w:themeColor="accent3" w:themeTint="66"/>
        <w:left w:val="single" w:sz="4" w:space="0" w:color="86F3E3" w:themeColor="accent3" w:themeTint="66"/>
        <w:bottom w:val="single" w:sz="4" w:space="0" w:color="86F3E3" w:themeColor="accent3" w:themeTint="66"/>
        <w:right w:val="single" w:sz="4" w:space="0" w:color="86F3E3" w:themeColor="accent3" w:themeTint="66"/>
        <w:insideH w:val="single" w:sz="4" w:space="0" w:color="86F3E3" w:themeColor="accent3" w:themeTint="66"/>
        <w:insideV w:val="single" w:sz="4" w:space="0" w:color="86F3E3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AEDD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AEDD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4">
    <w:name w:val="Grid Table 1 Light Accent 4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5F2E2" w:themeColor="accent4" w:themeTint="66"/>
        <w:left w:val="single" w:sz="4" w:space="0" w:color="95F2E2" w:themeColor="accent4" w:themeTint="66"/>
        <w:bottom w:val="single" w:sz="4" w:space="0" w:color="95F2E2" w:themeColor="accent4" w:themeTint="66"/>
        <w:right w:val="single" w:sz="4" w:space="0" w:color="95F2E2" w:themeColor="accent4" w:themeTint="66"/>
        <w:insideH w:val="single" w:sz="4" w:space="0" w:color="95F2E2" w:themeColor="accent4" w:themeTint="66"/>
        <w:insideV w:val="single" w:sz="4" w:space="0" w:color="95F2E2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ECD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ECD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5">
    <w:name w:val="Grid Table 1 Light Accent 5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5CF6DF" w:themeColor="accent5" w:themeTint="66"/>
        <w:left w:val="single" w:sz="4" w:space="0" w:color="5CF6DF" w:themeColor="accent5" w:themeTint="66"/>
        <w:bottom w:val="single" w:sz="4" w:space="0" w:color="5CF6DF" w:themeColor="accent5" w:themeTint="66"/>
        <w:right w:val="single" w:sz="4" w:space="0" w:color="5CF6DF" w:themeColor="accent5" w:themeTint="66"/>
        <w:insideH w:val="single" w:sz="4" w:space="0" w:color="5CF6DF" w:themeColor="accent5" w:themeTint="66"/>
        <w:insideV w:val="single" w:sz="4" w:space="0" w:color="5CF6D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0CF1C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CF1C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6">
    <w:name w:val="Grid Table 1 Light Accent 6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EACC0" w:themeColor="accent6" w:themeTint="66"/>
        <w:left w:val="single" w:sz="4" w:space="0" w:color="9EACC0" w:themeColor="accent6" w:themeTint="66"/>
        <w:bottom w:val="single" w:sz="4" w:space="0" w:color="9EACC0" w:themeColor="accent6" w:themeTint="66"/>
        <w:right w:val="single" w:sz="4" w:space="0" w:color="9EACC0" w:themeColor="accent6" w:themeTint="66"/>
        <w:insideH w:val="single" w:sz="4" w:space="0" w:color="9EACC0" w:themeColor="accent6" w:themeTint="66"/>
        <w:insideV w:val="single" w:sz="4" w:space="0" w:color="9EACC0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6D83A1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D83A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2">
    <w:name w:val="Grid Table 2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2-nfasis1">
    <w:name w:val="Grid Table 2 Accent 1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DBF278" w:themeColor="accent1" w:themeTint="99"/>
        <w:bottom w:val="single" w:sz="2" w:space="0" w:color="DBF278" w:themeColor="accent1" w:themeTint="99"/>
        <w:insideH w:val="single" w:sz="2" w:space="0" w:color="DBF278" w:themeColor="accent1" w:themeTint="99"/>
        <w:insideV w:val="single" w:sz="2" w:space="0" w:color="DBF278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BF278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BF278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AD2" w:themeFill="accent1" w:themeFillTint="33"/>
      </w:tcPr>
    </w:tblStylePr>
    <w:tblStylePr w:type="band1Horz">
      <w:tblPr/>
      <w:tcPr>
        <w:shd w:val="clear" w:color="auto" w:fill="F3FAD2" w:themeFill="accent1" w:themeFillTint="33"/>
      </w:tcPr>
    </w:tblStylePr>
  </w:style>
  <w:style w:type="table" w:styleId="Tablaconcuadrcula2-nfasis2">
    <w:name w:val="Grid Table 2 Accent 2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D0F852" w:themeColor="accent2" w:themeTint="99"/>
        <w:bottom w:val="single" w:sz="2" w:space="0" w:color="D0F852" w:themeColor="accent2" w:themeTint="99"/>
        <w:insideH w:val="single" w:sz="2" w:space="0" w:color="D0F852" w:themeColor="accent2" w:themeTint="99"/>
        <w:insideV w:val="single" w:sz="2" w:space="0" w:color="D0F852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F852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F852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CC5" w:themeFill="accent2" w:themeFillTint="33"/>
      </w:tcPr>
    </w:tblStylePr>
    <w:tblStylePr w:type="band1Horz">
      <w:tblPr/>
      <w:tcPr>
        <w:shd w:val="clear" w:color="auto" w:fill="EFFCC5" w:themeFill="accent2" w:themeFillTint="33"/>
      </w:tcPr>
    </w:tblStylePr>
  </w:style>
  <w:style w:type="table" w:styleId="Tablaconcuadrcula2-nfasis3">
    <w:name w:val="Grid Table 2 Accent 3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4AEDD5" w:themeColor="accent3" w:themeTint="99"/>
        <w:bottom w:val="single" w:sz="2" w:space="0" w:color="4AEDD5" w:themeColor="accent3" w:themeTint="99"/>
        <w:insideH w:val="single" w:sz="2" w:space="0" w:color="4AEDD5" w:themeColor="accent3" w:themeTint="99"/>
        <w:insideV w:val="single" w:sz="2" w:space="0" w:color="4AEDD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AEDD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AEDD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F9F1" w:themeFill="accent3" w:themeFillTint="33"/>
      </w:tcPr>
    </w:tblStylePr>
    <w:tblStylePr w:type="band1Horz">
      <w:tblPr/>
      <w:tcPr>
        <w:shd w:val="clear" w:color="auto" w:fill="C2F9F1" w:themeFill="accent3" w:themeFillTint="33"/>
      </w:tcPr>
    </w:tblStylePr>
  </w:style>
  <w:style w:type="table" w:styleId="Tablaconcuadrcula2-nfasis4">
    <w:name w:val="Grid Table 2 Accent 4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60ECD4" w:themeColor="accent4" w:themeTint="99"/>
        <w:bottom w:val="single" w:sz="2" w:space="0" w:color="60ECD4" w:themeColor="accent4" w:themeTint="99"/>
        <w:insideH w:val="single" w:sz="2" w:space="0" w:color="60ECD4" w:themeColor="accent4" w:themeTint="99"/>
        <w:insideV w:val="single" w:sz="2" w:space="0" w:color="60ECD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0ECD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0ECD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8F0" w:themeFill="accent4" w:themeFillTint="33"/>
      </w:tcPr>
    </w:tblStylePr>
    <w:tblStylePr w:type="band1Horz">
      <w:tblPr/>
      <w:tcPr>
        <w:shd w:val="clear" w:color="auto" w:fill="CAF8F0" w:themeFill="accent4" w:themeFillTint="33"/>
      </w:tcPr>
    </w:tblStylePr>
  </w:style>
  <w:style w:type="table" w:styleId="Tablaconcuadrcula2-nfasis5">
    <w:name w:val="Grid Table 2 Accent 5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0CF1CF" w:themeColor="accent5" w:themeTint="99"/>
        <w:bottom w:val="single" w:sz="2" w:space="0" w:color="0CF1CF" w:themeColor="accent5" w:themeTint="99"/>
        <w:insideH w:val="single" w:sz="2" w:space="0" w:color="0CF1CF" w:themeColor="accent5" w:themeTint="99"/>
        <w:insideV w:val="single" w:sz="2" w:space="0" w:color="0CF1C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CF1C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CF1C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BEF" w:themeFill="accent5" w:themeFillTint="33"/>
      </w:tcPr>
    </w:tblStylePr>
    <w:tblStylePr w:type="band1Horz">
      <w:tblPr/>
      <w:tcPr>
        <w:shd w:val="clear" w:color="auto" w:fill="ADFBEF" w:themeFill="accent5" w:themeFillTint="33"/>
      </w:tcPr>
    </w:tblStylePr>
  </w:style>
  <w:style w:type="table" w:styleId="Tablaconcuadrcula2-nfasis6">
    <w:name w:val="Grid Table 2 Accent 6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6D83A1" w:themeColor="accent6" w:themeTint="99"/>
        <w:bottom w:val="single" w:sz="2" w:space="0" w:color="6D83A1" w:themeColor="accent6" w:themeTint="99"/>
        <w:insideH w:val="single" w:sz="2" w:space="0" w:color="6D83A1" w:themeColor="accent6" w:themeTint="99"/>
        <w:insideV w:val="single" w:sz="2" w:space="0" w:color="6D83A1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D83A1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D83A1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5DF" w:themeFill="accent6" w:themeFillTint="33"/>
      </w:tcPr>
    </w:tblStylePr>
    <w:tblStylePr w:type="band1Horz">
      <w:tblPr/>
      <w:tcPr>
        <w:shd w:val="clear" w:color="auto" w:fill="CED5DF" w:themeFill="accent6" w:themeFillTint="33"/>
      </w:tcPr>
    </w:tblStylePr>
  </w:style>
  <w:style w:type="table" w:styleId="Tabladecuadrcula3">
    <w:name w:val="Grid Table 3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aconcuadrcula3-nfasis1">
    <w:name w:val="Grid Table 3 Accent 1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BF278" w:themeColor="accent1" w:themeTint="99"/>
        <w:left w:val="single" w:sz="4" w:space="0" w:color="DBF278" w:themeColor="accent1" w:themeTint="99"/>
        <w:bottom w:val="single" w:sz="4" w:space="0" w:color="DBF278" w:themeColor="accent1" w:themeTint="99"/>
        <w:right w:val="single" w:sz="4" w:space="0" w:color="DBF278" w:themeColor="accent1" w:themeTint="99"/>
        <w:insideH w:val="single" w:sz="4" w:space="0" w:color="DBF278" w:themeColor="accent1" w:themeTint="99"/>
        <w:insideV w:val="single" w:sz="4" w:space="0" w:color="DBF27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3FAD2" w:themeFill="accent1" w:themeFillTint="33"/>
      </w:tcPr>
    </w:tblStylePr>
    <w:tblStylePr w:type="band1Horz">
      <w:tblPr/>
      <w:tcPr>
        <w:shd w:val="clear" w:color="auto" w:fill="F3FAD2" w:themeFill="accent1" w:themeFillTint="33"/>
      </w:tcPr>
    </w:tblStylePr>
    <w:tblStylePr w:type="neCell">
      <w:tblPr/>
      <w:tcPr>
        <w:tcBorders>
          <w:bottom w:val="single" w:sz="4" w:space="0" w:color="DBF278" w:themeColor="accent1" w:themeTint="99"/>
        </w:tcBorders>
      </w:tcPr>
    </w:tblStylePr>
    <w:tblStylePr w:type="nwCell">
      <w:tblPr/>
      <w:tcPr>
        <w:tcBorders>
          <w:bottom w:val="single" w:sz="4" w:space="0" w:color="DBF278" w:themeColor="accent1" w:themeTint="99"/>
        </w:tcBorders>
      </w:tcPr>
    </w:tblStylePr>
    <w:tblStylePr w:type="seCell">
      <w:tblPr/>
      <w:tcPr>
        <w:tcBorders>
          <w:top w:val="single" w:sz="4" w:space="0" w:color="DBF278" w:themeColor="accent1" w:themeTint="99"/>
        </w:tcBorders>
      </w:tcPr>
    </w:tblStylePr>
    <w:tblStylePr w:type="swCell">
      <w:tblPr/>
      <w:tcPr>
        <w:tcBorders>
          <w:top w:val="single" w:sz="4" w:space="0" w:color="DBF278" w:themeColor="accent1" w:themeTint="99"/>
        </w:tcBorders>
      </w:tcPr>
    </w:tblStylePr>
  </w:style>
  <w:style w:type="table" w:styleId="Tablaconcuadrcula3-nfasis2">
    <w:name w:val="Grid Table 3 Accent 2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0F852" w:themeColor="accent2" w:themeTint="99"/>
        <w:left w:val="single" w:sz="4" w:space="0" w:color="D0F852" w:themeColor="accent2" w:themeTint="99"/>
        <w:bottom w:val="single" w:sz="4" w:space="0" w:color="D0F852" w:themeColor="accent2" w:themeTint="99"/>
        <w:right w:val="single" w:sz="4" w:space="0" w:color="D0F852" w:themeColor="accent2" w:themeTint="99"/>
        <w:insideH w:val="single" w:sz="4" w:space="0" w:color="D0F852" w:themeColor="accent2" w:themeTint="99"/>
        <w:insideV w:val="single" w:sz="4" w:space="0" w:color="D0F852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FCC5" w:themeFill="accent2" w:themeFillTint="33"/>
      </w:tcPr>
    </w:tblStylePr>
    <w:tblStylePr w:type="band1Horz">
      <w:tblPr/>
      <w:tcPr>
        <w:shd w:val="clear" w:color="auto" w:fill="EFFCC5" w:themeFill="accent2" w:themeFillTint="33"/>
      </w:tcPr>
    </w:tblStylePr>
    <w:tblStylePr w:type="neCell">
      <w:tblPr/>
      <w:tcPr>
        <w:tcBorders>
          <w:bottom w:val="single" w:sz="4" w:space="0" w:color="D0F852" w:themeColor="accent2" w:themeTint="99"/>
        </w:tcBorders>
      </w:tcPr>
    </w:tblStylePr>
    <w:tblStylePr w:type="nwCell">
      <w:tblPr/>
      <w:tcPr>
        <w:tcBorders>
          <w:bottom w:val="single" w:sz="4" w:space="0" w:color="D0F852" w:themeColor="accent2" w:themeTint="99"/>
        </w:tcBorders>
      </w:tcPr>
    </w:tblStylePr>
    <w:tblStylePr w:type="seCell">
      <w:tblPr/>
      <w:tcPr>
        <w:tcBorders>
          <w:top w:val="single" w:sz="4" w:space="0" w:color="D0F852" w:themeColor="accent2" w:themeTint="99"/>
        </w:tcBorders>
      </w:tcPr>
    </w:tblStylePr>
    <w:tblStylePr w:type="swCell">
      <w:tblPr/>
      <w:tcPr>
        <w:tcBorders>
          <w:top w:val="single" w:sz="4" w:space="0" w:color="D0F852" w:themeColor="accent2" w:themeTint="99"/>
        </w:tcBorders>
      </w:tcPr>
    </w:tblStylePr>
  </w:style>
  <w:style w:type="table" w:styleId="Tablaconcuadrcula3-nfasis3">
    <w:name w:val="Grid Table 3 Accent 3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4AEDD5" w:themeColor="accent3" w:themeTint="99"/>
        <w:left w:val="single" w:sz="4" w:space="0" w:color="4AEDD5" w:themeColor="accent3" w:themeTint="99"/>
        <w:bottom w:val="single" w:sz="4" w:space="0" w:color="4AEDD5" w:themeColor="accent3" w:themeTint="99"/>
        <w:right w:val="single" w:sz="4" w:space="0" w:color="4AEDD5" w:themeColor="accent3" w:themeTint="99"/>
        <w:insideH w:val="single" w:sz="4" w:space="0" w:color="4AEDD5" w:themeColor="accent3" w:themeTint="99"/>
        <w:insideV w:val="single" w:sz="4" w:space="0" w:color="4AEDD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2F9F1" w:themeFill="accent3" w:themeFillTint="33"/>
      </w:tcPr>
    </w:tblStylePr>
    <w:tblStylePr w:type="band1Horz">
      <w:tblPr/>
      <w:tcPr>
        <w:shd w:val="clear" w:color="auto" w:fill="C2F9F1" w:themeFill="accent3" w:themeFillTint="33"/>
      </w:tcPr>
    </w:tblStylePr>
    <w:tblStylePr w:type="neCell">
      <w:tblPr/>
      <w:tcPr>
        <w:tcBorders>
          <w:bottom w:val="single" w:sz="4" w:space="0" w:color="4AEDD5" w:themeColor="accent3" w:themeTint="99"/>
        </w:tcBorders>
      </w:tcPr>
    </w:tblStylePr>
    <w:tblStylePr w:type="nwCell">
      <w:tblPr/>
      <w:tcPr>
        <w:tcBorders>
          <w:bottom w:val="single" w:sz="4" w:space="0" w:color="4AEDD5" w:themeColor="accent3" w:themeTint="99"/>
        </w:tcBorders>
      </w:tcPr>
    </w:tblStylePr>
    <w:tblStylePr w:type="seCell">
      <w:tblPr/>
      <w:tcPr>
        <w:tcBorders>
          <w:top w:val="single" w:sz="4" w:space="0" w:color="4AEDD5" w:themeColor="accent3" w:themeTint="99"/>
        </w:tcBorders>
      </w:tcPr>
    </w:tblStylePr>
    <w:tblStylePr w:type="swCell">
      <w:tblPr/>
      <w:tcPr>
        <w:tcBorders>
          <w:top w:val="single" w:sz="4" w:space="0" w:color="4AEDD5" w:themeColor="accent3" w:themeTint="99"/>
        </w:tcBorders>
      </w:tcPr>
    </w:tblStylePr>
  </w:style>
  <w:style w:type="table" w:styleId="Tablaconcuadrcula3-nfasis4">
    <w:name w:val="Grid Table 3 Accent 4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0ECD4" w:themeColor="accent4" w:themeTint="99"/>
        <w:left w:val="single" w:sz="4" w:space="0" w:color="60ECD4" w:themeColor="accent4" w:themeTint="99"/>
        <w:bottom w:val="single" w:sz="4" w:space="0" w:color="60ECD4" w:themeColor="accent4" w:themeTint="99"/>
        <w:right w:val="single" w:sz="4" w:space="0" w:color="60ECD4" w:themeColor="accent4" w:themeTint="99"/>
        <w:insideH w:val="single" w:sz="4" w:space="0" w:color="60ECD4" w:themeColor="accent4" w:themeTint="99"/>
        <w:insideV w:val="single" w:sz="4" w:space="0" w:color="60ECD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F8F0" w:themeFill="accent4" w:themeFillTint="33"/>
      </w:tcPr>
    </w:tblStylePr>
    <w:tblStylePr w:type="band1Horz">
      <w:tblPr/>
      <w:tcPr>
        <w:shd w:val="clear" w:color="auto" w:fill="CAF8F0" w:themeFill="accent4" w:themeFillTint="33"/>
      </w:tcPr>
    </w:tblStylePr>
    <w:tblStylePr w:type="neCell">
      <w:tblPr/>
      <w:tcPr>
        <w:tcBorders>
          <w:bottom w:val="single" w:sz="4" w:space="0" w:color="60ECD4" w:themeColor="accent4" w:themeTint="99"/>
        </w:tcBorders>
      </w:tcPr>
    </w:tblStylePr>
    <w:tblStylePr w:type="nwCell">
      <w:tblPr/>
      <w:tcPr>
        <w:tcBorders>
          <w:bottom w:val="single" w:sz="4" w:space="0" w:color="60ECD4" w:themeColor="accent4" w:themeTint="99"/>
        </w:tcBorders>
      </w:tcPr>
    </w:tblStylePr>
    <w:tblStylePr w:type="seCell">
      <w:tblPr/>
      <w:tcPr>
        <w:tcBorders>
          <w:top w:val="single" w:sz="4" w:space="0" w:color="60ECD4" w:themeColor="accent4" w:themeTint="99"/>
        </w:tcBorders>
      </w:tcPr>
    </w:tblStylePr>
    <w:tblStylePr w:type="swCell">
      <w:tblPr/>
      <w:tcPr>
        <w:tcBorders>
          <w:top w:val="single" w:sz="4" w:space="0" w:color="60ECD4" w:themeColor="accent4" w:themeTint="99"/>
        </w:tcBorders>
      </w:tcPr>
    </w:tblStylePr>
  </w:style>
  <w:style w:type="table" w:styleId="Tablaconcuadrcula3-nfasis5">
    <w:name w:val="Grid Table 3 Accent 5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CF1CF" w:themeColor="accent5" w:themeTint="99"/>
        <w:left w:val="single" w:sz="4" w:space="0" w:color="0CF1CF" w:themeColor="accent5" w:themeTint="99"/>
        <w:bottom w:val="single" w:sz="4" w:space="0" w:color="0CF1CF" w:themeColor="accent5" w:themeTint="99"/>
        <w:right w:val="single" w:sz="4" w:space="0" w:color="0CF1CF" w:themeColor="accent5" w:themeTint="99"/>
        <w:insideH w:val="single" w:sz="4" w:space="0" w:color="0CF1CF" w:themeColor="accent5" w:themeTint="99"/>
        <w:insideV w:val="single" w:sz="4" w:space="0" w:color="0CF1C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DFBEF" w:themeFill="accent5" w:themeFillTint="33"/>
      </w:tcPr>
    </w:tblStylePr>
    <w:tblStylePr w:type="band1Horz">
      <w:tblPr/>
      <w:tcPr>
        <w:shd w:val="clear" w:color="auto" w:fill="ADFBEF" w:themeFill="accent5" w:themeFillTint="33"/>
      </w:tcPr>
    </w:tblStylePr>
    <w:tblStylePr w:type="neCell">
      <w:tblPr/>
      <w:tcPr>
        <w:tcBorders>
          <w:bottom w:val="single" w:sz="4" w:space="0" w:color="0CF1CF" w:themeColor="accent5" w:themeTint="99"/>
        </w:tcBorders>
      </w:tcPr>
    </w:tblStylePr>
    <w:tblStylePr w:type="nwCell">
      <w:tblPr/>
      <w:tcPr>
        <w:tcBorders>
          <w:bottom w:val="single" w:sz="4" w:space="0" w:color="0CF1CF" w:themeColor="accent5" w:themeTint="99"/>
        </w:tcBorders>
      </w:tcPr>
    </w:tblStylePr>
    <w:tblStylePr w:type="seCell">
      <w:tblPr/>
      <w:tcPr>
        <w:tcBorders>
          <w:top w:val="single" w:sz="4" w:space="0" w:color="0CF1CF" w:themeColor="accent5" w:themeTint="99"/>
        </w:tcBorders>
      </w:tcPr>
    </w:tblStylePr>
    <w:tblStylePr w:type="swCell">
      <w:tblPr/>
      <w:tcPr>
        <w:tcBorders>
          <w:top w:val="single" w:sz="4" w:space="0" w:color="0CF1CF" w:themeColor="accent5" w:themeTint="99"/>
        </w:tcBorders>
      </w:tcPr>
    </w:tblStylePr>
  </w:style>
  <w:style w:type="table" w:styleId="Tablaconcuadrcula3-nfasis6">
    <w:name w:val="Grid Table 3 Accent 6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D83A1" w:themeColor="accent6" w:themeTint="99"/>
        <w:left w:val="single" w:sz="4" w:space="0" w:color="6D83A1" w:themeColor="accent6" w:themeTint="99"/>
        <w:bottom w:val="single" w:sz="4" w:space="0" w:color="6D83A1" w:themeColor="accent6" w:themeTint="99"/>
        <w:right w:val="single" w:sz="4" w:space="0" w:color="6D83A1" w:themeColor="accent6" w:themeTint="99"/>
        <w:insideH w:val="single" w:sz="4" w:space="0" w:color="6D83A1" w:themeColor="accent6" w:themeTint="99"/>
        <w:insideV w:val="single" w:sz="4" w:space="0" w:color="6D83A1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D5DF" w:themeFill="accent6" w:themeFillTint="33"/>
      </w:tcPr>
    </w:tblStylePr>
    <w:tblStylePr w:type="band1Horz">
      <w:tblPr/>
      <w:tcPr>
        <w:shd w:val="clear" w:color="auto" w:fill="CED5DF" w:themeFill="accent6" w:themeFillTint="33"/>
      </w:tcPr>
    </w:tblStylePr>
    <w:tblStylePr w:type="neCell">
      <w:tblPr/>
      <w:tcPr>
        <w:tcBorders>
          <w:bottom w:val="single" w:sz="4" w:space="0" w:color="6D83A1" w:themeColor="accent6" w:themeTint="99"/>
        </w:tcBorders>
      </w:tcPr>
    </w:tblStylePr>
    <w:tblStylePr w:type="nwCell">
      <w:tblPr/>
      <w:tcPr>
        <w:tcBorders>
          <w:bottom w:val="single" w:sz="4" w:space="0" w:color="6D83A1" w:themeColor="accent6" w:themeTint="99"/>
        </w:tcBorders>
      </w:tcPr>
    </w:tblStylePr>
    <w:tblStylePr w:type="seCell">
      <w:tblPr/>
      <w:tcPr>
        <w:tcBorders>
          <w:top w:val="single" w:sz="4" w:space="0" w:color="6D83A1" w:themeColor="accent6" w:themeTint="99"/>
        </w:tcBorders>
      </w:tcPr>
    </w:tblStylePr>
    <w:tblStylePr w:type="swCell">
      <w:tblPr/>
      <w:tcPr>
        <w:tcBorders>
          <w:top w:val="single" w:sz="4" w:space="0" w:color="6D83A1" w:themeColor="accent6" w:themeTint="99"/>
        </w:tcBorders>
      </w:tcPr>
    </w:tblStylePr>
  </w:style>
  <w:style w:type="table" w:styleId="Tabladecuadrcula4">
    <w:name w:val="Grid Table 4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4-nfasis1">
    <w:name w:val="Grid Table 4 Accent 1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BF278" w:themeColor="accent1" w:themeTint="99"/>
        <w:left w:val="single" w:sz="4" w:space="0" w:color="DBF278" w:themeColor="accent1" w:themeTint="99"/>
        <w:bottom w:val="single" w:sz="4" w:space="0" w:color="DBF278" w:themeColor="accent1" w:themeTint="99"/>
        <w:right w:val="single" w:sz="4" w:space="0" w:color="DBF278" w:themeColor="accent1" w:themeTint="99"/>
        <w:insideH w:val="single" w:sz="4" w:space="0" w:color="DBF278" w:themeColor="accent1" w:themeTint="99"/>
        <w:insideV w:val="single" w:sz="4" w:space="0" w:color="DBF27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3EA1F" w:themeColor="accent1"/>
          <w:left w:val="single" w:sz="4" w:space="0" w:color="C3EA1F" w:themeColor="accent1"/>
          <w:bottom w:val="single" w:sz="4" w:space="0" w:color="C3EA1F" w:themeColor="accent1"/>
          <w:right w:val="single" w:sz="4" w:space="0" w:color="C3EA1F" w:themeColor="accent1"/>
          <w:insideH w:val="nil"/>
          <w:insideV w:val="nil"/>
        </w:tcBorders>
        <w:shd w:val="clear" w:color="auto" w:fill="C3EA1F" w:themeFill="accent1"/>
      </w:tcPr>
    </w:tblStylePr>
    <w:tblStylePr w:type="lastRow">
      <w:rPr>
        <w:b/>
        <w:bCs/>
      </w:rPr>
      <w:tblPr/>
      <w:tcPr>
        <w:tcBorders>
          <w:top w:val="double" w:sz="4" w:space="0" w:color="C3EA1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AD2" w:themeFill="accent1" w:themeFillTint="33"/>
      </w:tcPr>
    </w:tblStylePr>
    <w:tblStylePr w:type="band1Horz">
      <w:tblPr/>
      <w:tcPr>
        <w:shd w:val="clear" w:color="auto" w:fill="F3FAD2" w:themeFill="accent1" w:themeFillTint="33"/>
      </w:tcPr>
    </w:tblStylePr>
  </w:style>
  <w:style w:type="table" w:styleId="Tablaconcuadrcula4-nfasis2">
    <w:name w:val="Grid Table 4 Accent 2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0F852" w:themeColor="accent2" w:themeTint="99"/>
        <w:left w:val="single" w:sz="4" w:space="0" w:color="D0F852" w:themeColor="accent2" w:themeTint="99"/>
        <w:bottom w:val="single" w:sz="4" w:space="0" w:color="D0F852" w:themeColor="accent2" w:themeTint="99"/>
        <w:right w:val="single" w:sz="4" w:space="0" w:color="D0F852" w:themeColor="accent2" w:themeTint="99"/>
        <w:insideH w:val="single" w:sz="4" w:space="0" w:color="D0F852" w:themeColor="accent2" w:themeTint="99"/>
        <w:insideV w:val="single" w:sz="4" w:space="0" w:color="D0F85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DCB08" w:themeColor="accent2"/>
          <w:left w:val="single" w:sz="4" w:space="0" w:color="9DCB08" w:themeColor="accent2"/>
          <w:bottom w:val="single" w:sz="4" w:space="0" w:color="9DCB08" w:themeColor="accent2"/>
          <w:right w:val="single" w:sz="4" w:space="0" w:color="9DCB08" w:themeColor="accent2"/>
          <w:insideH w:val="nil"/>
          <w:insideV w:val="nil"/>
        </w:tcBorders>
        <w:shd w:val="clear" w:color="auto" w:fill="9DCB08" w:themeFill="accent2"/>
      </w:tcPr>
    </w:tblStylePr>
    <w:tblStylePr w:type="lastRow">
      <w:rPr>
        <w:b/>
        <w:bCs/>
      </w:rPr>
      <w:tblPr/>
      <w:tcPr>
        <w:tcBorders>
          <w:top w:val="double" w:sz="4" w:space="0" w:color="9DCB0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CC5" w:themeFill="accent2" w:themeFillTint="33"/>
      </w:tcPr>
    </w:tblStylePr>
    <w:tblStylePr w:type="band1Horz">
      <w:tblPr/>
      <w:tcPr>
        <w:shd w:val="clear" w:color="auto" w:fill="EFFCC5" w:themeFill="accent2" w:themeFillTint="33"/>
      </w:tcPr>
    </w:tblStylePr>
  </w:style>
  <w:style w:type="table" w:styleId="Tablaconcuadrcula4-nfasis3">
    <w:name w:val="Grid Table 4 Accent 3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4AEDD5" w:themeColor="accent3" w:themeTint="99"/>
        <w:left w:val="single" w:sz="4" w:space="0" w:color="4AEDD5" w:themeColor="accent3" w:themeTint="99"/>
        <w:bottom w:val="single" w:sz="4" w:space="0" w:color="4AEDD5" w:themeColor="accent3" w:themeTint="99"/>
        <w:right w:val="single" w:sz="4" w:space="0" w:color="4AEDD5" w:themeColor="accent3" w:themeTint="99"/>
        <w:insideH w:val="single" w:sz="4" w:space="0" w:color="4AEDD5" w:themeColor="accent3" w:themeTint="99"/>
        <w:insideV w:val="single" w:sz="4" w:space="0" w:color="4AEDD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0A48E" w:themeColor="accent3"/>
          <w:left w:val="single" w:sz="4" w:space="0" w:color="10A48E" w:themeColor="accent3"/>
          <w:bottom w:val="single" w:sz="4" w:space="0" w:color="10A48E" w:themeColor="accent3"/>
          <w:right w:val="single" w:sz="4" w:space="0" w:color="10A48E" w:themeColor="accent3"/>
          <w:insideH w:val="nil"/>
          <w:insideV w:val="nil"/>
        </w:tcBorders>
        <w:shd w:val="clear" w:color="auto" w:fill="10A48E" w:themeFill="accent3"/>
      </w:tcPr>
    </w:tblStylePr>
    <w:tblStylePr w:type="lastRow">
      <w:rPr>
        <w:b/>
        <w:bCs/>
      </w:rPr>
      <w:tblPr/>
      <w:tcPr>
        <w:tcBorders>
          <w:top w:val="double" w:sz="4" w:space="0" w:color="10A4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F9F1" w:themeFill="accent3" w:themeFillTint="33"/>
      </w:tcPr>
    </w:tblStylePr>
    <w:tblStylePr w:type="band1Horz">
      <w:tblPr/>
      <w:tcPr>
        <w:shd w:val="clear" w:color="auto" w:fill="C2F9F1" w:themeFill="accent3" w:themeFillTint="33"/>
      </w:tcPr>
    </w:tblStylePr>
  </w:style>
  <w:style w:type="table" w:styleId="Tablaconcuadrcula4-nfasis4">
    <w:name w:val="Grid Table 4 Accent 4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0ECD4" w:themeColor="accent4" w:themeTint="99"/>
        <w:left w:val="single" w:sz="4" w:space="0" w:color="60ECD4" w:themeColor="accent4" w:themeTint="99"/>
        <w:bottom w:val="single" w:sz="4" w:space="0" w:color="60ECD4" w:themeColor="accent4" w:themeTint="99"/>
        <w:right w:val="single" w:sz="4" w:space="0" w:color="60ECD4" w:themeColor="accent4" w:themeTint="99"/>
        <w:insideH w:val="single" w:sz="4" w:space="0" w:color="60ECD4" w:themeColor="accent4" w:themeTint="99"/>
        <w:insideV w:val="single" w:sz="4" w:space="0" w:color="60ECD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7C0A3" w:themeColor="accent4"/>
          <w:left w:val="single" w:sz="4" w:space="0" w:color="17C0A3" w:themeColor="accent4"/>
          <w:bottom w:val="single" w:sz="4" w:space="0" w:color="17C0A3" w:themeColor="accent4"/>
          <w:right w:val="single" w:sz="4" w:space="0" w:color="17C0A3" w:themeColor="accent4"/>
          <w:insideH w:val="nil"/>
          <w:insideV w:val="nil"/>
        </w:tcBorders>
        <w:shd w:val="clear" w:color="auto" w:fill="17C0A3" w:themeFill="accent4"/>
      </w:tcPr>
    </w:tblStylePr>
    <w:tblStylePr w:type="lastRow">
      <w:rPr>
        <w:b/>
        <w:bCs/>
      </w:rPr>
      <w:tblPr/>
      <w:tcPr>
        <w:tcBorders>
          <w:top w:val="double" w:sz="4" w:space="0" w:color="17C0A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8F0" w:themeFill="accent4" w:themeFillTint="33"/>
      </w:tcPr>
    </w:tblStylePr>
    <w:tblStylePr w:type="band1Horz">
      <w:tblPr/>
      <w:tcPr>
        <w:shd w:val="clear" w:color="auto" w:fill="CAF8F0" w:themeFill="accent4" w:themeFillTint="33"/>
      </w:tcPr>
    </w:tblStylePr>
  </w:style>
  <w:style w:type="table" w:styleId="Tablaconcuadrcula4-nfasis5">
    <w:name w:val="Grid Table 4 Accent 5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CF1CF" w:themeColor="accent5" w:themeTint="99"/>
        <w:left w:val="single" w:sz="4" w:space="0" w:color="0CF1CF" w:themeColor="accent5" w:themeTint="99"/>
        <w:bottom w:val="single" w:sz="4" w:space="0" w:color="0CF1CF" w:themeColor="accent5" w:themeTint="99"/>
        <w:right w:val="single" w:sz="4" w:space="0" w:color="0CF1CF" w:themeColor="accent5" w:themeTint="99"/>
        <w:insideH w:val="single" w:sz="4" w:space="0" w:color="0CF1CF" w:themeColor="accent5" w:themeTint="99"/>
        <w:insideV w:val="single" w:sz="4" w:space="0" w:color="0CF1C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44F44" w:themeColor="accent5"/>
          <w:left w:val="single" w:sz="4" w:space="0" w:color="044F44" w:themeColor="accent5"/>
          <w:bottom w:val="single" w:sz="4" w:space="0" w:color="044F44" w:themeColor="accent5"/>
          <w:right w:val="single" w:sz="4" w:space="0" w:color="044F44" w:themeColor="accent5"/>
          <w:insideH w:val="nil"/>
          <w:insideV w:val="nil"/>
        </w:tcBorders>
        <w:shd w:val="clear" w:color="auto" w:fill="044F44" w:themeFill="accent5"/>
      </w:tcPr>
    </w:tblStylePr>
    <w:tblStylePr w:type="lastRow">
      <w:rPr>
        <w:b/>
        <w:bCs/>
      </w:rPr>
      <w:tblPr/>
      <w:tcPr>
        <w:tcBorders>
          <w:top w:val="double" w:sz="4" w:space="0" w:color="044F4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BEF" w:themeFill="accent5" w:themeFillTint="33"/>
      </w:tcPr>
    </w:tblStylePr>
    <w:tblStylePr w:type="band1Horz">
      <w:tblPr/>
      <w:tcPr>
        <w:shd w:val="clear" w:color="auto" w:fill="ADFBEF" w:themeFill="accent5" w:themeFillTint="33"/>
      </w:tcPr>
    </w:tblStylePr>
  </w:style>
  <w:style w:type="table" w:styleId="Tablaconcuadrcula4-nfasis6">
    <w:name w:val="Grid Table 4 Accent 6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D83A1" w:themeColor="accent6" w:themeTint="99"/>
        <w:left w:val="single" w:sz="4" w:space="0" w:color="6D83A1" w:themeColor="accent6" w:themeTint="99"/>
        <w:bottom w:val="single" w:sz="4" w:space="0" w:color="6D83A1" w:themeColor="accent6" w:themeTint="99"/>
        <w:right w:val="single" w:sz="4" w:space="0" w:color="6D83A1" w:themeColor="accent6" w:themeTint="99"/>
        <w:insideH w:val="single" w:sz="4" w:space="0" w:color="6D83A1" w:themeColor="accent6" w:themeTint="99"/>
        <w:insideV w:val="single" w:sz="4" w:space="0" w:color="6D83A1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C3644" w:themeColor="accent6"/>
          <w:left w:val="single" w:sz="4" w:space="0" w:color="2C3644" w:themeColor="accent6"/>
          <w:bottom w:val="single" w:sz="4" w:space="0" w:color="2C3644" w:themeColor="accent6"/>
          <w:right w:val="single" w:sz="4" w:space="0" w:color="2C3644" w:themeColor="accent6"/>
          <w:insideH w:val="nil"/>
          <w:insideV w:val="nil"/>
        </w:tcBorders>
        <w:shd w:val="clear" w:color="auto" w:fill="2C3644" w:themeFill="accent6"/>
      </w:tcPr>
    </w:tblStylePr>
    <w:tblStylePr w:type="lastRow">
      <w:rPr>
        <w:b/>
        <w:bCs/>
      </w:rPr>
      <w:tblPr/>
      <w:tcPr>
        <w:tcBorders>
          <w:top w:val="double" w:sz="4" w:space="0" w:color="2C364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5DF" w:themeFill="accent6" w:themeFillTint="33"/>
      </w:tcPr>
    </w:tblStylePr>
    <w:tblStylePr w:type="band1Horz">
      <w:tblPr/>
      <w:tcPr>
        <w:shd w:val="clear" w:color="auto" w:fill="CED5DF" w:themeFill="accent6" w:themeFillTint="33"/>
      </w:tcPr>
    </w:tblStylePr>
  </w:style>
  <w:style w:type="table" w:styleId="Tablaconcuadrcula5oscura">
    <w:name w:val="Grid Table 5 Dark"/>
    <w:basedOn w:val="Tabla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aconcuadrcula5oscura-nfasis1">
    <w:name w:val="Grid Table 5 Dark Accent 1"/>
    <w:basedOn w:val="Tabla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AD2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3EA1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3EA1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3EA1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3EA1F" w:themeFill="accent1"/>
      </w:tcPr>
    </w:tblStylePr>
    <w:tblStylePr w:type="band1Vert">
      <w:tblPr/>
      <w:tcPr>
        <w:shd w:val="clear" w:color="auto" w:fill="E7F6A5" w:themeFill="accent1" w:themeFillTint="66"/>
      </w:tcPr>
    </w:tblStylePr>
    <w:tblStylePr w:type="band1Horz">
      <w:tblPr/>
      <w:tcPr>
        <w:shd w:val="clear" w:color="auto" w:fill="E7F6A5" w:themeFill="accent1" w:themeFillTint="66"/>
      </w:tcPr>
    </w:tblStylePr>
  </w:style>
  <w:style w:type="table" w:styleId="Tablaconcuadrcula5oscura-nfasis2">
    <w:name w:val="Grid Table 5 Dark Accent 2"/>
    <w:basedOn w:val="Tabla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CC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CB08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CB08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DCB0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DCB08" w:themeFill="accent2"/>
      </w:tcPr>
    </w:tblStylePr>
    <w:tblStylePr w:type="band1Vert">
      <w:tblPr/>
      <w:tcPr>
        <w:shd w:val="clear" w:color="auto" w:fill="E0FA8B" w:themeFill="accent2" w:themeFillTint="66"/>
      </w:tcPr>
    </w:tblStylePr>
    <w:tblStylePr w:type="band1Horz">
      <w:tblPr/>
      <w:tcPr>
        <w:shd w:val="clear" w:color="auto" w:fill="E0FA8B" w:themeFill="accent2" w:themeFillTint="66"/>
      </w:tcPr>
    </w:tblStylePr>
  </w:style>
  <w:style w:type="table" w:styleId="Tablaconcuadrcula5oscura-nfasis3">
    <w:name w:val="Grid Table 5 Dark Accent 3"/>
    <w:basedOn w:val="Tabla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2F9F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0A48E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0A48E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0A48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0A48E" w:themeFill="accent3"/>
      </w:tcPr>
    </w:tblStylePr>
    <w:tblStylePr w:type="band1Vert">
      <w:tblPr/>
      <w:tcPr>
        <w:shd w:val="clear" w:color="auto" w:fill="86F3E3" w:themeFill="accent3" w:themeFillTint="66"/>
      </w:tcPr>
    </w:tblStylePr>
    <w:tblStylePr w:type="band1Horz">
      <w:tblPr/>
      <w:tcPr>
        <w:shd w:val="clear" w:color="auto" w:fill="86F3E3" w:themeFill="accent3" w:themeFillTint="66"/>
      </w:tcPr>
    </w:tblStylePr>
  </w:style>
  <w:style w:type="table" w:styleId="Tablaconcuadrcula5oscura-nfasis4">
    <w:name w:val="Grid Table 5 Dark Accent 4"/>
    <w:basedOn w:val="Tabla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F8F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7C0A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7C0A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7C0A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7C0A3" w:themeFill="accent4"/>
      </w:tcPr>
    </w:tblStylePr>
    <w:tblStylePr w:type="band1Vert">
      <w:tblPr/>
      <w:tcPr>
        <w:shd w:val="clear" w:color="auto" w:fill="95F2E2" w:themeFill="accent4" w:themeFillTint="66"/>
      </w:tcPr>
    </w:tblStylePr>
    <w:tblStylePr w:type="band1Horz">
      <w:tblPr/>
      <w:tcPr>
        <w:shd w:val="clear" w:color="auto" w:fill="95F2E2" w:themeFill="accent4" w:themeFillTint="66"/>
      </w:tcPr>
    </w:tblStylePr>
  </w:style>
  <w:style w:type="table" w:styleId="Tablaconcuadrcula5oscura-nfasis5">
    <w:name w:val="Grid Table 5 Dark Accent 5"/>
    <w:basedOn w:val="Tabla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DFBE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44F4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44F4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44F4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44F44" w:themeFill="accent5"/>
      </w:tcPr>
    </w:tblStylePr>
    <w:tblStylePr w:type="band1Vert">
      <w:tblPr/>
      <w:tcPr>
        <w:shd w:val="clear" w:color="auto" w:fill="5CF6DF" w:themeFill="accent5" w:themeFillTint="66"/>
      </w:tcPr>
    </w:tblStylePr>
    <w:tblStylePr w:type="band1Horz">
      <w:tblPr/>
      <w:tcPr>
        <w:shd w:val="clear" w:color="auto" w:fill="5CF6DF" w:themeFill="accent5" w:themeFillTint="66"/>
      </w:tcPr>
    </w:tblStylePr>
  </w:style>
  <w:style w:type="table" w:styleId="Tablaconcuadrcula5oscura-nfasis6">
    <w:name w:val="Grid Table 5 Dark Accent 6"/>
    <w:basedOn w:val="Tabla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D5D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C3644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C3644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C364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C3644" w:themeFill="accent6"/>
      </w:tcPr>
    </w:tblStylePr>
    <w:tblStylePr w:type="band1Vert">
      <w:tblPr/>
      <w:tcPr>
        <w:shd w:val="clear" w:color="auto" w:fill="9EACC0" w:themeFill="accent6" w:themeFillTint="66"/>
      </w:tcPr>
    </w:tblStylePr>
    <w:tblStylePr w:type="band1Horz">
      <w:tblPr/>
      <w:tcPr>
        <w:shd w:val="clear" w:color="auto" w:fill="9EACC0" w:themeFill="accent6" w:themeFillTint="66"/>
      </w:tcPr>
    </w:tblStylePr>
  </w:style>
  <w:style w:type="table" w:styleId="Tablaconcuadrcula6concolores">
    <w:name w:val="Grid Table 6 Colorful"/>
    <w:basedOn w:val="Tablanormal"/>
    <w:uiPriority w:val="51"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6concolores-nfasis1">
    <w:name w:val="Grid Table 6 Colorful Accent 1"/>
    <w:basedOn w:val="Tablanormal"/>
    <w:uiPriority w:val="51"/>
    <w:rsid w:val="00572222"/>
    <w:pPr>
      <w:spacing w:after="0" w:line="240" w:lineRule="auto"/>
    </w:pPr>
    <w:rPr>
      <w:color w:val="95B511" w:themeColor="accent1" w:themeShade="BF"/>
    </w:rPr>
    <w:tblPr>
      <w:tblStyleRowBandSize w:val="1"/>
      <w:tblStyleColBandSize w:val="1"/>
      <w:tblBorders>
        <w:top w:val="single" w:sz="4" w:space="0" w:color="DBF278" w:themeColor="accent1" w:themeTint="99"/>
        <w:left w:val="single" w:sz="4" w:space="0" w:color="DBF278" w:themeColor="accent1" w:themeTint="99"/>
        <w:bottom w:val="single" w:sz="4" w:space="0" w:color="DBF278" w:themeColor="accent1" w:themeTint="99"/>
        <w:right w:val="single" w:sz="4" w:space="0" w:color="DBF278" w:themeColor="accent1" w:themeTint="99"/>
        <w:insideH w:val="single" w:sz="4" w:space="0" w:color="DBF278" w:themeColor="accent1" w:themeTint="99"/>
        <w:insideV w:val="single" w:sz="4" w:space="0" w:color="DBF278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DBF27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BF27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AD2" w:themeFill="accent1" w:themeFillTint="33"/>
      </w:tcPr>
    </w:tblStylePr>
    <w:tblStylePr w:type="band1Horz">
      <w:tblPr/>
      <w:tcPr>
        <w:shd w:val="clear" w:color="auto" w:fill="F3FAD2" w:themeFill="accent1" w:themeFillTint="33"/>
      </w:tcPr>
    </w:tblStylePr>
  </w:style>
  <w:style w:type="table" w:styleId="Tablaconcuadrcula6concolores-nfasis2">
    <w:name w:val="Grid Table 6 Colorful Accent 2"/>
    <w:basedOn w:val="Tablanormal"/>
    <w:uiPriority w:val="51"/>
    <w:rsid w:val="00572222"/>
    <w:pPr>
      <w:spacing w:after="0" w:line="240" w:lineRule="auto"/>
    </w:pPr>
    <w:rPr>
      <w:color w:val="749706" w:themeColor="accent2" w:themeShade="BF"/>
    </w:rPr>
    <w:tblPr>
      <w:tblStyleRowBandSize w:val="1"/>
      <w:tblStyleColBandSize w:val="1"/>
      <w:tblBorders>
        <w:top w:val="single" w:sz="4" w:space="0" w:color="D0F852" w:themeColor="accent2" w:themeTint="99"/>
        <w:left w:val="single" w:sz="4" w:space="0" w:color="D0F852" w:themeColor="accent2" w:themeTint="99"/>
        <w:bottom w:val="single" w:sz="4" w:space="0" w:color="D0F852" w:themeColor="accent2" w:themeTint="99"/>
        <w:right w:val="single" w:sz="4" w:space="0" w:color="D0F852" w:themeColor="accent2" w:themeTint="99"/>
        <w:insideH w:val="single" w:sz="4" w:space="0" w:color="D0F852" w:themeColor="accent2" w:themeTint="99"/>
        <w:insideV w:val="single" w:sz="4" w:space="0" w:color="D0F852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0F852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F85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CC5" w:themeFill="accent2" w:themeFillTint="33"/>
      </w:tcPr>
    </w:tblStylePr>
    <w:tblStylePr w:type="band1Horz">
      <w:tblPr/>
      <w:tcPr>
        <w:shd w:val="clear" w:color="auto" w:fill="EFFCC5" w:themeFill="accent2" w:themeFillTint="33"/>
      </w:tcPr>
    </w:tblStylePr>
  </w:style>
  <w:style w:type="table" w:styleId="Tablaconcuadrcula6concolores-nfasis3">
    <w:name w:val="Grid Table 6 Colorful Accent 3"/>
    <w:basedOn w:val="Tablanormal"/>
    <w:uiPriority w:val="51"/>
    <w:rsid w:val="00572222"/>
    <w:pPr>
      <w:spacing w:after="0" w:line="240" w:lineRule="auto"/>
    </w:pPr>
    <w:rPr>
      <w:color w:val="0C7A6A" w:themeColor="accent3" w:themeShade="BF"/>
    </w:rPr>
    <w:tblPr>
      <w:tblStyleRowBandSize w:val="1"/>
      <w:tblStyleColBandSize w:val="1"/>
      <w:tblBorders>
        <w:top w:val="single" w:sz="4" w:space="0" w:color="4AEDD5" w:themeColor="accent3" w:themeTint="99"/>
        <w:left w:val="single" w:sz="4" w:space="0" w:color="4AEDD5" w:themeColor="accent3" w:themeTint="99"/>
        <w:bottom w:val="single" w:sz="4" w:space="0" w:color="4AEDD5" w:themeColor="accent3" w:themeTint="99"/>
        <w:right w:val="single" w:sz="4" w:space="0" w:color="4AEDD5" w:themeColor="accent3" w:themeTint="99"/>
        <w:insideH w:val="single" w:sz="4" w:space="0" w:color="4AEDD5" w:themeColor="accent3" w:themeTint="99"/>
        <w:insideV w:val="single" w:sz="4" w:space="0" w:color="4AEDD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4AEDD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AEDD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F9F1" w:themeFill="accent3" w:themeFillTint="33"/>
      </w:tcPr>
    </w:tblStylePr>
    <w:tblStylePr w:type="band1Horz">
      <w:tblPr/>
      <w:tcPr>
        <w:shd w:val="clear" w:color="auto" w:fill="C2F9F1" w:themeFill="accent3" w:themeFillTint="33"/>
      </w:tcPr>
    </w:tblStylePr>
  </w:style>
  <w:style w:type="table" w:styleId="Tablaconcuadrcula6concolores-nfasis4">
    <w:name w:val="Grid Table 6 Colorful Accent 4"/>
    <w:basedOn w:val="Tablanormal"/>
    <w:uiPriority w:val="51"/>
    <w:rsid w:val="00572222"/>
    <w:pPr>
      <w:spacing w:after="0" w:line="240" w:lineRule="auto"/>
    </w:pPr>
    <w:rPr>
      <w:color w:val="118F79" w:themeColor="accent4" w:themeShade="BF"/>
    </w:rPr>
    <w:tblPr>
      <w:tblStyleRowBandSize w:val="1"/>
      <w:tblStyleColBandSize w:val="1"/>
      <w:tblBorders>
        <w:top w:val="single" w:sz="4" w:space="0" w:color="60ECD4" w:themeColor="accent4" w:themeTint="99"/>
        <w:left w:val="single" w:sz="4" w:space="0" w:color="60ECD4" w:themeColor="accent4" w:themeTint="99"/>
        <w:bottom w:val="single" w:sz="4" w:space="0" w:color="60ECD4" w:themeColor="accent4" w:themeTint="99"/>
        <w:right w:val="single" w:sz="4" w:space="0" w:color="60ECD4" w:themeColor="accent4" w:themeTint="99"/>
        <w:insideH w:val="single" w:sz="4" w:space="0" w:color="60ECD4" w:themeColor="accent4" w:themeTint="99"/>
        <w:insideV w:val="single" w:sz="4" w:space="0" w:color="60ECD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60ECD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0ECD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8F0" w:themeFill="accent4" w:themeFillTint="33"/>
      </w:tcPr>
    </w:tblStylePr>
    <w:tblStylePr w:type="band1Horz">
      <w:tblPr/>
      <w:tcPr>
        <w:shd w:val="clear" w:color="auto" w:fill="CAF8F0" w:themeFill="accent4" w:themeFillTint="33"/>
      </w:tcPr>
    </w:tblStylePr>
  </w:style>
  <w:style w:type="table" w:styleId="Tablaconcuadrcula6concolores-nfasis5">
    <w:name w:val="Grid Table 6 Colorful Accent 5"/>
    <w:basedOn w:val="Tablanormal"/>
    <w:uiPriority w:val="51"/>
    <w:rsid w:val="00572222"/>
    <w:pPr>
      <w:spacing w:after="0" w:line="240" w:lineRule="auto"/>
    </w:pPr>
    <w:rPr>
      <w:color w:val="033B32" w:themeColor="accent5" w:themeShade="BF"/>
    </w:rPr>
    <w:tblPr>
      <w:tblStyleRowBandSize w:val="1"/>
      <w:tblStyleColBandSize w:val="1"/>
      <w:tblBorders>
        <w:top w:val="single" w:sz="4" w:space="0" w:color="0CF1CF" w:themeColor="accent5" w:themeTint="99"/>
        <w:left w:val="single" w:sz="4" w:space="0" w:color="0CF1CF" w:themeColor="accent5" w:themeTint="99"/>
        <w:bottom w:val="single" w:sz="4" w:space="0" w:color="0CF1CF" w:themeColor="accent5" w:themeTint="99"/>
        <w:right w:val="single" w:sz="4" w:space="0" w:color="0CF1CF" w:themeColor="accent5" w:themeTint="99"/>
        <w:insideH w:val="single" w:sz="4" w:space="0" w:color="0CF1CF" w:themeColor="accent5" w:themeTint="99"/>
        <w:insideV w:val="single" w:sz="4" w:space="0" w:color="0CF1C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0CF1C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CF1C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BEF" w:themeFill="accent5" w:themeFillTint="33"/>
      </w:tcPr>
    </w:tblStylePr>
    <w:tblStylePr w:type="band1Horz">
      <w:tblPr/>
      <w:tcPr>
        <w:shd w:val="clear" w:color="auto" w:fill="ADFBEF" w:themeFill="accent5" w:themeFillTint="33"/>
      </w:tcPr>
    </w:tblStylePr>
  </w:style>
  <w:style w:type="table" w:styleId="Tablaconcuadrcula6concolores-nfasis6">
    <w:name w:val="Grid Table 6 Colorful Accent 6"/>
    <w:basedOn w:val="Tablanormal"/>
    <w:uiPriority w:val="51"/>
    <w:rsid w:val="00572222"/>
    <w:pPr>
      <w:spacing w:after="0" w:line="240" w:lineRule="auto"/>
    </w:pPr>
    <w:rPr>
      <w:color w:val="212832" w:themeColor="accent6" w:themeShade="BF"/>
    </w:rPr>
    <w:tblPr>
      <w:tblStyleRowBandSize w:val="1"/>
      <w:tblStyleColBandSize w:val="1"/>
      <w:tblBorders>
        <w:top w:val="single" w:sz="4" w:space="0" w:color="6D83A1" w:themeColor="accent6" w:themeTint="99"/>
        <w:left w:val="single" w:sz="4" w:space="0" w:color="6D83A1" w:themeColor="accent6" w:themeTint="99"/>
        <w:bottom w:val="single" w:sz="4" w:space="0" w:color="6D83A1" w:themeColor="accent6" w:themeTint="99"/>
        <w:right w:val="single" w:sz="4" w:space="0" w:color="6D83A1" w:themeColor="accent6" w:themeTint="99"/>
        <w:insideH w:val="single" w:sz="4" w:space="0" w:color="6D83A1" w:themeColor="accent6" w:themeTint="99"/>
        <w:insideV w:val="single" w:sz="4" w:space="0" w:color="6D83A1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6D83A1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D83A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5DF" w:themeFill="accent6" w:themeFillTint="33"/>
      </w:tcPr>
    </w:tblStylePr>
    <w:tblStylePr w:type="band1Horz">
      <w:tblPr/>
      <w:tcPr>
        <w:shd w:val="clear" w:color="auto" w:fill="CED5DF" w:themeFill="accent6" w:themeFillTint="33"/>
      </w:tcPr>
    </w:tblStylePr>
  </w:style>
  <w:style w:type="table" w:styleId="Tablaconcuadrcula7concolores">
    <w:name w:val="Grid Table 7 Colorful"/>
    <w:basedOn w:val="Tablanormal"/>
    <w:uiPriority w:val="52"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aconcuadrcula7concolores-nfasis1">
    <w:name w:val="Grid Table 7 Colorful Accent 1"/>
    <w:basedOn w:val="Tablanormal"/>
    <w:uiPriority w:val="52"/>
    <w:rsid w:val="00572222"/>
    <w:pPr>
      <w:spacing w:after="0" w:line="240" w:lineRule="auto"/>
    </w:pPr>
    <w:rPr>
      <w:color w:val="95B511" w:themeColor="accent1" w:themeShade="BF"/>
    </w:rPr>
    <w:tblPr>
      <w:tblStyleRowBandSize w:val="1"/>
      <w:tblStyleColBandSize w:val="1"/>
      <w:tblBorders>
        <w:top w:val="single" w:sz="4" w:space="0" w:color="DBF278" w:themeColor="accent1" w:themeTint="99"/>
        <w:left w:val="single" w:sz="4" w:space="0" w:color="DBF278" w:themeColor="accent1" w:themeTint="99"/>
        <w:bottom w:val="single" w:sz="4" w:space="0" w:color="DBF278" w:themeColor="accent1" w:themeTint="99"/>
        <w:right w:val="single" w:sz="4" w:space="0" w:color="DBF278" w:themeColor="accent1" w:themeTint="99"/>
        <w:insideH w:val="single" w:sz="4" w:space="0" w:color="DBF278" w:themeColor="accent1" w:themeTint="99"/>
        <w:insideV w:val="single" w:sz="4" w:space="0" w:color="DBF27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3FAD2" w:themeFill="accent1" w:themeFillTint="33"/>
      </w:tcPr>
    </w:tblStylePr>
    <w:tblStylePr w:type="band1Horz">
      <w:tblPr/>
      <w:tcPr>
        <w:shd w:val="clear" w:color="auto" w:fill="F3FAD2" w:themeFill="accent1" w:themeFillTint="33"/>
      </w:tcPr>
    </w:tblStylePr>
    <w:tblStylePr w:type="neCell">
      <w:tblPr/>
      <w:tcPr>
        <w:tcBorders>
          <w:bottom w:val="single" w:sz="4" w:space="0" w:color="DBF278" w:themeColor="accent1" w:themeTint="99"/>
        </w:tcBorders>
      </w:tcPr>
    </w:tblStylePr>
    <w:tblStylePr w:type="nwCell">
      <w:tblPr/>
      <w:tcPr>
        <w:tcBorders>
          <w:bottom w:val="single" w:sz="4" w:space="0" w:color="DBF278" w:themeColor="accent1" w:themeTint="99"/>
        </w:tcBorders>
      </w:tcPr>
    </w:tblStylePr>
    <w:tblStylePr w:type="seCell">
      <w:tblPr/>
      <w:tcPr>
        <w:tcBorders>
          <w:top w:val="single" w:sz="4" w:space="0" w:color="DBF278" w:themeColor="accent1" w:themeTint="99"/>
        </w:tcBorders>
      </w:tcPr>
    </w:tblStylePr>
    <w:tblStylePr w:type="swCell">
      <w:tblPr/>
      <w:tcPr>
        <w:tcBorders>
          <w:top w:val="single" w:sz="4" w:space="0" w:color="DBF278" w:themeColor="accent1" w:themeTint="99"/>
        </w:tcBorders>
      </w:tcPr>
    </w:tblStylePr>
  </w:style>
  <w:style w:type="table" w:styleId="Tablaconcuadrcula7concolores-nfasis2">
    <w:name w:val="Grid Table 7 Colorful Accent 2"/>
    <w:basedOn w:val="Tablanormal"/>
    <w:uiPriority w:val="52"/>
    <w:rsid w:val="00572222"/>
    <w:pPr>
      <w:spacing w:after="0" w:line="240" w:lineRule="auto"/>
    </w:pPr>
    <w:rPr>
      <w:color w:val="749706" w:themeColor="accent2" w:themeShade="BF"/>
    </w:rPr>
    <w:tblPr>
      <w:tblStyleRowBandSize w:val="1"/>
      <w:tblStyleColBandSize w:val="1"/>
      <w:tblBorders>
        <w:top w:val="single" w:sz="4" w:space="0" w:color="D0F852" w:themeColor="accent2" w:themeTint="99"/>
        <w:left w:val="single" w:sz="4" w:space="0" w:color="D0F852" w:themeColor="accent2" w:themeTint="99"/>
        <w:bottom w:val="single" w:sz="4" w:space="0" w:color="D0F852" w:themeColor="accent2" w:themeTint="99"/>
        <w:right w:val="single" w:sz="4" w:space="0" w:color="D0F852" w:themeColor="accent2" w:themeTint="99"/>
        <w:insideH w:val="single" w:sz="4" w:space="0" w:color="D0F852" w:themeColor="accent2" w:themeTint="99"/>
        <w:insideV w:val="single" w:sz="4" w:space="0" w:color="D0F852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FCC5" w:themeFill="accent2" w:themeFillTint="33"/>
      </w:tcPr>
    </w:tblStylePr>
    <w:tblStylePr w:type="band1Horz">
      <w:tblPr/>
      <w:tcPr>
        <w:shd w:val="clear" w:color="auto" w:fill="EFFCC5" w:themeFill="accent2" w:themeFillTint="33"/>
      </w:tcPr>
    </w:tblStylePr>
    <w:tblStylePr w:type="neCell">
      <w:tblPr/>
      <w:tcPr>
        <w:tcBorders>
          <w:bottom w:val="single" w:sz="4" w:space="0" w:color="D0F852" w:themeColor="accent2" w:themeTint="99"/>
        </w:tcBorders>
      </w:tcPr>
    </w:tblStylePr>
    <w:tblStylePr w:type="nwCell">
      <w:tblPr/>
      <w:tcPr>
        <w:tcBorders>
          <w:bottom w:val="single" w:sz="4" w:space="0" w:color="D0F852" w:themeColor="accent2" w:themeTint="99"/>
        </w:tcBorders>
      </w:tcPr>
    </w:tblStylePr>
    <w:tblStylePr w:type="seCell">
      <w:tblPr/>
      <w:tcPr>
        <w:tcBorders>
          <w:top w:val="single" w:sz="4" w:space="0" w:color="D0F852" w:themeColor="accent2" w:themeTint="99"/>
        </w:tcBorders>
      </w:tcPr>
    </w:tblStylePr>
    <w:tblStylePr w:type="swCell">
      <w:tblPr/>
      <w:tcPr>
        <w:tcBorders>
          <w:top w:val="single" w:sz="4" w:space="0" w:color="D0F852" w:themeColor="accent2" w:themeTint="99"/>
        </w:tcBorders>
      </w:tcPr>
    </w:tblStylePr>
  </w:style>
  <w:style w:type="table" w:styleId="Tablaconcuadrcula7concolores-nfasis3">
    <w:name w:val="Grid Table 7 Colorful Accent 3"/>
    <w:basedOn w:val="Tablanormal"/>
    <w:uiPriority w:val="52"/>
    <w:rsid w:val="00572222"/>
    <w:pPr>
      <w:spacing w:after="0" w:line="240" w:lineRule="auto"/>
    </w:pPr>
    <w:rPr>
      <w:color w:val="0C7A6A" w:themeColor="accent3" w:themeShade="BF"/>
    </w:rPr>
    <w:tblPr>
      <w:tblStyleRowBandSize w:val="1"/>
      <w:tblStyleColBandSize w:val="1"/>
      <w:tblBorders>
        <w:top w:val="single" w:sz="4" w:space="0" w:color="4AEDD5" w:themeColor="accent3" w:themeTint="99"/>
        <w:left w:val="single" w:sz="4" w:space="0" w:color="4AEDD5" w:themeColor="accent3" w:themeTint="99"/>
        <w:bottom w:val="single" w:sz="4" w:space="0" w:color="4AEDD5" w:themeColor="accent3" w:themeTint="99"/>
        <w:right w:val="single" w:sz="4" w:space="0" w:color="4AEDD5" w:themeColor="accent3" w:themeTint="99"/>
        <w:insideH w:val="single" w:sz="4" w:space="0" w:color="4AEDD5" w:themeColor="accent3" w:themeTint="99"/>
        <w:insideV w:val="single" w:sz="4" w:space="0" w:color="4AEDD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2F9F1" w:themeFill="accent3" w:themeFillTint="33"/>
      </w:tcPr>
    </w:tblStylePr>
    <w:tblStylePr w:type="band1Horz">
      <w:tblPr/>
      <w:tcPr>
        <w:shd w:val="clear" w:color="auto" w:fill="C2F9F1" w:themeFill="accent3" w:themeFillTint="33"/>
      </w:tcPr>
    </w:tblStylePr>
    <w:tblStylePr w:type="neCell">
      <w:tblPr/>
      <w:tcPr>
        <w:tcBorders>
          <w:bottom w:val="single" w:sz="4" w:space="0" w:color="4AEDD5" w:themeColor="accent3" w:themeTint="99"/>
        </w:tcBorders>
      </w:tcPr>
    </w:tblStylePr>
    <w:tblStylePr w:type="nwCell">
      <w:tblPr/>
      <w:tcPr>
        <w:tcBorders>
          <w:bottom w:val="single" w:sz="4" w:space="0" w:color="4AEDD5" w:themeColor="accent3" w:themeTint="99"/>
        </w:tcBorders>
      </w:tcPr>
    </w:tblStylePr>
    <w:tblStylePr w:type="seCell">
      <w:tblPr/>
      <w:tcPr>
        <w:tcBorders>
          <w:top w:val="single" w:sz="4" w:space="0" w:color="4AEDD5" w:themeColor="accent3" w:themeTint="99"/>
        </w:tcBorders>
      </w:tcPr>
    </w:tblStylePr>
    <w:tblStylePr w:type="swCell">
      <w:tblPr/>
      <w:tcPr>
        <w:tcBorders>
          <w:top w:val="single" w:sz="4" w:space="0" w:color="4AEDD5" w:themeColor="accent3" w:themeTint="99"/>
        </w:tcBorders>
      </w:tcPr>
    </w:tblStylePr>
  </w:style>
  <w:style w:type="table" w:styleId="Tablaconcuadrcula7concolores-nfasis4">
    <w:name w:val="Grid Table 7 Colorful Accent 4"/>
    <w:basedOn w:val="Tablanormal"/>
    <w:uiPriority w:val="52"/>
    <w:rsid w:val="00572222"/>
    <w:pPr>
      <w:spacing w:after="0" w:line="240" w:lineRule="auto"/>
    </w:pPr>
    <w:rPr>
      <w:color w:val="118F79" w:themeColor="accent4" w:themeShade="BF"/>
    </w:rPr>
    <w:tblPr>
      <w:tblStyleRowBandSize w:val="1"/>
      <w:tblStyleColBandSize w:val="1"/>
      <w:tblBorders>
        <w:top w:val="single" w:sz="4" w:space="0" w:color="60ECD4" w:themeColor="accent4" w:themeTint="99"/>
        <w:left w:val="single" w:sz="4" w:space="0" w:color="60ECD4" w:themeColor="accent4" w:themeTint="99"/>
        <w:bottom w:val="single" w:sz="4" w:space="0" w:color="60ECD4" w:themeColor="accent4" w:themeTint="99"/>
        <w:right w:val="single" w:sz="4" w:space="0" w:color="60ECD4" w:themeColor="accent4" w:themeTint="99"/>
        <w:insideH w:val="single" w:sz="4" w:space="0" w:color="60ECD4" w:themeColor="accent4" w:themeTint="99"/>
        <w:insideV w:val="single" w:sz="4" w:space="0" w:color="60ECD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F8F0" w:themeFill="accent4" w:themeFillTint="33"/>
      </w:tcPr>
    </w:tblStylePr>
    <w:tblStylePr w:type="band1Horz">
      <w:tblPr/>
      <w:tcPr>
        <w:shd w:val="clear" w:color="auto" w:fill="CAF8F0" w:themeFill="accent4" w:themeFillTint="33"/>
      </w:tcPr>
    </w:tblStylePr>
    <w:tblStylePr w:type="neCell">
      <w:tblPr/>
      <w:tcPr>
        <w:tcBorders>
          <w:bottom w:val="single" w:sz="4" w:space="0" w:color="60ECD4" w:themeColor="accent4" w:themeTint="99"/>
        </w:tcBorders>
      </w:tcPr>
    </w:tblStylePr>
    <w:tblStylePr w:type="nwCell">
      <w:tblPr/>
      <w:tcPr>
        <w:tcBorders>
          <w:bottom w:val="single" w:sz="4" w:space="0" w:color="60ECD4" w:themeColor="accent4" w:themeTint="99"/>
        </w:tcBorders>
      </w:tcPr>
    </w:tblStylePr>
    <w:tblStylePr w:type="seCell">
      <w:tblPr/>
      <w:tcPr>
        <w:tcBorders>
          <w:top w:val="single" w:sz="4" w:space="0" w:color="60ECD4" w:themeColor="accent4" w:themeTint="99"/>
        </w:tcBorders>
      </w:tcPr>
    </w:tblStylePr>
    <w:tblStylePr w:type="swCell">
      <w:tblPr/>
      <w:tcPr>
        <w:tcBorders>
          <w:top w:val="single" w:sz="4" w:space="0" w:color="60ECD4" w:themeColor="accent4" w:themeTint="99"/>
        </w:tcBorders>
      </w:tcPr>
    </w:tblStylePr>
  </w:style>
  <w:style w:type="table" w:styleId="Tablaconcuadrcula7concolores-nfasis5">
    <w:name w:val="Grid Table 7 Colorful Accent 5"/>
    <w:basedOn w:val="Tablanormal"/>
    <w:uiPriority w:val="52"/>
    <w:rsid w:val="00572222"/>
    <w:pPr>
      <w:spacing w:after="0" w:line="240" w:lineRule="auto"/>
    </w:pPr>
    <w:rPr>
      <w:color w:val="033B32" w:themeColor="accent5" w:themeShade="BF"/>
    </w:rPr>
    <w:tblPr>
      <w:tblStyleRowBandSize w:val="1"/>
      <w:tblStyleColBandSize w:val="1"/>
      <w:tblBorders>
        <w:top w:val="single" w:sz="4" w:space="0" w:color="0CF1CF" w:themeColor="accent5" w:themeTint="99"/>
        <w:left w:val="single" w:sz="4" w:space="0" w:color="0CF1CF" w:themeColor="accent5" w:themeTint="99"/>
        <w:bottom w:val="single" w:sz="4" w:space="0" w:color="0CF1CF" w:themeColor="accent5" w:themeTint="99"/>
        <w:right w:val="single" w:sz="4" w:space="0" w:color="0CF1CF" w:themeColor="accent5" w:themeTint="99"/>
        <w:insideH w:val="single" w:sz="4" w:space="0" w:color="0CF1CF" w:themeColor="accent5" w:themeTint="99"/>
        <w:insideV w:val="single" w:sz="4" w:space="0" w:color="0CF1C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DFBEF" w:themeFill="accent5" w:themeFillTint="33"/>
      </w:tcPr>
    </w:tblStylePr>
    <w:tblStylePr w:type="band1Horz">
      <w:tblPr/>
      <w:tcPr>
        <w:shd w:val="clear" w:color="auto" w:fill="ADFBEF" w:themeFill="accent5" w:themeFillTint="33"/>
      </w:tcPr>
    </w:tblStylePr>
    <w:tblStylePr w:type="neCell">
      <w:tblPr/>
      <w:tcPr>
        <w:tcBorders>
          <w:bottom w:val="single" w:sz="4" w:space="0" w:color="0CF1CF" w:themeColor="accent5" w:themeTint="99"/>
        </w:tcBorders>
      </w:tcPr>
    </w:tblStylePr>
    <w:tblStylePr w:type="nwCell">
      <w:tblPr/>
      <w:tcPr>
        <w:tcBorders>
          <w:bottom w:val="single" w:sz="4" w:space="0" w:color="0CF1CF" w:themeColor="accent5" w:themeTint="99"/>
        </w:tcBorders>
      </w:tcPr>
    </w:tblStylePr>
    <w:tblStylePr w:type="seCell">
      <w:tblPr/>
      <w:tcPr>
        <w:tcBorders>
          <w:top w:val="single" w:sz="4" w:space="0" w:color="0CF1CF" w:themeColor="accent5" w:themeTint="99"/>
        </w:tcBorders>
      </w:tcPr>
    </w:tblStylePr>
    <w:tblStylePr w:type="swCell">
      <w:tblPr/>
      <w:tcPr>
        <w:tcBorders>
          <w:top w:val="single" w:sz="4" w:space="0" w:color="0CF1CF" w:themeColor="accent5" w:themeTint="99"/>
        </w:tcBorders>
      </w:tcPr>
    </w:tblStylePr>
  </w:style>
  <w:style w:type="table" w:styleId="Tablaconcuadrcula7concolores-nfasis6">
    <w:name w:val="Grid Table 7 Colorful Accent 6"/>
    <w:basedOn w:val="Tablanormal"/>
    <w:uiPriority w:val="52"/>
    <w:rsid w:val="00572222"/>
    <w:pPr>
      <w:spacing w:after="0" w:line="240" w:lineRule="auto"/>
    </w:pPr>
    <w:rPr>
      <w:color w:val="212832" w:themeColor="accent6" w:themeShade="BF"/>
    </w:rPr>
    <w:tblPr>
      <w:tblStyleRowBandSize w:val="1"/>
      <w:tblStyleColBandSize w:val="1"/>
      <w:tblBorders>
        <w:top w:val="single" w:sz="4" w:space="0" w:color="6D83A1" w:themeColor="accent6" w:themeTint="99"/>
        <w:left w:val="single" w:sz="4" w:space="0" w:color="6D83A1" w:themeColor="accent6" w:themeTint="99"/>
        <w:bottom w:val="single" w:sz="4" w:space="0" w:color="6D83A1" w:themeColor="accent6" w:themeTint="99"/>
        <w:right w:val="single" w:sz="4" w:space="0" w:color="6D83A1" w:themeColor="accent6" w:themeTint="99"/>
        <w:insideH w:val="single" w:sz="4" w:space="0" w:color="6D83A1" w:themeColor="accent6" w:themeTint="99"/>
        <w:insideV w:val="single" w:sz="4" w:space="0" w:color="6D83A1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D5DF" w:themeFill="accent6" w:themeFillTint="33"/>
      </w:tcPr>
    </w:tblStylePr>
    <w:tblStylePr w:type="band1Horz">
      <w:tblPr/>
      <w:tcPr>
        <w:shd w:val="clear" w:color="auto" w:fill="CED5DF" w:themeFill="accent6" w:themeFillTint="33"/>
      </w:tcPr>
    </w:tblStylePr>
    <w:tblStylePr w:type="neCell">
      <w:tblPr/>
      <w:tcPr>
        <w:tcBorders>
          <w:bottom w:val="single" w:sz="4" w:space="0" w:color="6D83A1" w:themeColor="accent6" w:themeTint="99"/>
        </w:tcBorders>
      </w:tcPr>
    </w:tblStylePr>
    <w:tblStylePr w:type="nwCell">
      <w:tblPr/>
      <w:tcPr>
        <w:tcBorders>
          <w:bottom w:val="single" w:sz="4" w:space="0" w:color="6D83A1" w:themeColor="accent6" w:themeTint="99"/>
        </w:tcBorders>
      </w:tcPr>
    </w:tblStylePr>
    <w:tblStylePr w:type="seCell">
      <w:tblPr/>
      <w:tcPr>
        <w:tcBorders>
          <w:top w:val="single" w:sz="4" w:space="0" w:color="6D83A1" w:themeColor="accent6" w:themeTint="99"/>
        </w:tcBorders>
      </w:tcPr>
    </w:tblStylePr>
    <w:tblStylePr w:type="swCell">
      <w:tblPr/>
      <w:tcPr>
        <w:tcBorders>
          <w:top w:val="single" w:sz="4" w:space="0" w:color="6D83A1" w:themeColor="accent6" w:themeTint="99"/>
        </w:tcBorders>
      </w:tcPr>
    </w:tblStylePr>
  </w:style>
  <w:style w:type="character" w:customStyle="1" w:styleId="Ttulo3Car">
    <w:name w:val="Título 3 Car"/>
    <w:basedOn w:val="Fuentedeprrafopredeter"/>
    <w:link w:val="Ttulo3"/>
    <w:uiPriority w:val="9"/>
    <w:semiHidden/>
    <w:rsid w:val="00572222"/>
    <w:rPr>
      <w:rFonts w:asciiTheme="majorHAnsi" w:eastAsiaTheme="majorEastAsia" w:hAnsiTheme="majorHAnsi" w:cstheme="majorBidi"/>
      <w:color w:val="63780B" w:themeColor="accent1" w:themeShade="7F"/>
      <w:kern w:val="16"/>
      <w:sz w:val="24"/>
      <w:szCs w:val="24"/>
      <w14:ligatures w14:val="standardContextual"/>
      <w14:numForm w14:val="oldStyle"/>
      <w14:numSpacing w14:val="proportional"/>
      <w14:cntxtAlt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72222"/>
    <w:rPr>
      <w:rFonts w:asciiTheme="majorHAnsi" w:eastAsiaTheme="majorEastAsia" w:hAnsiTheme="majorHAnsi" w:cstheme="majorBidi"/>
      <w:i/>
      <w:iCs/>
      <w:color w:val="95B511" w:themeColor="accent1" w:themeShade="BF"/>
      <w:kern w:val="16"/>
      <w:sz w:val="22"/>
      <w14:ligatures w14:val="standardContextual"/>
      <w14:numForm w14:val="oldStyle"/>
      <w14:numSpacing w14:val="proportional"/>
      <w14:cntxtAlts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72222"/>
    <w:rPr>
      <w:rFonts w:asciiTheme="majorHAnsi" w:eastAsiaTheme="majorEastAsia" w:hAnsiTheme="majorHAnsi" w:cstheme="majorBidi"/>
      <w:color w:val="95B511" w:themeColor="accent1" w:themeShade="BF"/>
      <w:kern w:val="16"/>
      <w:sz w:val="22"/>
      <w14:ligatures w14:val="standardContextual"/>
      <w14:numForm w14:val="oldStyle"/>
      <w14:numSpacing w14:val="proportional"/>
      <w14:cntxtAlts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72222"/>
    <w:rPr>
      <w:rFonts w:asciiTheme="majorHAnsi" w:eastAsiaTheme="majorEastAsia" w:hAnsiTheme="majorHAnsi" w:cstheme="majorBidi"/>
      <w:color w:val="63780B" w:themeColor="accent1" w:themeShade="7F"/>
      <w:kern w:val="16"/>
      <w:sz w:val="22"/>
      <w14:ligatures w14:val="standardContextual"/>
      <w14:numForm w14:val="oldStyle"/>
      <w14:numSpacing w14:val="proportional"/>
      <w14:cntxtAlt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72222"/>
    <w:rPr>
      <w:rFonts w:asciiTheme="majorHAnsi" w:eastAsiaTheme="majorEastAsia" w:hAnsiTheme="majorHAnsi" w:cstheme="majorBidi"/>
      <w:i/>
      <w:iCs/>
      <w:color w:val="63780B" w:themeColor="accent1" w:themeShade="7F"/>
      <w:kern w:val="16"/>
      <w:sz w:val="22"/>
      <w14:ligatures w14:val="standardContextual"/>
      <w14:numForm w14:val="oldStyle"/>
      <w14:numSpacing w14:val="proportional"/>
      <w14:cntxtAlts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72222"/>
    <w:rPr>
      <w:rFonts w:asciiTheme="majorHAnsi" w:eastAsiaTheme="majorEastAsia" w:hAnsiTheme="majorHAnsi" w:cstheme="majorBidi"/>
      <w:color w:val="272727" w:themeColor="text1" w:themeTint="D8"/>
      <w:kern w:val="16"/>
      <w:sz w:val="22"/>
      <w:szCs w:val="21"/>
      <w14:ligatures w14:val="standardContextual"/>
      <w14:numForm w14:val="oldStyle"/>
      <w14:numSpacing w14:val="proportional"/>
      <w14:cntxtAlts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72222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2"/>
      <w:szCs w:val="21"/>
      <w14:ligatures w14:val="standardContextual"/>
      <w14:numForm w14:val="oldStyle"/>
      <w14:numSpacing w14:val="proportional"/>
      <w14:cntxtAlts/>
    </w:rPr>
  </w:style>
  <w:style w:type="character" w:styleId="AcrnimoHTML">
    <w:name w:val="HTML Acronym"/>
    <w:basedOn w:val="Fuentedeprrafopredeter"/>
    <w:uiPriority w:val="99"/>
    <w:semiHidden/>
    <w:unhideWhenUsed/>
    <w:rsid w:val="00572222"/>
    <w:rPr>
      <w:sz w:val="22"/>
    </w:rPr>
  </w:style>
  <w:style w:type="paragraph" w:styleId="DireccinHTML">
    <w:name w:val="HTML Address"/>
    <w:basedOn w:val="Normal"/>
    <w:link w:val="DireccinHTMLCar"/>
    <w:uiPriority w:val="99"/>
    <w:semiHidden/>
    <w:unhideWhenUsed/>
    <w:rsid w:val="00572222"/>
    <w:pPr>
      <w:spacing w:after="0" w:line="240" w:lineRule="auto"/>
    </w:pPr>
    <w:rPr>
      <w:i/>
      <w:iCs/>
    </w:rPr>
  </w:style>
  <w:style w:type="character" w:customStyle="1" w:styleId="DireccinHTMLCar">
    <w:name w:val="Dirección HTML Car"/>
    <w:basedOn w:val="Fuentedeprrafopredeter"/>
    <w:link w:val="DireccinHTML"/>
    <w:uiPriority w:val="99"/>
    <w:semiHidden/>
    <w:rsid w:val="00572222"/>
    <w:rPr>
      <w:i/>
      <w:iCs/>
      <w:kern w:val="16"/>
      <w:sz w:val="22"/>
      <w14:ligatures w14:val="standardContextual"/>
      <w14:numForm w14:val="oldStyle"/>
      <w14:numSpacing w14:val="proportional"/>
      <w14:cntxtAlts/>
    </w:rPr>
  </w:style>
  <w:style w:type="character" w:styleId="CitaHTML">
    <w:name w:val="HTML Cite"/>
    <w:basedOn w:val="Fuentedeprrafopredeter"/>
    <w:uiPriority w:val="99"/>
    <w:semiHidden/>
    <w:unhideWhenUsed/>
    <w:rsid w:val="00572222"/>
    <w:rPr>
      <w:i/>
      <w:iCs/>
      <w:sz w:val="22"/>
    </w:rPr>
  </w:style>
  <w:style w:type="character" w:styleId="CdigoHTML">
    <w:name w:val="HTML Code"/>
    <w:basedOn w:val="Fuentedeprrafopredeter"/>
    <w:uiPriority w:val="99"/>
    <w:semiHidden/>
    <w:unhideWhenUsed/>
    <w:rsid w:val="00572222"/>
    <w:rPr>
      <w:rFonts w:ascii="Consolas" w:hAnsi="Consolas"/>
      <w:sz w:val="22"/>
      <w:szCs w:val="20"/>
    </w:rPr>
  </w:style>
  <w:style w:type="character" w:styleId="DefinicinHTML">
    <w:name w:val="HTML Definition"/>
    <w:basedOn w:val="Fuentedeprrafopredeter"/>
    <w:uiPriority w:val="99"/>
    <w:semiHidden/>
    <w:unhideWhenUsed/>
    <w:rsid w:val="00572222"/>
    <w:rPr>
      <w:i/>
      <w:iCs/>
      <w:sz w:val="22"/>
    </w:rPr>
  </w:style>
  <w:style w:type="character" w:styleId="TecladoHTML">
    <w:name w:val="HTML Keyboard"/>
    <w:basedOn w:val="Fuentedeprrafopredeter"/>
    <w:uiPriority w:val="99"/>
    <w:semiHidden/>
    <w:unhideWhenUsed/>
    <w:rsid w:val="00572222"/>
    <w:rPr>
      <w:rFonts w:ascii="Consolas" w:hAnsi="Consolas"/>
      <w:sz w:val="22"/>
      <w:szCs w:val="20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572222"/>
    <w:pPr>
      <w:spacing w:after="0" w:line="240" w:lineRule="auto"/>
    </w:pPr>
    <w:rPr>
      <w:rFonts w:ascii="Consolas" w:hAnsi="Consola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572222"/>
    <w:rPr>
      <w:rFonts w:ascii="Consolas" w:hAnsi="Consolas"/>
      <w:kern w:val="16"/>
      <w:sz w:val="22"/>
      <w14:ligatures w14:val="standardContextual"/>
      <w14:numForm w14:val="oldStyle"/>
      <w14:numSpacing w14:val="proportional"/>
      <w14:cntxtAlts/>
    </w:rPr>
  </w:style>
  <w:style w:type="character" w:styleId="EjemplodeHTML">
    <w:name w:val="HTML Sample"/>
    <w:basedOn w:val="Fuentedeprrafopredeter"/>
    <w:uiPriority w:val="99"/>
    <w:semiHidden/>
    <w:unhideWhenUsed/>
    <w:rsid w:val="00572222"/>
    <w:rPr>
      <w:rFonts w:ascii="Consolas" w:hAnsi="Consolas"/>
      <w:sz w:val="24"/>
      <w:szCs w:val="24"/>
    </w:rPr>
  </w:style>
  <w:style w:type="character" w:styleId="MquinadeescribirHTML">
    <w:name w:val="HTML Typewriter"/>
    <w:basedOn w:val="Fuentedeprrafopredeter"/>
    <w:uiPriority w:val="99"/>
    <w:semiHidden/>
    <w:unhideWhenUsed/>
    <w:rsid w:val="00572222"/>
    <w:rPr>
      <w:rFonts w:ascii="Consolas" w:hAnsi="Consolas"/>
      <w:sz w:val="22"/>
      <w:szCs w:val="20"/>
    </w:rPr>
  </w:style>
  <w:style w:type="character" w:styleId="VariableHTML">
    <w:name w:val="HTML Variable"/>
    <w:basedOn w:val="Fuentedeprrafopredeter"/>
    <w:uiPriority w:val="99"/>
    <w:semiHidden/>
    <w:unhideWhenUsed/>
    <w:rsid w:val="00572222"/>
    <w:rPr>
      <w:i/>
      <w:iCs/>
      <w:sz w:val="22"/>
    </w:rPr>
  </w:style>
  <w:style w:type="character" w:styleId="Hipervnculo">
    <w:name w:val="Hyperlink"/>
    <w:basedOn w:val="Fuentedeprrafopredeter"/>
    <w:uiPriority w:val="99"/>
    <w:semiHidden/>
    <w:unhideWhenUsed/>
    <w:rsid w:val="000F51EC"/>
    <w:rPr>
      <w:color w:val="0B6051" w:themeColor="accent4" w:themeShade="80"/>
      <w:sz w:val="22"/>
      <w:u w:val="single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200" w:hanging="200"/>
    </w:pPr>
  </w:style>
  <w:style w:type="paragraph" w:styleId="ndice2">
    <w:name w:val="index 2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400" w:hanging="200"/>
    </w:pPr>
  </w:style>
  <w:style w:type="paragraph" w:styleId="ndice3">
    <w:name w:val="index 3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600" w:hanging="200"/>
    </w:pPr>
  </w:style>
  <w:style w:type="paragraph" w:styleId="ndice4">
    <w:name w:val="index 4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800" w:hanging="200"/>
    </w:pPr>
  </w:style>
  <w:style w:type="paragraph" w:styleId="ndice5">
    <w:name w:val="index 5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000" w:hanging="200"/>
    </w:pPr>
  </w:style>
  <w:style w:type="paragraph" w:styleId="ndice6">
    <w:name w:val="index 6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200" w:hanging="200"/>
    </w:pPr>
  </w:style>
  <w:style w:type="paragraph" w:styleId="ndice7">
    <w:name w:val="index 7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400" w:hanging="200"/>
    </w:pPr>
  </w:style>
  <w:style w:type="paragraph" w:styleId="ndice8">
    <w:name w:val="index 8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600" w:hanging="200"/>
    </w:pPr>
  </w:style>
  <w:style w:type="paragraph" w:styleId="ndice9">
    <w:name w:val="index 9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800" w:hanging="200"/>
    </w:pPr>
  </w:style>
  <w:style w:type="paragraph" w:styleId="Ttulodendice">
    <w:name w:val="index heading"/>
    <w:basedOn w:val="Normal"/>
    <w:next w:val="ndice1"/>
    <w:uiPriority w:val="99"/>
    <w:semiHidden/>
    <w:unhideWhenUsed/>
    <w:rsid w:val="00572222"/>
    <w:rPr>
      <w:rFonts w:asciiTheme="majorHAnsi" w:eastAsiaTheme="majorEastAsia" w:hAnsiTheme="majorHAnsi" w:cstheme="majorBidi"/>
      <w:b/>
      <w:bCs/>
    </w:rPr>
  </w:style>
  <w:style w:type="character" w:styleId="nfasisintenso">
    <w:name w:val="Intense Emphasis"/>
    <w:basedOn w:val="Fuentedeprrafopredeter"/>
    <w:uiPriority w:val="21"/>
    <w:semiHidden/>
    <w:qFormat/>
    <w:rsid w:val="000F51EC"/>
    <w:rPr>
      <w:i/>
      <w:iCs/>
      <w:color w:val="95B511" w:themeColor="accent1" w:themeShade="BF"/>
      <w:sz w:val="22"/>
    </w:rPr>
  </w:style>
  <w:style w:type="paragraph" w:styleId="Citadestacada">
    <w:name w:val="Intense Quote"/>
    <w:basedOn w:val="Normal"/>
    <w:next w:val="Normal"/>
    <w:link w:val="CitadestacadaCar"/>
    <w:uiPriority w:val="30"/>
    <w:semiHidden/>
    <w:qFormat/>
    <w:rsid w:val="000F51EC"/>
    <w:pPr>
      <w:pBdr>
        <w:top w:val="single" w:sz="4" w:space="10" w:color="C3EA1F" w:themeColor="accent1"/>
        <w:bottom w:val="single" w:sz="4" w:space="10" w:color="C3EA1F" w:themeColor="accent1"/>
      </w:pBdr>
      <w:spacing w:before="360" w:after="360"/>
      <w:ind w:left="864" w:right="864"/>
      <w:jc w:val="center"/>
    </w:pPr>
    <w:rPr>
      <w:i/>
      <w:iCs/>
      <w:color w:val="95B51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semiHidden/>
    <w:rsid w:val="000F51EC"/>
    <w:rPr>
      <w:i/>
      <w:iCs/>
      <w:color w:val="95B511" w:themeColor="accent1" w:themeShade="BF"/>
    </w:rPr>
  </w:style>
  <w:style w:type="character" w:styleId="Referenciaintensa">
    <w:name w:val="Intense Reference"/>
    <w:basedOn w:val="Fuentedeprrafopredeter"/>
    <w:uiPriority w:val="32"/>
    <w:semiHidden/>
    <w:qFormat/>
    <w:rsid w:val="000F51EC"/>
    <w:rPr>
      <w:b/>
      <w:bCs/>
      <w:caps w:val="0"/>
      <w:smallCaps/>
      <w:color w:val="95B511" w:themeColor="accent1" w:themeShade="BF"/>
      <w:spacing w:val="5"/>
      <w:sz w:val="22"/>
    </w:rPr>
  </w:style>
  <w:style w:type="table" w:styleId="Cuadrculaclara">
    <w:name w:val="Light Grid"/>
    <w:basedOn w:val="Tabla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C3EA1F" w:themeColor="accent1"/>
        <w:left w:val="single" w:sz="8" w:space="0" w:color="C3EA1F" w:themeColor="accent1"/>
        <w:bottom w:val="single" w:sz="8" w:space="0" w:color="C3EA1F" w:themeColor="accent1"/>
        <w:right w:val="single" w:sz="8" w:space="0" w:color="C3EA1F" w:themeColor="accent1"/>
        <w:insideH w:val="single" w:sz="8" w:space="0" w:color="C3EA1F" w:themeColor="accent1"/>
        <w:insideV w:val="single" w:sz="8" w:space="0" w:color="C3EA1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3EA1F" w:themeColor="accent1"/>
          <w:left w:val="single" w:sz="8" w:space="0" w:color="C3EA1F" w:themeColor="accent1"/>
          <w:bottom w:val="single" w:sz="18" w:space="0" w:color="C3EA1F" w:themeColor="accent1"/>
          <w:right w:val="single" w:sz="8" w:space="0" w:color="C3EA1F" w:themeColor="accent1"/>
          <w:insideH w:val="nil"/>
          <w:insideV w:val="single" w:sz="8" w:space="0" w:color="C3EA1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3EA1F" w:themeColor="accent1"/>
          <w:left w:val="single" w:sz="8" w:space="0" w:color="C3EA1F" w:themeColor="accent1"/>
          <w:bottom w:val="single" w:sz="8" w:space="0" w:color="C3EA1F" w:themeColor="accent1"/>
          <w:right w:val="single" w:sz="8" w:space="0" w:color="C3EA1F" w:themeColor="accent1"/>
          <w:insideH w:val="nil"/>
          <w:insideV w:val="single" w:sz="8" w:space="0" w:color="C3EA1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3EA1F" w:themeColor="accent1"/>
          <w:left w:val="single" w:sz="8" w:space="0" w:color="C3EA1F" w:themeColor="accent1"/>
          <w:bottom w:val="single" w:sz="8" w:space="0" w:color="C3EA1F" w:themeColor="accent1"/>
          <w:right w:val="single" w:sz="8" w:space="0" w:color="C3EA1F" w:themeColor="accent1"/>
        </w:tcBorders>
      </w:tcPr>
    </w:tblStylePr>
    <w:tblStylePr w:type="band1Vert">
      <w:tblPr/>
      <w:tcPr>
        <w:tcBorders>
          <w:top w:val="single" w:sz="8" w:space="0" w:color="C3EA1F" w:themeColor="accent1"/>
          <w:left w:val="single" w:sz="8" w:space="0" w:color="C3EA1F" w:themeColor="accent1"/>
          <w:bottom w:val="single" w:sz="8" w:space="0" w:color="C3EA1F" w:themeColor="accent1"/>
          <w:right w:val="single" w:sz="8" w:space="0" w:color="C3EA1F" w:themeColor="accent1"/>
        </w:tcBorders>
        <w:shd w:val="clear" w:color="auto" w:fill="F0F9C7" w:themeFill="accent1" w:themeFillTint="3F"/>
      </w:tcPr>
    </w:tblStylePr>
    <w:tblStylePr w:type="band1Horz">
      <w:tblPr/>
      <w:tcPr>
        <w:tcBorders>
          <w:top w:val="single" w:sz="8" w:space="0" w:color="C3EA1F" w:themeColor="accent1"/>
          <w:left w:val="single" w:sz="8" w:space="0" w:color="C3EA1F" w:themeColor="accent1"/>
          <w:bottom w:val="single" w:sz="8" w:space="0" w:color="C3EA1F" w:themeColor="accent1"/>
          <w:right w:val="single" w:sz="8" w:space="0" w:color="C3EA1F" w:themeColor="accent1"/>
          <w:insideV w:val="single" w:sz="8" w:space="0" w:color="C3EA1F" w:themeColor="accent1"/>
        </w:tcBorders>
        <w:shd w:val="clear" w:color="auto" w:fill="F0F9C7" w:themeFill="accent1" w:themeFillTint="3F"/>
      </w:tcPr>
    </w:tblStylePr>
    <w:tblStylePr w:type="band2Horz">
      <w:tblPr/>
      <w:tcPr>
        <w:tcBorders>
          <w:top w:val="single" w:sz="8" w:space="0" w:color="C3EA1F" w:themeColor="accent1"/>
          <w:left w:val="single" w:sz="8" w:space="0" w:color="C3EA1F" w:themeColor="accent1"/>
          <w:bottom w:val="single" w:sz="8" w:space="0" w:color="C3EA1F" w:themeColor="accent1"/>
          <w:right w:val="single" w:sz="8" w:space="0" w:color="C3EA1F" w:themeColor="accent1"/>
          <w:insideV w:val="single" w:sz="8" w:space="0" w:color="C3EA1F" w:themeColor="accent1"/>
        </w:tcBorders>
      </w:tcPr>
    </w:tblStylePr>
  </w:style>
  <w:style w:type="table" w:styleId="Cuadrculaclara-nfasis2">
    <w:name w:val="Light Grid Accent 2"/>
    <w:basedOn w:val="Tabla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9DCB08" w:themeColor="accent2"/>
        <w:left w:val="single" w:sz="8" w:space="0" w:color="9DCB08" w:themeColor="accent2"/>
        <w:bottom w:val="single" w:sz="8" w:space="0" w:color="9DCB08" w:themeColor="accent2"/>
        <w:right w:val="single" w:sz="8" w:space="0" w:color="9DCB08" w:themeColor="accent2"/>
        <w:insideH w:val="single" w:sz="8" w:space="0" w:color="9DCB08" w:themeColor="accent2"/>
        <w:insideV w:val="single" w:sz="8" w:space="0" w:color="9DCB08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DCB08" w:themeColor="accent2"/>
          <w:left w:val="single" w:sz="8" w:space="0" w:color="9DCB08" w:themeColor="accent2"/>
          <w:bottom w:val="single" w:sz="18" w:space="0" w:color="9DCB08" w:themeColor="accent2"/>
          <w:right w:val="single" w:sz="8" w:space="0" w:color="9DCB08" w:themeColor="accent2"/>
          <w:insideH w:val="nil"/>
          <w:insideV w:val="single" w:sz="8" w:space="0" w:color="9DCB08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DCB08" w:themeColor="accent2"/>
          <w:left w:val="single" w:sz="8" w:space="0" w:color="9DCB08" w:themeColor="accent2"/>
          <w:bottom w:val="single" w:sz="8" w:space="0" w:color="9DCB08" w:themeColor="accent2"/>
          <w:right w:val="single" w:sz="8" w:space="0" w:color="9DCB08" w:themeColor="accent2"/>
          <w:insideH w:val="nil"/>
          <w:insideV w:val="single" w:sz="8" w:space="0" w:color="9DCB08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DCB08" w:themeColor="accent2"/>
          <w:left w:val="single" w:sz="8" w:space="0" w:color="9DCB08" w:themeColor="accent2"/>
          <w:bottom w:val="single" w:sz="8" w:space="0" w:color="9DCB08" w:themeColor="accent2"/>
          <w:right w:val="single" w:sz="8" w:space="0" w:color="9DCB08" w:themeColor="accent2"/>
        </w:tcBorders>
      </w:tcPr>
    </w:tblStylePr>
    <w:tblStylePr w:type="band1Vert">
      <w:tblPr/>
      <w:tcPr>
        <w:tcBorders>
          <w:top w:val="single" w:sz="8" w:space="0" w:color="9DCB08" w:themeColor="accent2"/>
          <w:left w:val="single" w:sz="8" w:space="0" w:color="9DCB08" w:themeColor="accent2"/>
          <w:bottom w:val="single" w:sz="8" w:space="0" w:color="9DCB08" w:themeColor="accent2"/>
          <w:right w:val="single" w:sz="8" w:space="0" w:color="9DCB08" w:themeColor="accent2"/>
        </w:tcBorders>
        <w:shd w:val="clear" w:color="auto" w:fill="EBFCB7" w:themeFill="accent2" w:themeFillTint="3F"/>
      </w:tcPr>
    </w:tblStylePr>
    <w:tblStylePr w:type="band1Horz">
      <w:tblPr/>
      <w:tcPr>
        <w:tcBorders>
          <w:top w:val="single" w:sz="8" w:space="0" w:color="9DCB08" w:themeColor="accent2"/>
          <w:left w:val="single" w:sz="8" w:space="0" w:color="9DCB08" w:themeColor="accent2"/>
          <w:bottom w:val="single" w:sz="8" w:space="0" w:color="9DCB08" w:themeColor="accent2"/>
          <w:right w:val="single" w:sz="8" w:space="0" w:color="9DCB08" w:themeColor="accent2"/>
          <w:insideV w:val="single" w:sz="8" w:space="0" w:color="9DCB08" w:themeColor="accent2"/>
        </w:tcBorders>
        <w:shd w:val="clear" w:color="auto" w:fill="EBFCB7" w:themeFill="accent2" w:themeFillTint="3F"/>
      </w:tcPr>
    </w:tblStylePr>
    <w:tblStylePr w:type="band2Horz">
      <w:tblPr/>
      <w:tcPr>
        <w:tcBorders>
          <w:top w:val="single" w:sz="8" w:space="0" w:color="9DCB08" w:themeColor="accent2"/>
          <w:left w:val="single" w:sz="8" w:space="0" w:color="9DCB08" w:themeColor="accent2"/>
          <w:bottom w:val="single" w:sz="8" w:space="0" w:color="9DCB08" w:themeColor="accent2"/>
          <w:right w:val="single" w:sz="8" w:space="0" w:color="9DCB08" w:themeColor="accent2"/>
          <w:insideV w:val="single" w:sz="8" w:space="0" w:color="9DCB08" w:themeColor="accent2"/>
        </w:tcBorders>
      </w:tcPr>
    </w:tblStylePr>
  </w:style>
  <w:style w:type="table" w:styleId="Cuadrculaclara-nfasis3">
    <w:name w:val="Light Grid Accent 3"/>
    <w:basedOn w:val="Tabla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10A48E" w:themeColor="accent3"/>
        <w:left w:val="single" w:sz="8" w:space="0" w:color="10A48E" w:themeColor="accent3"/>
        <w:bottom w:val="single" w:sz="8" w:space="0" w:color="10A48E" w:themeColor="accent3"/>
        <w:right w:val="single" w:sz="8" w:space="0" w:color="10A48E" w:themeColor="accent3"/>
        <w:insideH w:val="single" w:sz="8" w:space="0" w:color="10A48E" w:themeColor="accent3"/>
        <w:insideV w:val="single" w:sz="8" w:space="0" w:color="10A48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0A48E" w:themeColor="accent3"/>
          <w:left w:val="single" w:sz="8" w:space="0" w:color="10A48E" w:themeColor="accent3"/>
          <w:bottom w:val="single" w:sz="18" w:space="0" w:color="10A48E" w:themeColor="accent3"/>
          <w:right w:val="single" w:sz="8" w:space="0" w:color="10A48E" w:themeColor="accent3"/>
          <w:insideH w:val="nil"/>
          <w:insideV w:val="single" w:sz="8" w:space="0" w:color="10A48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0A48E" w:themeColor="accent3"/>
          <w:left w:val="single" w:sz="8" w:space="0" w:color="10A48E" w:themeColor="accent3"/>
          <w:bottom w:val="single" w:sz="8" w:space="0" w:color="10A48E" w:themeColor="accent3"/>
          <w:right w:val="single" w:sz="8" w:space="0" w:color="10A48E" w:themeColor="accent3"/>
          <w:insideH w:val="nil"/>
          <w:insideV w:val="single" w:sz="8" w:space="0" w:color="10A48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0A48E" w:themeColor="accent3"/>
          <w:left w:val="single" w:sz="8" w:space="0" w:color="10A48E" w:themeColor="accent3"/>
          <w:bottom w:val="single" w:sz="8" w:space="0" w:color="10A48E" w:themeColor="accent3"/>
          <w:right w:val="single" w:sz="8" w:space="0" w:color="10A48E" w:themeColor="accent3"/>
        </w:tcBorders>
      </w:tcPr>
    </w:tblStylePr>
    <w:tblStylePr w:type="band1Vert">
      <w:tblPr/>
      <w:tcPr>
        <w:tcBorders>
          <w:top w:val="single" w:sz="8" w:space="0" w:color="10A48E" w:themeColor="accent3"/>
          <w:left w:val="single" w:sz="8" w:space="0" w:color="10A48E" w:themeColor="accent3"/>
          <w:bottom w:val="single" w:sz="8" w:space="0" w:color="10A48E" w:themeColor="accent3"/>
          <w:right w:val="single" w:sz="8" w:space="0" w:color="10A48E" w:themeColor="accent3"/>
        </w:tcBorders>
        <w:shd w:val="clear" w:color="auto" w:fill="B4F7ED" w:themeFill="accent3" w:themeFillTint="3F"/>
      </w:tcPr>
    </w:tblStylePr>
    <w:tblStylePr w:type="band1Horz">
      <w:tblPr/>
      <w:tcPr>
        <w:tcBorders>
          <w:top w:val="single" w:sz="8" w:space="0" w:color="10A48E" w:themeColor="accent3"/>
          <w:left w:val="single" w:sz="8" w:space="0" w:color="10A48E" w:themeColor="accent3"/>
          <w:bottom w:val="single" w:sz="8" w:space="0" w:color="10A48E" w:themeColor="accent3"/>
          <w:right w:val="single" w:sz="8" w:space="0" w:color="10A48E" w:themeColor="accent3"/>
          <w:insideV w:val="single" w:sz="8" w:space="0" w:color="10A48E" w:themeColor="accent3"/>
        </w:tcBorders>
        <w:shd w:val="clear" w:color="auto" w:fill="B4F7ED" w:themeFill="accent3" w:themeFillTint="3F"/>
      </w:tcPr>
    </w:tblStylePr>
    <w:tblStylePr w:type="band2Horz">
      <w:tblPr/>
      <w:tcPr>
        <w:tcBorders>
          <w:top w:val="single" w:sz="8" w:space="0" w:color="10A48E" w:themeColor="accent3"/>
          <w:left w:val="single" w:sz="8" w:space="0" w:color="10A48E" w:themeColor="accent3"/>
          <w:bottom w:val="single" w:sz="8" w:space="0" w:color="10A48E" w:themeColor="accent3"/>
          <w:right w:val="single" w:sz="8" w:space="0" w:color="10A48E" w:themeColor="accent3"/>
          <w:insideV w:val="single" w:sz="8" w:space="0" w:color="10A48E" w:themeColor="accent3"/>
        </w:tcBorders>
      </w:tcPr>
    </w:tblStylePr>
  </w:style>
  <w:style w:type="table" w:styleId="Cuadrculaclara-nfasis4">
    <w:name w:val="Light Grid Accent 4"/>
    <w:basedOn w:val="Tabla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17C0A3" w:themeColor="accent4"/>
        <w:left w:val="single" w:sz="8" w:space="0" w:color="17C0A3" w:themeColor="accent4"/>
        <w:bottom w:val="single" w:sz="8" w:space="0" w:color="17C0A3" w:themeColor="accent4"/>
        <w:right w:val="single" w:sz="8" w:space="0" w:color="17C0A3" w:themeColor="accent4"/>
        <w:insideH w:val="single" w:sz="8" w:space="0" w:color="17C0A3" w:themeColor="accent4"/>
        <w:insideV w:val="single" w:sz="8" w:space="0" w:color="17C0A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7C0A3" w:themeColor="accent4"/>
          <w:left w:val="single" w:sz="8" w:space="0" w:color="17C0A3" w:themeColor="accent4"/>
          <w:bottom w:val="single" w:sz="18" w:space="0" w:color="17C0A3" w:themeColor="accent4"/>
          <w:right w:val="single" w:sz="8" w:space="0" w:color="17C0A3" w:themeColor="accent4"/>
          <w:insideH w:val="nil"/>
          <w:insideV w:val="single" w:sz="8" w:space="0" w:color="17C0A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7C0A3" w:themeColor="accent4"/>
          <w:left w:val="single" w:sz="8" w:space="0" w:color="17C0A3" w:themeColor="accent4"/>
          <w:bottom w:val="single" w:sz="8" w:space="0" w:color="17C0A3" w:themeColor="accent4"/>
          <w:right w:val="single" w:sz="8" w:space="0" w:color="17C0A3" w:themeColor="accent4"/>
          <w:insideH w:val="nil"/>
          <w:insideV w:val="single" w:sz="8" w:space="0" w:color="17C0A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7C0A3" w:themeColor="accent4"/>
          <w:left w:val="single" w:sz="8" w:space="0" w:color="17C0A3" w:themeColor="accent4"/>
          <w:bottom w:val="single" w:sz="8" w:space="0" w:color="17C0A3" w:themeColor="accent4"/>
          <w:right w:val="single" w:sz="8" w:space="0" w:color="17C0A3" w:themeColor="accent4"/>
        </w:tcBorders>
      </w:tcPr>
    </w:tblStylePr>
    <w:tblStylePr w:type="band1Vert">
      <w:tblPr/>
      <w:tcPr>
        <w:tcBorders>
          <w:top w:val="single" w:sz="8" w:space="0" w:color="17C0A3" w:themeColor="accent4"/>
          <w:left w:val="single" w:sz="8" w:space="0" w:color="17C0A3" w:themeColor="accent4"/>
          <w:bottom w:val="single" w:sz="8" w:space="0" w:color="17C0A3" w:themeColor="accent4"/>
          <w:right w:val="single" w:sz="8" w:space="0" w:color="17C0A3" w:themeColor="accent4"/>
        </w:tcBorders>
        <w:shd w:val="clear" w:color="auto" w:fill="BDF7ED" w:themeFill="accent4" w:themeFillTint="3F"/>
      </w:tcPr>
    </w:tblStylePr>
    <w:tblStylePr w:type="band1Horz">
      <w:tblPr/>
      <w:tcPr>
        <w:tcBorders>
          <w:top w:val="single" w:sz="8" w:space="0" w:color="17C0A3" w:themeColor="accent4"/>
          <w:left w:val="single" w:sz="8" w:space="0" w:color="17C0A3" w:themeColor="accent4"/>
          <w:bottom w:val="single" w:sz="8" w:space="0" w:color="17C0A3" w:themeColor="accent4"/>
          <w:right w:val="single" w:sz="8" w:space="0" w:color="17C0A3" w:themeColor="accent4"/>
          <w:insideV w:val="single" w:sz="8" w:space="0" w:color="17C0A3" w:themeColor="accent4"/>
        </w:tcBorders>
        <w:shd w:val="clear" w:color="auto" w:fill="BDF7ED" w:themeFill="accent4" w:themeFillTint="3F"/>
      </w:tcPr>
    </w:tblStylePr>
    <w:tblStylePr w:type="band2Horz">
      <w:tblPr/>
      <w:tcPr>
        <w:tcBorders>
          <w:top w:val="single" w:sz="8" w:space="0" w:color="17C0A3" w:themeColor="accent4"/>
          <w:left w:val="single" w:sz="8" w:space="0" w:color="17C0A3" w:themeColor="accent4"/>
          <w:bottom w:val="single" w:sz="8" w:space="0" w:color="17C0A3" w:themeColor="accent4"/>
          <w:right w:val="single" w:sz="8" w:space="0" w:color="17C0A3" w:themeColor="accent4"/>
          <w:insideV w:val="single" w:sz="8" w:space="0" w:color="17C0A3" w:themeColor="accent4"/>
        </w:tcBorders>
      </w:tcPr>
    </w:tblStylePr>
  </w:style>
  <w:style w:type="table" w:styleId="Cuadrculaclara-nfasis5">
    <w:name w:val="Light Grid Accent 5"/>
    <w:basedOn w:val="Tabla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44F44" w:themeColor="accent5"/>
        <w:left w:val="single" w:sz="8" w:space="0" w:color="044F44" w:themeColor="accent5"/>
        <w:bottom w:val="single" w:sz="8" w:space="0" w:color="044F44" w:themeColor="accent5"/>
        <w:right w:val="single" w:sz="8" w:space="0" w:color="044F44" w:themeColor="accent5"/>
        <w:insideH w:val="single" w:sz="8" w:space="0" w:color="044F44" w:themeColor="accent5"/>
        <w:insideV w:val="single" w:sz="8" w:space="0" w:color="044F4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44F44" w:themeColor="accent5"/>
          <w:left w:val="single" w:sz="8" w:space="0" w:color="044F44" w:themeColor="accent5"/>
          <w:bottom w:val="single" w:sz="18" w:space="0" w:color="044F44" w:themeColor="accent5"/>
          <w:right w:val="single" w:sz="8" w:space="0" w:color="044F44" w:themeColor="accent5"/>
          <w:insideH w:val="nil"/>
          <w:insideV w:val="single" w:sz="8" w:space="0" w:color="044F4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44F44" w:themeColor="accent5"/>
          <w:left w:val="single" w:sz="8" w:space="0" w:color="044F44" w:themeColor="accent5"/>
          <w:bottom w:val="single" w:sz="8" w:space="0" w:color="044F44" w:themeColor="accent5"/>
          <w:right w:val="single" w:sz="8" w:space="0" w:color="044F44" w:themeColor="accent5"/>
          <w:insideH w:val="nil"/>
          <w:insideV w:val="single" w:sz="8" w:space="0" w:color="044F4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44F44" w:themeColor="accent5"/>
          <w:left w:val="single" w:sz="8" w:space="0" w:color="044F44" w:themeColor="accent5"/>
          <w:bottom w:val="single" w:sz="8" w:space="0" w:color="044F44" w:themeColor="accent5"/>
          <w:right w:val="single" w:sz="8" w:space="0" w:color="044F44" w:themeColor="accent5"/>
        </w:tcBorders>
      </w:tcPr>
    </w:tblStylePr>
    <w:tblStylePr w:type="band1Vert">
      <w:tblPr/>
      <w:tcPr>
        <w:tcBorders>
          <w:top w:val="single" w:sz="8" w:space="0" w:color="044F44" w:themeColor="accent5"/>
          <w:left w:val="single" w:sz="8" w:space="0" w:color="044F44" w:themeColor="accent5"/>
          <w:bottom w:val="single" w:sz="8" w:space="0" w:color="044F44" w:themeColor="accent5"/>
          <w:right w:val="single" w:sz="8" w:space="0" w:color="044F44" w:themeColor="accent5"/>
        </w:tcBorders>
        <w:shd w:val="clear" w:color="auto" w:fill="9AFAEB" w:themeFill="accent5" w:themeFillTint="3F"/>
      </w:tcPr>
    </w:tblStylePr>
    <w:tblStylePr w:type="band1Horz">
      <w:tblPr/>
      <w:tcPr>
        <w:tcBorders>
          <w:top w:val="single" w:sz="8" w:space="0" w:color="044F44" w:themeColor="accent5"/>
          <w:left w:val="single" w:sz="8" w:space="0" w:color="044F44" w:themeColor="accent5"/>
          <w:bottom w:val="single" w:sz="8" w:space="0" w:color="044F44" w:themeColor="accent5"/>
          <w:right w:val="single" w:sz="8" w:space="0" w:color="044F44" w:themeColor="accent5"/>
          <w:insideV w:val="single" w:sz="8" w:space="0" w:color="044F44" w:themeColor="accent5"/>
        </w:tcBorders>
        <w:shd w:val="clear" w:color="auto" w:fill="9AFAEB" w:themeFill="accent5" w:themeFillTint="3F"/>
      </w:tcPr>
    </w:tblStylePr>
    <w:tblStylePr w:type="band2Horz">
      <w:tblPr/>
      <w:tcPr>
        <w:tcBorders>
          <w:top w:val="single" w:sz="8" w:space="0" w:color="044F44" w:themeColor="accent5"/>
          <w:left w:val="single" w:sz="8" w:space="0" w:color="044F44" w:themeColor="accent5"/>
          <w:bottom w:val="single" w:sz="8" w:space="0" w:color="044F44" w:themeColor="accent5"/>
          <w:right w:val="single" w:sz="8" w:space="0" w:color="044F44" w:themeColor="accent5"/>
          <w:insideV w:val="single" w:sz="8" w:space="0" w:color="044F44" w:themeColor="accent5"/>
        </w:tcBorders>
      </w:tcPr>
    </w:tblStylePr>
  </w:style>
  <w:style w:type="table" w:styleId="Cuadrculaclara-nfasis6">
    <w:name w:val="Light Grid Accent 6"/>
    <w:basedOn w:val="Tabla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2C3644" w:themeColor="accent6"/>
        <w:left w:val="single" w:sz="8" w:space="0" w:color="2C3644" w:themeColor="accent6"/>
        <w:bottom w:val="single" w:sz="8" w:space="0" w:color="2C3644" w:themeColor="accent6"/>
        <w:right w:val="single" w:sz="8" w:space="0" w:color="2C3644" w:themeColor="accent6"/>
        <w:insideH w:val="single" w:sz="8" w:space="0" w:color="2C3644" w:themeColor="accent6"/>
        <w:insideV w:val="single" w:sz="8" w:space="0" w:color="2C3644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C3644" w:themeColor="accent6"/>
          <w:left w:val="single" w:sz="8" w:space="0" w:color="2C3644" w:themeColor="accent6"/>
          <w:bottom w:val="single" w:sz="18" w:space="0" w:color="2C3644" w:themeColor="accent6"/>
          <w:right w:val="single" w:sz="8" w:space="0" w:color="2C3644" w:themeColor="accent6"/>
          <w:insideH w:val="nil"/>
          <w:insideV w:val="single" w:sz="8" w:space="0" w:color="2C3644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C3644" w:themeColor="accent6"/>
          <w:left w:val="single" w:sz="8" w:space="0" w:color="2C3644" w:themeColor="accent6"/>
          <w:bottom w:val="single" w:sz="8" w:space="0" w:color="2C3644" w:themeColor="accent6"/>
          <w:right w:val="single" w:sz="8" w:space="0" w:color="2C3644" w:themeColor="accent6"/>
          <w:insideH w:val="nil"/>
          <w:insideV w:val="single" w:sz="8" w:space="0" w:color="2C3644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C3644" w:themeColor="accent6"/>
          <w:left w:val="single" w:sz="8" w:space="0" w:color="2C3644" w:themeColor="accent6"/>
          <w:bottom w:val="single" w:sz="8" w:space="0" w:color="2C3644" w:themeColor="accent6"/>
          <w:right w:val="single" w:sz="8" w:space="0" w:color="2C3644" w:themeColor="accent6"/>
        </w:tcBorders>
      </w:tcPr>
    </w:tblStylePr>
    <w:tblStylePr w:type="band1Vert">
      <w:tblPr/>
      <w:tcPr>
        <w:tcBorders>
          <w:top w:val="single" w:sz="8" w:space="0" w:color="2C3644" w:themeColor="accent6"/>
          <w:left w:val="single" w:sz="8" w:space="0" w:color="2C3644" w:themeColor="accent6"/>
          <w:bottom w:val="single" w:sz="8" w:space="0" w:color="2C3644" w:themeColor="accent6"/>
          <w:right w:val="single" w:sz="8" w:space="0" w:color="2C3644" w:themeColor="accent6"/>
        </w:tcBorders>
        <w:shd w:val="clear" w:color="auto" w:fill="C3CCD8" w:themeFill="accent6" w:themeFillTint="3F"/>
      </w:tcPr>
    </w:tblStylePr>
    <w:tblStylePr w:type="band1Horz">
      <w:tblPr/>
      <w:tcPr>
        <w:tcBorders>
          <w:top w:val="single" w:sz="8" w:space="0" w:color="2C3644" w:themeColor="accent6"/>
          <w:left w:val="single" w:sz="8" w:space="0" w:color="2C3644" w:themeColor="accent6"/>
          <w:bottom w:val="single" w:sz="8" w:space="0" w:color="2C3644" w:themeColor="accent6"/>
          <w:right w:val="single" w:sz="8" w:space="0" w:color="2C3644" w:themeColor="accent6"/>
          <w:insideV w:val="single" w:sz="8" w:space="0" w:color="2C3644" w:themeColor="accent6"/>
        </w:tcBorders>
        <w:shd w:val="clear" w:color="auto" w:fill="C3CCD8" w:themeFill="accent6" w:themeFillTint="3F"/>
      </w:tcPr>
    </w:tblStylePr>
    <w:tblStylePr w:type="band2Horz">
      <w:tblPr/>
      <w:tcPr>
        <w:tcBorders>
          <w:top w:val="single" w:sz="8" w:space="0" w:color="2C3644" w:themeColor="accent6"/>
          <w:left w:val="single" w:sz="8" w:space="0" w:color="2C3644" w:themeColor="accent6"/>
          <w:bottom w:val="single" w:sz="8" w:space="0" w:color="2C3644" w:themeColor="accent6"/>
          <w:right w:val="single" w:sz="8" w:space="0" w:color="2C3644" w:themeColor="accent6"/>
          <w:insideV w:val="single" w:sz="8" w:space="0" w:color="2C3644" w:themeColor="accent6"/>
        </w:tcBorders>
      </w:tcPr>
    </w:tblStylePr>
  </w:style>
  <w:style w:type="table" w:styleId="Listaclara">
    <w:name w:val="Light List"/>
    <w:basedOn w:val="Tabla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C3EA1F" w:themeColor="accent1"/>
        <w:left w:val="single" w:sz="8" w:space="0" w:color="C3EA1F" w:themeColor="accent1"/>
        <w:bottom w:val="single" w:sz="8" w:space="0" w:color="C3EA1F" w:themeColor="accent1"/>
        <w:right w:val="single" w:sz="8" w:space="0" w:color="C3EA1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3EA1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3EA1F" w:themeColor="accent1"/>
          <w:left w:val="single" w:sz="8" w:space="0" w:color="C3EA1F" w:themeColor="accent1"/>
          <w:bottom w:val="single" w:sz="8" w:space="0" w:color="C3EA1F" w:themeColor="accent1"/>
          <w:right w:val="single" w:sz="8" w:space="0" w:color="C3EA1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3EA1F" w:themeColor="accent1"/>
          <w:left w:val="single" w:sz="8" w:space="0" w:color="C3EA1F" w:themeColor="accent1"/>
          <w:bottom w:val="single" w:sz="8" w:space="0" w:color="C3EA1F" w:themeColor="accent1"/>
          <w:right w:val="single" w:sz="8" w:space="0" w:color="C3EA1F" w:themeColor="accent1"/>
        </w:tcBorders>
      </w:tcPr>
    </w:tblStylePr>
    <w:tblStylePr w:type="band1Horz">
      <w:tblPr/>
      <w:tcPr>
        <w:tcBorders>
          <w:top w:val="single" w:sz="8" w:space="0" w:color="C3EA1F" w:themeColor="accent1"/>
          <w:left w:val="single" w:sz="8" w:space="0" w:color="C3EA1F" w:themeColor="accent1"/>
          <w:bottom w:val="single" w:sz="8" w:space="0" w:color="C3EA1F" w:themeColor="accent1"/>
          <w:right w:val="single" w:sz="8" w:space="0" w:color="C3EA1F" w:themeColor="accent1"/>
        </w:tcBorders>
      </w:tcPr>
    </w:tblStylePr>
  </w:style>
  <w:style w:type="table" w:styleId="Listaclara-nfasis2">
    <w:name w:val="Light List Accent 2"/>
    <w:basedOn w:val="Tabla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9DCB08" w:themeColor="accent2"/>
        <w:left w:val="single" w:sz="8" w:space="0" w:color="9DCB08" w:themeColor="accent2"/>
        <w:bottom w:val="single" w:sz="8" w:space="0" w:color="9DCB08" w:themeColor="accent2"/>
        <w:right w:val="single" w:sz="8" w:space="0" w:color="9DCB08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DCB0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CB08" w:themeColor="accent2"/>
          <w:left w:val="single" w:sz="8" w:space="0" w:color="9DCB08" w:themeColor="accent2"/>
          <w:bottom w:val="single" w:sz="8" w:space="0" w:color="9DCB08" w:themeColor="accent2"/>
          <w:right w:val="single" w:sz="8" w:space="0" w:color="9DCB0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DCB08" w:themeColor="accent2"/>
          <w:left w:val="single" w:sz="8" w:space="0" w:color="9DCB08" w:themeColor="accent2"/>
          <w:bottom w:val="single" w:sz="8" w:space="0" w:color="9DCB08" w:themeColor="accent2"/>
          <w:right w:val="single" w:sz="8" w:space="0" w:color="9DCB08" w:themeColor="accent2"/>
        </w:tcBorders>
      </w:tcPr>
    </w:tblStylePr>
    <w:tblStylePr w:type="band1Horz">
      <w:tblPr/>
      <w:tcPr>
        <w:tcBorders>
          <w:top w:val="single" w:sz="8" w:space="0" w:color="9DCB08" w:themeColor="accent2"/>
          <w:left w:val="single" w:sz="8" w:space="0" w:color="9DCB08" w:themeColor="accent2"/>
          <w:bottom w:val="single" w:sz="8" w:space="0" w:color="9DCB08" w:themeColor="accent2"/>
          <w:right w:val="single" w:sz="8" w:space="0" w:color="9DCB08" w:themeColor="accent2"/>
        </w:tcBorders>
      </w:tcPr>
    </w:tblStylePr>
  </w:style>
  <w:style w:type="table" w:styleId="Listaclara-nfasis3">
    <w:name w:val="Light List Accent 3"/>
    <w:basedOn w:val="Tabla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10A48E" w:themeColor="accent3"/>
        <w:left w:val="single" w:sz="8" w:space="0" w:color="10A48E" w:themeColor="accent3"/>
        <w:bottom w:val="single" w:sz="8" w:space="0" w:color="10A48E" w:themeColor="accent3"/>
        <w:right w:val="single" w:sz="8" w:space="0" w:color="10A48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0A48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0A48E" w:themeColor="accent3"/>
          <w:left w:val="single" w:sz="8" w:space="0" w:color="10A48E" w:themeColor="accent3"/>
          <w:bottom w:val="single" w:sz="8" w:space="0" w:color="10A48E" w:themeColor="accent3"/>
          <w:right w:val="single" w:sz="8" w:space="0" w:color="10A4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0A48E" w:themeColor="accent3"/>
          <w:left w:val="single" w:sz="8" w:space="0" w:color="10A48E" w:themeColor="accent3"/>
          <w:bottom w:val="single" w:sz="8" w:space="0" w:color="10A48E" w:themeColor="accent3"/>
          <w:right w:val="single" w:sz="8" w:space="0" w:color="10A48E" w:themeColor="accent3"/>
        </w:tcBorders>
      </w:tcPr>
    </w:tblStylePr>
    <w:tblStylePr w:type="band1Horz">
      <w:tblPr/>
      <w:tcPr>
        <w:tcBorders>
          <w:top w:val="single" w:sz="8" w:space="0" w:color="10A48E" w:themeColor="accent3"/>
          <w:left w:val="single" w:sz="8" w:space="0" w:color="10A48E" w:themeColor="accent3"/>
          <w:bottom w:val="single" w:sz="8" w:space="0" w:color="10A48E" w:themeColor="accent3"/>
          <w:right w:val="single" w:sz="8" w:space="0" w:color="10A48E" w:themeColor="accent3"/>
        </w:tcBorders>
      </w:tcPr>
    </w:tblStylePr>
  </w:style>
  <w:style w:type="table" w:styleId="Listaclara-nfasis4">
    <w:name w:val="Light List Accent 4"/>
    <w:basedOn w:val="Tabla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17C0A3" w:themeColor="accent4"/>
        <w:left w:val="single" w:sz="8" w:space="0" w:color="17C0A3" w:themeColor="accent4"/>
        <w:bottom w:val="single" w:sz="8" w:space="0" w:color="17C0A3" w:themeColor="accent4"/>
        <w:right w:val="single" w:sz="8" w:space="0" w:color="17C0A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7C0A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7C0A3" w:themeColor="accent4"/>
          <w:left w:val="single" w:sz="8" w:space="0" w:color="17C0A3" w:themeColor="accent4"/>
          <w:bottom w:val="single" w:sz="8" w:space="0" w:color="17C0A3" w:themeColor="accent4"/>
          <w:right w:val="single" w:sz="8" w:space="0" w:color="17C0A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7C0A3" w:themeColor="accent4"/>
          <w:left w:val="single" w:sz="8" w:space="0" w:color="17C0A3" w:themeColor="accent4"/>
          <w:bottom w:val="single" w:sz="8" w:space="0" w:color="17C0A3" w:themeColor="accent4"/>
          <w:right w:val="single" w:sz="8" w:space="0" w:color="17C0A3" w:themeColor="accent4"/>
        </w:tcBorders>
      </w:tcPr>
    </w:tblStylePr>
    <w:tblStylePr w:type="band1Horz">
      <w:tblPr/>
      <w:tcPr>
        <w:tcBorders>
          <w:top w:val="single" w:sz="8" w:space="0" w:color="17C0A3" w:themeColor="accent4"/>
          <w:left w:val="single" w:sz="8" w:space="0" w:color="17C0A3" w:themeColor="accent4"/>
          <w:bottom w:val="single" w:sz="8" w:space="0" w:color="17C0A3" w:themeColor="accent4"/>
          <w:right w:val="single" w:sz="8" w:space="0" w:color="17C0A3" w:themeColor="accent4"/>
        </w:tcBorders>
      </w:tcPr>
    </w:tblStylePr>
  </w:style>
  <w:style w:type="table" w:styleId="Listaclara-nfasis5">
    <w:name w:val="Light List Accent 5"/>
    <w:basedOn w:val="Tabla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44F44" w:themeColor="accent5"/>
        <w:left w:val="single" w:sz="8" w:space="0" w:color="044F44" w:themeColor="accent5"/>
        <w:bottom w:val="single" w:sz="8" w:space="0" w:color="044F44" w:themeColor="accent5"/>
        <w:right w:val="single" w:sz="8" w:space="0" w:color="044F4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44F4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44F44" w:themeColor="accent5"/>
          <w:left w:val="single" w:sz="8" w:space="0" w:color="044F44" w:themeColor="accent5"/>
          <w:bottom w:val="single" w:sz="8" w:space="0" w:color="044F44" w:themeColor="accent5"/>
          <w:right w:val="single" w:sz="8" w:space="0" w:color="044F4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44F44" w:themeColor="accent5"/>
          <w:left w:val="single" w:sz="8" w:space="0" w:color="044F44" w:themeColor="accent5"/>
          <w:bottom w:val="single" w:sz="8" w:space="0" w:color="044F44" w:themeColor="accent5"/>
          <w:right w:val="single" w:sz="8" w:space="0" w:color="044F44" w:themeColor="accent5"/>
        </w:tcBorders>
      </w:tcPr>
    </w:tblStylePr>
    <w:tblStylePr w:type="band1Horz">
      <w:tblPr/>
      <w:tcPr>
        <w:tcBorders>
          <w:top w:val="single" w:sz="8" w:space="0" w:color="044F44" w:themeColor="accent5"/>
          <w:left w:val="single" w:sz="8" w:space="0" w:color="044F44" w:themeColor="accent5"/>
          <w:bottom w:val="single" w:sz="8" w:space="0" w:color="044F44" w:themeColor="accent5"/>
          <w:right w:val="single" w:sz="8" w:space="0" w:color="044F44" w:themeColor="accent5"/>
        </w:tcBorders>
      </w:tcPr>
    </w:tblStylePr>
  </w:style>
  <w:style w:type="table" w:styleId="Listaclara-nfasis6">
    <w:name w:val="Light List Accent 6"/>
    <w:basedOn w:val="Tabla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2C3644" w:themeColor="accent6"/>
        <w:left w:val="single" w:sz="8" w:space="0" w:color="2C3644" w:themeColor="accent6"/>
        <w:bottom w:val="single" w:sz="8" w:space="0" w:color="2C3644" w:themeColor="accent6"/>
        <w:right w:val="single" w:sz="8" w:space="0" w:color="2C3644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C3644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C3644" w:themeColor="accent6"/>
          <w:left w:val="single" w:sz="8" w:space="0" w:color="2C3644" w:themeColor="accent6"/>
          <w:bottom w:val="single" w:sz="8" w:space="0" w:color="2C3644" w:themeColor="accent6"/>
          <w:right w:val="single" w:sz="8" w:space="0" w:color="2C364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C3644" w:themeColor="accent6"/>
          <w:left w:val="single" w:sz="8" w:space="0" w:color="2C3644" w:themeColor="accent6"/>
          <w:bottom w:val="single" w:sz="8" w:space="0" w:color="2C3644" w:themeColor="accent6"/>
          <w:right w:val="single" w:sz="8" w:space="0" w:color="2C3644" w:themeColor="accent6"/>
        </w:tcBorders>
      </w:tcPr>
    </w:tblStylePr>
    <w:tblStylePr w:type="band1Horz">
      <w:tblPr/>
      <w:tcPr>
        <w:tcBorders>
          <w:top w:val="single" w:sz="8" w:space="0" w:color="2C3644" w:themeColor="accent6"/>
          <w:left w:val="single" w:sz="8" w:space="0" w:color="2C3644" w:themeColor="accent6"/>
          <w:bottom w:val="single" w:sz="8" w:space="0" w:color="2C3644" w:themeColor="accent6"/>
          <w:right w:val="single" w:sz="8" w:space="0" w:color="2C3644" w:themeColor="accent6"/>
        </w:tcBorders>
      </w:tcPr>
    </w:tblStylePr>
  </w:style>
  <w:style w:type="table" w:styleId="Sombreadoclaro">
    <w:name w:val="Light Shading"/>
    <w:basedOn w:val="Tablanormal"/>
    <w:uiPriority w:val="60"/>
    <w:semiHidden/>
    <w:unhideWhenUsed/>
    <w:rsid w:val="0057222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semiHidden/>
    <w:unhideWhenUsed/>
    <w:rsid w:val="00572222"/>
    <w:pPr>
      <w:spacing w:after="0" w:line="240" w:lineRule="auto"/>
    </w:pPr>
    <w:rPr>
      <w:color w:val="95B511" w:themeColor="accent1" w:themeShade="BF"/>
    </w:rPr>
    <w:tblPr>
      <w:tblStyleRowBandSize w:val="1"/>
      <w:tblStyleColBandSize w:val="1"/>
      <w:tblBorders>
        <w:top w:val="single" w:sz="8" w:space="0" w:color="C3EA1F" w:themeColor="accent1"/>
        <w:bottom w:val="single" w:sz="8" w:space="0" w:color="C3EA1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3EA1F" w:themeColor="accent1"/>
          <w:left w:val="nil"/>
          <w:bottom w:val="single" w:sz="8" w:space="0" w:color="C3EA1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3EA1F" w:themeColor="accent1"/>
          <w:left w:val="nil"/>
          <w:bottom w:val="single" w:sz="8" w:space="0" w:color="C3EA1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9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9C7" w:themeFill="accent1" w:themeFillTint="3F"/>
      </w:tcPr>
    </w:tblStylePr>
  </w:style>
  <w:style w:type="table" w:styleId="Sombreadoclaro-nfasis2">
    <w:name w:val="Light Shading Accent 2"/>
    <w:basedOn w:val="Tablanormal"/>
    <w:uiPriority w:val="60"/>
    <w:semiHidden/>
    <w:unhideWhenUsed/>
    <w:rsid w:val="00572222"/>
    <w:pPr>
      <w:spacing w:after="0" w:line="240" w:lineRule="auto"/>
    </w:pPr>
    <w:rPr>
      <w:color w:val="749706" w:themeColor="accent2" w:themeShade="BF"/>
    </w:rPr>
    <w:tblPr>
      <w:tblStyleRowBandSize w:val="1"/>
      <w:tblStyleColBandSize w:val="1"/>
      <w:tblBorders>
        <w:top w:val="single" w:sz="8" w:space="0" w:color="9DCB08" w:themeColor="accent2"/>
        <w:bottom w:val="single" w:sz="8" w:space="0" w:color="9DCB08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DCB08" w:themeColor="accent2"/>
          <w:left w:val="nil"/>
          <w:bottom w:val="single" w:sz="8" w:space="0" w:color="9DCB08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DCB08" w:themeColor="accent2"/>
          <w:left w:val="nil"/>
          <w:bottom w:val="single" w:sz="8" w:space="0" w:color="9DCB08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CB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CB7" w:themeFill="accent2" w:themeFillTint="3F"/>
      </w:tcPr>
    </w:tblStylePr>
  </w:style>
  <w:style w:type="table" w:styleId="Sombreadoclaro-nfasis3">
    <w:name w:val="Light Shading Accent 3"/>
    <w:basedOn w:val="Tablanormal"/>
    <w:uiPriority w:val="60"/>
    <w:semiHidden/>
    <w:unhideWhenUsed/>
    <w:rsid w:val="00572222"/>
    <w:pPr>
      <w:spacing w:after="0" w:line="240" w:lineRule="auto"/>
    </w:pPr>
    <w:rPr>
      <w:color w:val="0C7A6A" w:themeColor="accent3" w:themeShade="BF"/>
    </w:rPr>
    <w:tblPr>
      <w:tblStyleRowBandSize w:val="1"/>
      <w:tblStyleColBandSize w:val="1"/>
      <w:tblBorders>
        <w:top w:val="single" w:sz="8" w:space="0" w:color="10A48E" w:themeColor="accent3"/>
        <w:bottom w:val="single" w:sz="8" w:space="0" w:color="10A48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0A48E" w:themeColor="accent3"/>
          <w:left w:val="nil"/>
          <w:bottom w:val="single" w:sz="8" w:space="0" w:color="10A48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0A48E" w:themeColor="accent3"/>
          <w:left w:val="nil"/>
          <w:bottom w:val="single" w:sz="8" w:space="0" w:color="10A48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4F7E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4F7ED" w:themeFill="accent3" w:themeFillTint="3F"/>
      </w:tcPr>
    </w:tblStylePr>
  </w:style>
  <w:style w:type="table" w:styleId="Sombreadoclaro-nfasis4">
    <w:name w:val="Light Shading Accent 4"/>
    <w:basedOn w:val="Tablanormal"/>
    <w:uiPriority w:val="60"/>
    <w:semiHidden/>
    <w:unhideWhenUsed/>
    <w:rsid w:val="00572222"/>
    <w:pPr>
      <w:spacing w:after="0" w:line="240" w:lineRule="auto"/>
    </w:pPr>
    <w:rPr>
      <w:color w:val="118F79" w:themeColor="accent4" w:themeShade="BF"/>
    </w:rPr>
    <w:tblPr>
      <w:tblStyleRowBandSize w:val="1"/>
      <w:tblStyleColBandSize w:val="1"/>
      <w:tblBorders>
        <w:top w:val="single" w:sz="8" w:space="0" w:color="17C0A3" w:themeColor="accent4"/>
        <w:bottom w:val="single" w:sz="8" w:space="0" w:color="17C0A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7C0A3" w:themeColor="accent4"/>
          <w:left w:val="nil"/>
          <w:bottom w:val="single" w:sz="8" w:space="0" w:color="17C0A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7C0A3" w:themeColor="accent4"/>
          <w:left w:val="nil"/>
          <w:bottom w:val="single" w:sz="8" w:space="0" w:color="17C0A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F7ED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DF7ED" w:themeFill="accent4" w:themeFillTint="3F"/>
      </w:tcPr>
    </w:tblStylePr>
  </w:style>
  <w:style w:type="table" w:styleId="Sombreadoclaro-nfasis5">
    <w:name w:val="Light Shading Accent 5"/>
    <w:basedOn w:val="Tablanormal"/>
    <w:uiPriority w:val="60"/>
    <w:semiHidden/>
    <w:unhideWhenUsed/>
    <w:rsid w:val="00572222"/>
    <w:pPr>
      <w:spacing w:after="0" w:line="240" w:lineRule="auto"/>
    </w:pPr>
    <w:rPr>
      <w:color w:val="033B32" w:themeColor="accent5" w:themeShade="BF"/>
    </w:rPr>
    <w:tblPr>
      <w:tblStyleRowBandSize w:val="1"/>
      <w:tblStyleColBandSize w:val="1"/>
      <w:tblBorders>
        <w:top w:val="single" w:sz="8" w:space="0" w:color="044F44" w:themeColor="accent5"/>
        <w:bottom w:val="single" w:sz="8" w:space="0" w:color="044F4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44F44" w:themeColor="accent5"/>
          <w:left w:val="nil"/>
          <w:bottom w:val="single" w:sz="8" w:space="0" w:color="044F4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44F44" w:themeColor="accent5"/>
          <w:left w:val="nil"/>
          <w:bottom w:val="single" w:sz="8" w:space="0" w:color="044F4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AEB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FAEB" w:themeFill="accent5" w:themeFillTint="3F"/>
      </w:tcPr>
    </w:tblStylePr>
  </w:style>
  <w:style w:type="table" w:styleId="Sombreadoclaro-nfasis6">
    <w:name w:val="Light Shading Accent 6"/>
    <w:basedOn w:val="Tablanormal"/>
    <w:uiPriority w:val="60"/>
    <w:semiHidden/>
    <w:unhideWhenUsed/>
    <w:rsid w:val="00572222"/>
    <w:pPr>
      <w:spacing w:after="0" w:line="240" w:lineRule="auto"/>
    </w:pPr>
    <w:rPr>
      <w:color w:val="212832" w:themeColor="accent6" w:themeShade="BF"/>
    </w:rPr>
    <w:tblPr>
      <w:tblStyleRowBandSize w:val="1"/>
      <w:tblStyleColBandSize w:val="1"/>
      <w:tblBorders>
        <w:top w:val="single" w:sz="8" w:space="0" w:color="2C3644" w:themeColor="accent6"/>
        <w:bottom w:val="single" w:sz="8" w:space="0" w:color="2C3644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C3644" w:themeColor="accent6"/>
          <w:left w:val="nil"/>
          <w:bottom w:val="single" w:sz="8" w:space="0" w:color="2C3644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C3644" w:themeColor="accent6"/>
          <w:left w:val="nil"/>
          <w:bottom w:val="single" w:sz="8" w:space="0" w:color="2C3644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CCD8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CCD8" w:themeFill="accent6" w:themeFillTint="3F"/>
      </w:tcPr>
    </w:tblStylePr>
  </w:style>
  <w:style w:type="character" w:styleId="Nmerodelnea">
    <w:name w:val="line number"/>
    <w:basedOn w:val="Fuentedeprrafopredeter"/>
    <w:uiPriority w:val="99"/>
    <w:semiHidden/>
    <w:unhideWhenUsed/>
    <w:rsid w:val="00572222"/>
    <w:rPr>
      <w:sz w:val="22"/>
    </w:rPr>
  </w:style>
  <w:style w:type="paragraph" w:styleId="Lista">
    <w:name w:val="List"/>
    <w:basedOn w:val="Normal"/>
    <w:uiPriority w:val="99"/>
    <w:semiHidden/>
    <w:unhideWhenUsed/>
    <w:rsid w:val="00572222"/>
    <w:pPr>
      <w:ind w:left="360" w:hanging="360"/>
      <w:contextualSpacing/>
    </w:pPr>
  </w:style>
  <w:style w:type="paragraph" w:styleId="Lista2">
    <w:name w:val="List 2"/>
    <w:basedOn w:val="Normal"/>
    <w:uiPriority w:val="99"/>
    <w:semiHidden/>
    <w:unhideWhenUsed/>
    <w:rsid w:val="00572222"/>
    <w:pPr>
      <w:ind w:left="720" w:hanging="360"/>
      <w:contextualSpacing/>
    </w:pPr>
  </w:style>
  <w:style w:type="paragraph" w:styleId="Lista3">
    <w:name w:val="List 3"/>
    <w:basedOn w:val="Normal"/>
    <w:uiPriority w:val="99"/>
    <w:semiHidden/>
    <w:unhideWhenUsed/>
    <w:rsid w:val="00572222"/>
    <w:pPr>
      <w:ind w:left="1080" w:hanging="360"/>
      <w:contextualSpacing/>
    </w:pPr>
  </w:style>
  <w:style w:type="paragraph" w:styleId="Lista4">
    <w:name w:val="List 4"/>
    <w:basedOn w:val="Normal"/>
    <w:uiPriority w:val="99"/>
    <w:semiHidden/>
    <w:unhideWhenUsed/>
    <w:rsid w:val="00572222"/>
    <w:pPr>
      <w:ind w:left="1440" w:hanging="360"/>
      <w:contextualSpacing/>
    </w:pPr>
  </w:style>
  <w:style w:type="paragraph" w:styleId="Lista5">
    <w:name w:val="List 5"/>
    <w:basedOn w:val="Normal"/>
    <w:uiPriority w:val="99"/>
    <w:semiHidden/>
    <w:unhideWhenUsed/>
    <w:rsid w:val="00572222"/>
    <w:pPr>
      <w:ind w:left="1800" w:hanging="360"/>
      <w:contextualSpacing/>
    </w:pPr>
  </w:style>
  <w:style w:type="paragraph" w:styleId="Listaconvietas">
    <w:name w:val="List Bullet"/>
    <w:basedOn w:val="Normal"/>
    <w:uiPriority w:val="99"/>
    <w:semiHidden/>
    <w:unhideWhenUsed/>
    <w:rsid w:val="00572222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semiHidden/>
    <w:unhideWhenUsed/>
    <w:rsid w:val="00572222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semiHidden/>
    <w:unhideWhenUsed/>
    <w:rsid w:val="00572222"/>
    <w:pPr>
      <w:numPr>
        <w:numId w:val="3"/>
      </w:numPr>
      <w:contextualSpacing/>
    </w:pPr>
  </w:style>
  <w:style w:type="paragraph" w:styleId="Listaconvietas4">
    <w:name w:val="List Bullet 4"/>
    <w:basedOn w:val="Normal"/>
    <w:uiPriority w:val="99"/>
    <w:semiHidden/>
    <w:unhideWhenUsed/>
    <w:rsid w:val="00572222"/>
    <w:pPr>
      <w:numPr>
        <w:numId w:val="4"/>
      </w:numPr>
      <w:contextualSpacing/>
    </w:pPr>
  </w:style>
  <w:style w:type="paragraph" w:styleId="Listaconvietas5">
    <w:name w:val="List Bullet 5"/>
    <w:basedOn w:val="Normal"/>
    <w:uiPriority w:val="99"/>
    <w:semiHidden/>
    <w:unhideWhenUsed/>
    <w:rsid w:val="00572222"/>
    <w:pPr>
      <w:numPr>
        <w:numId w:val="5"/>
      </w:numPr>
      <w:contextualSpacing/>
    </w:pPr>
  </w:style>
  <w:style w:type="paragraph" w:styleId="Continuarlista">
    <w:name w:val="List Continue"/>
    <w:basedOn w:val="Normal"/>
    <w:uiPriority w:val="99"/>
    <w:semiHidden/>
    <w:unhideWhenUsed/>
    <w:rsid w:val="00572222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semiHidden/>
    <w:unhideWhenUsed/>
    <w:rsid w:val="00572222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semiHidden/>
    <w:unhideWhenUsed/>
    <w:rsid w:val="00572222"/>
    <w:pPr>
      <w:spacing w:after="120"/>
      <w:ind w:left="1080"/>
      <w:contextualSpacing/>
    </w:pPr>
  </w:style>
  <w:style w:type="paragraph" w:styleId="Continuarlista4">
    <w:name w:val="List Continue 4"/>
    <w:basedOn w:val="Normal"/>
    <w:uiPriority w:val="99"/>
    <w:semiHidden/>
    <w:unhideWhenUsed/>
    <w:rsid w:val="00572222"/>
    <w:pPr>
      <w:spacing w:after="120"/>
      <w:ind w:left="1440"/>
      <w:contextualSpacing/>
    </w:pPr>
  </w:style>
  <w:style w:type="paragraph" w:styleId="Continuarlista5">
    <w:name w:val="List Continue 5"/>
    <w:basedOn w:val="Normal"/>
    <w:uiPriority w:val="99"/>
    <w:semiHidden/>
    <w:unhideWhenUsed/>
    <w:rsid w:val="00572222"/>
    <w:pPr>
      <w:spacing w:after="120"/>
      <w:ind w:left="1800"/>
      <w:contextualSpacing/>
    </w:pPr>
  </w:style>
  <w:style w:type="paragraph" w:styleId="Listaconnmeros">
    <w:name w:val="List Number"/>
    <w:basedOn w:val="Normal"/>
    <w:uiPriority w:val="99"/>
    <w:semiHidden/>
    <w:unhideWhenUsed/>
    <w:rsid w:val="00572222"/>
    <w:pPr>
      <w:numPr>
        <w:numId w:val="6"/>
      </w:numPr>
      <w:contextualSpacing/>
    </w:pPr>
  </w:style>
  <w:style w:type="paragraph" w:styleId="Listaconnmeros2">
    <w:name w:val="List Number 2"/>
    <w:basedOn w:val="Normal"/>
    <w:uiPriority w:val="99"/>
    <w:semiHidden/>
    <w:unhideWhenUsed/>
    <w:rsid w:val="00572222"/>
    <w:pPr>
      <w:numPr>
        <w:numId w:val="7"/>
      </w:numPr>
      <w:contextualSpacing/>
    </w:pPr>
  </w:style>
  <w:style w:type="paragraph" w:styleId="Listaconnmeros3">
    <w:name w:val="List Number 3"/>
    <w:basedOn w:val="Normal"/>
    <w:uiPriority w:val="99"/>
    <w:semiHidden/>
    <w:unhideWhenUsed/>
    <w:rsid w:val="00572222"/>
    <w:pPr>
      <w:numPr>
        <w:numId w:val="8"/>
      </w:numPr>
      <w:contextualSpacing/>
    </w:pPr>
  </w:style>
  <w:style w:type="paragraph" w:styleId="Listaconnmeros4">
    <w:name w:val="List Number 4"/>
    <w:basedOn w:val="Normal"/>
    <w:uiPriority w:val="99"/>
    <w:semiHidden/>
    <w:unhideWhenUsed/>
    <w:rsid w:val="00572222"/>
    <w:pPr>
      <w:numPr>
        <w:numId w:val="9"/>
      </w:numPr>
      <w:contextualSpacing/>
    </w:pPr>
  </w:style>
  <w:style w:type="paragraph" w:styleId="Listaconnmeros5">
    <w:name w:val="List Number 5"/>
    <w:basedOn w:val="Normal"/>
    <w:uiPriority w:val="99"/>
    <w:semiHidden/>
    <w:unhideWhenUsed/>
    <w:rsid w:val="00572222"/>
    <w:pPr>
      <w:numPr>
        <w:numId w:val="10"/>
      </w:numPr>
      <w:contextualSpacing/>
    </w:pPr>
  </w:style>
  <w:style w:type="paragraph" w:styleId="Prrafodelista">
    <w:name w:val="List Paragraph"/>
    <w:basedOn w:val="Normal"/>
    <w:uiPriority w:val="34"/>
    <w:semiHidden/>
    <w:qFormat/>
    <w:rsid w:val="00572222"/>
    <w:pPr>
      <w:ind w:left="720"/>
      <w:contextualSpacing/>
    </w:pPr>
  </w:style>
  <w:style w:type="table" w:styleId="Tabladelista1clara">
    <w:name w:val="List Table 1 Light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1clara-nfasis1">
    <w:name w:val="List Table 1 Light Accent 1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BF278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BF27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AD2" w:themeFill="accent1" w:themeFillTint="33"/>
      </w:tcPr>
    </w:tblStylePr>
    <w:tblStylePr w:type="band1Horz">
      <w:tblPr/>
      <w:tcPr>
        <w:shd w:val="clear" w:color="auto" w:fill="F3FAD2" w:themeFill="accent1" w:themeFillTint="33"/>
      </w:tcPr>
    </w:tblStylePr>
  </w:style>
  <w:style w:type="table" w:styleId="Tabladelista1clara-nfasis2">
    <w:name w:val="List Table 1 Light Accent 2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F852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F85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CC5" w:themeFill="accent2" w:themeFillTint="33"/>
      </w:tcPr>
    </w:tblStylePr>
    <w:tblStylePr w:type="band1Horz">
      <w:tblPr/>
      <w:tcPr>
        <w:shd w:val="clear" w:color="auto" w:fill="EFFCC5" w:themeFill="accent2" w:themeFillTint="33"/>
      </w:tcPr>
    </w:tblStylePr>
  </w:style>
  <w:style w:type="table" w:styleId="Tabladelista1clara-nfasis3">
    <w:name w:val="List Table 1 Light Accent 3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AEDD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AEDD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F9F1" w:themeFill="accent3" w:themeFillTint="33"/>
      </w:tcPr>
    </w:tblStylePr>
    <w:tblStylePr w:type="band1Horz">
      <w:tblPr/>
      <w:tcPr>
        <w:shd w:val="clear" w:color="auto" w:fill="C2F9F1" w:themeFill="accent3" w:themeFillTint="33"/>
      </w:tcPr>
    </w:tblStylePr>
  </w:style>
  <w:style w:type="table" w:styleId="Tabladelista1clara-nfasis4">
    <w:name w:val="List Table 1 Light Accent 4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0ECD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0ECD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8F0" w:themeFill="accent4" w:themeFillTint="33"/>
      </w:tcPr>
    </w:tblStylePr>
    <w:tblStylePr w:type="band1Horz">
      <w:tblPr/>
      <w:tcPr>
        <w:shd w:val="clear" w:color="auto" w:fill="CAF8F0" w:themeFill="accent4" w:themeFillTint="33"/>
      </w:tcPr>
    </w:tblStylePr>
  </w:style>
  <w:style w:type="table" w:styleId="Tabladelista1clara-nfasis5">
    <w:name w:val="List Table 1 Light Accent 5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CF1C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CF1C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BEF" w:themeFill="accent5" w:themeFillTint="33"/>
      </w:tcPr>
    </w:tblStylePr>
    <w:tblStylePr w:type="band1Horz">
      <w:tblPr/>
      <w:tcPr>
        <w:shd w:val="clear" w:color="auto" w:fill="ADFBEF" w:themeFill="accent5" w:themeFillTint="33"/>
      </w:tcPr>
    </w:tblStylePr>
  </w:style>
  <w:style w:type="table" w:styleId="Tabladelista1clara-nfasis6">
    <w:name w:val="List Table 1 Light Accent 6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D83A1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D83A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5DF" w:themeFill="accent6" w:themeFillTint="33"/>
      </w:tcPr>
    </w:tblStylePr>
    <w:tblStylePr w:type="band1Horz">
      <w:tblPr/>
      <w:tcPr>
        <w:shd w:val="clear" w:color="auto" w:fill="CED5DF" w:themeFill="accent6" w:themeFillTint="33"/>
      </w:tcPr>
    </w:tblStylePr>
  </w:style>
  <w:style w:type="table" w:styleId="Tabladelista2">
    <w:name w:val="List Table 2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2-nfasis1">
    <w:name w:val="List Table 2 Accent 1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BF278" w:themeColor="accent1" w:themeTint="99"/>
        <w:bottom w:val="single" w:sz="4" w:space="0" w:color="DBF278" w:themeColor="accent1" w:themeTint="99"/>
        <w:insideH w:val="single" w:sz="4" w:space="0" w:color="DBF278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AD2" w:themeFill="accent1" w:themeFillTint="33"/>
      </w:tcPr>
    </w:tblStylePr>
    <w:tblStylePr w:type="band1Horz">
      <w:tblPr/>
      <w:tcPr>
        <w:shd w:val="clear" w:color="auto" w:fill="F3FAD2" w:themeFill="accent1" w:themeFillTint="33"/>
      </w:tcPr>
    </w:tblStylePr>
  </w:style>
  <w:style w:type="table" w:styleId="Tabladelista2-nfasis2">
    <w:name w:val="List Table 2 Accent 2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0F852" w:themeColor="accent2" w:themeTint="99"/>
        <w:bottom w:val="single" w:sz="4" w:space="0" w:color="D0F852" w:themeColor="accent2" w:themeTint="99"/>
        <w:insideH w:val="single" w:sz="4" w:space="0" w:color="D0F852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CC5" w:themeFill="accent2" w:themeFillTint="33"/>
      </w:tcPr>
    </w:tblStylePr>
    <w:tblStylePr w:type="band1Horz">
      <w:tblPr/>
      <w:tcPr>
        <w:shd w:val="clear" w:color="auto" w:fill="EFFCC5" w:themeFill="accent2" w:themeFillTint="33"/>
      </w:tcPr>
    </w:tblStylePr>
  </w:style>
  <w:style w:type="table" w:styleId="Tabladelista2-nfasis3">
    <w:name w:val="List Table 2 Accent 3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4AEDD5" w:themeColor="accent3" w:themeTint="99"/>
        <w:bottom w:val="single" w:sz="4" w:space="0" w:color="4AEDD5" w:themeColor="accent3" w:themeTint="99"/>
        <w:insideH w:val="single" w:sz="4" w:space="0" w:color="4AEDD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F9F1" w:themeFill="accent3" w:themeFillTint="33"/>
      </w:tcPr>
    </w:tblStylePr>
    <w:tblStylePr w:type="band1Horz">
      <w:tblPr/>
      <w:tcPr>
        <w:shd w:val="clear" w:color="auto" w:fill="C2F9F1" w:themeFill="accent3" w:themeFillTint="33"/>
      </w:tcPr>
    </w:tblStylePr>
  </w:style>
  <w:style w:type="table" w:styleId="Tabladelista2-nfasis4">
    <w:name w:val="List Table 2 Accent 4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0ECD4" w:themeColor="accent4" w:themeTint="99"/>
        <w:bottom w:val="single" w:sz="4" w:space="0" w:color="60ECD4" w:themeColor="accent4" w:themeTint="99"/>
        <w:insideH w:val="single" w:sz="4" w:space="0" w:color="60ECD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8F0" w:themeFill="accent4" w:themeFillTint="33"/>
      </w:tcPr>
    </w:tblStylePr>
    <w:tblStylePr w:type="band1Horz">
      <w:tblPr/>
      <w:tcPr>
        <w:shd w:val="clear" w:color="auto" w:fill="CAF8F0" w:themeFill="accent4" w:themeFillTint="33"/>
      </w:tcPr>
    </w:tblStylePr>
  </w:style>
  <w:style w:type="table" w:styleId="Tabladelista2-nfasis5">
    <w:name w:val="List Table 2 Accent 5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CF1CF" w:themeColor="accent5" w:themeTint="99"/>
        <w:bottom w:val="single" w:sz="4" w:space="0" w:color="0CF1CF" w:themeColor="accent5" w:themeTint="99"/>
        <w:insideH w:val="single" w:sz="4" w:space="0" w:color="0CF1C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BEF" w:themeFill="accent5" w:themeFillTint="33"/>
      </w:tcPr>
    </w:tblStylePr>
    <w:tblStylePr w:type="band1Horz">
      <w:tblPr/>
      <w:tcPr>
        <w:shd w:val="clear" w:color="auto" w:fill="ADFBEF" w:themeFill="accent5" w:themeFillTint="33"/>
      </w:tcPr>
    </w:tblStylePr>
  </w:style>
  <w:style w:type="table" w:styleId="Tabladelista2-nfasis6">
    <w:name w:val="List Table 2 Accent 6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D83A1" w:themeColor="accent6" w:themeTint="99"/>
        <w:bottom w:val="single" w:sz="4" w:space="0" w:color="6D83A1" w:themeColor="accent6" w:themeTint="99"/>
        <w:insideH w:val="single" w:sz="4" w:space="0" w:color="6D83A1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5DF" w:themeFill="accent6" w:themeFillTint="33"/>
      </w:tcPr>
    </w:tblStylePr>
    <w:tblStylePr w:type="band1Horz">
      <w:tblPr/>
      <w:tcPr>
        <w:shd w:val="clear" w:color="auto" w:fill="CED5DF" w:themeFill="accent6" w:themeFillTint="33"/>
      </w:tcPr>
    </w:tblStylePr>
  </w:style>
  <w:style w:type="table" w:styleId="Tabladelista3">
    <w:name w:val="List Table 3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adelista3-nfasis1">
    <w:name w:val="List Table 3 Accent 1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C3EA1F" w:themeColor="accent1"/>
        <w:left w:val="single" w:sz="4" w:space="0" w:color="C3EA1F" w:themeColor="accent1"/>
        <w:bottom w:val="single" w:sz="4" w:space="0" w:color="C3EA1F" w:themeColor="accent1"/>
        <w:right w:val="single" w:sz="4" w:space="0" w:color="C3EA1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3EA1F" w:themeFill="accent1"/>
      </w:tcPr>
    </w:tblStylePr>
    <w:tblStylePr w:type="lastRow">
      <w:rPr>
        <w:b/>
        <w:bCs/>
      </w:rPr>
      <w:tblPr/>
      <w:tcPr>
        <w:tcBorders>
          <w:top w:val="double" w:sz="4" w:space="0" w:color="C3EA1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3EA1F" w:themeColor="accent1"/>
          <w:right w:val="single" w:sz="4" w:space="0" w:color="C3EA1F" w:themeColor="accent1"/>
        </w:tcBorders>
      </w:tcPr>
    </w:tblStylePr>
    <w:tblStylePr w:type="band1Horz">
      <w:tblPr/>
      <w:tcPr>
        <w:tcBorders>
          <w:top w:val="single" w:sz="4" w:space="0" w:color="C3EA1F" w:themeColor="accent1"/>
          <w:bottom w:val="single" w:sz="4" w:space="0" w:color="C3EA1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3EA1F" w:themeColor="accent1"/>
          <w:left w:val="nil"/>
        </w:tcBorders>
      </w:tcPr>
    </w:tblStylePr>
    <w:tblStylePr w:type="swCell">
      <w:tblPr/>
      <w:tcPr>
        <w:tcBorders>
          <w:top w:val="double" w:sz="4" w:space="0" w:color="C3EA1F" w:themeColor="accent1"/>
          <w:right w:val="nil"/>
        </w:tcBorders>
      </w:tcPr>
    </w:tblStylePr>
  </w:style>
  <w:style w:type="table" w:styleId="Tabladelista3-nfasis2">
    <w:name w:val="List Table 3 Accent 2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DCB08" w:themeColor="accent2"/>
        <w:left w:val="single" w:sz="4" w:space="0" w:color="9DCB08" w:themeColor="accent2"/>
        <w:bottom w:val="single" w:sz="4" w:space="0" w:color="9DCB08" w:themeColor="accent2"/>
        <w:right w:val="single" w:sz="4" w:space="0" w:color="9DCB08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DCB08" w:themeFill="accent2"/>
      </w:tcPr>
    </w:tblStylePr>
    <w:tblStylePr w:type="lastRow">
      <w:rPr>
        <w:b/>
        <w:bCs/>
      </w:rPr>
      <w:tblPr/>
      <w:tcPr>
        <w:tcBorders>
          <w:top w:val="double" w:sz="4" w:space="0" w:color="9DCB08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DCB08" w:themeColor="accent2"/>
          <w:right w:val="single" w:sz="4" w:space="0" w:color="9DCB08" w:themeColor="accent2"/>
        </w:tcBorders>
      </w:tcPr>
    </w:tblStylePr>
    <w:tblStylePr w:type="band1Horz">
      <w:tblPr/>
      <w:tcPr>
        <w:tcBorders>
          <w:top w:val="single" w:sz="4" w:space="0" w:color="9DCB08" w:themeColor="accent2"/>
          <w:bottom w:val="single" w:sz="4" w:space="0" w:color="9DCB08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DCB08" w:themeColor="accent2"/>
          <w:left w:val="nil"/>
        </w:tcBorders>
      </w:tcPr>
    </w:tblStylePr>
    <w:tblStylePr w:type="swCell">
      <w:tblPr/>
      <w:tcPr>
        <w:tcBorders>
          <w:top w:val="double" w:sz="4" w:space="0" w:color="9DCB08" w:themeColor="accent2"/>
          <w:right w:val="nil"/>
        </w:tcBorders>
      </w:tcPr>
    </w:tblStylePr>
  </w:style>
  <w:style w:type="table" w:styleId="Tabladelista3-nfasis3">
    <w:name w:val="List Table 3 Accent 3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10A48E" w:themeColor="accent3"/>
        <w:left w:val="single" w:sz="4" w:space="0" w:color="10A48E" w:themeColor="accent3"/>
        <w:bottom w:val="single" w:sz="4" w:space="0" w:color="10A48E" w:themeColor="accent3"/>
        <w:right w:val="single" w:sz="4" w:space="0" w:color="10A48E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0A48E" w:themeFill="accent3"/>
      </w:tcPr>
    </w:tblStylePr>
    <w:tblStylePr w:type="lastRow">
      <w:rPr>
        <w:b/>
        <w:bCs/>
      </w:rPr>
      <w:tblPr/>
      <w:tcPr>
        <w:tcBorders>
          <w:top w:val="double" w:sz="4" w:space="0" w:color="10A48E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0A48E" w:themeColor="accent3"/>
          <w:right w:val="single" w:sz="4" w:space="0" w:color="10A48E" w:themeColor="accent3"/>
        </w:tcBorders>
      </w:tcPr>
    </w:tblStylePr>
    <w:tblStylePr w:type="band1Horz">
      <w:tblPr/>
      <w:tcPr>
        <w:tcBorders>
          <w:top w:val="single" w:sz="4" w:space="0" w:color="10A48E" w:themeColor="accent3"/>
          <w:bottom w:val="single" w:sz="4" w:space="0" w:color="10A48E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0A48E" w:themeColor="accent3"/>
          <w:left w:val="nil"/>
        </w:tcBorders>
      </w:tcPr>
    </w:tblStylePr>
    <w:tblStylePr w:type="swCell">
      <w:tblPr/>
      <w:tcPr>
        <w:tcBorders>
          <w:top w:val="double" w:sz="4" w:space="0" w:color="10A48E" w:themeColor="accent3"/>
          <w:right w:val="nil"/>
        </w:tcBorders>
      </w:tcPr>
    </w:tblStylePr>
  </w:style>
  <w:style w:type="table" w:styleId="Tabladelista3-nfasis4">
    <w:name w:val="List Table 3 Accent 4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17C0A3" w:themeColor="accent4"/>
        <w:left w:val="single" w:sz="4" w:space="0" w:color="17C0A3" w:themeColor="accent4"/>
        <w:bottom w:val="single" w:sz="4" w:space="0" w:color="17C0A3" w:themeColor="accent4"/>
        <w:right w:val="single" w:sz="4" w:space="0" w:color="17C0A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7C0A3" w:themeFill="accent4"/>
      </w:tcPr>
    </w:tblStylePr>
    <w:tblStylePr w:type="lastRow">
      <w:rPr>
        <w:b/>
        <w:bCs/>
      </w:rPr>
      <w:tblPr/>
      <w:tcPr>
        <w:tcBorders>
          <w:top w:val="double" w:sz="4" w:space="0" w:color="17C0A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7C0A3" w:themeColor="accent4"/>
          <w:right w:val="single" w:sz="4" w:space="0" w:color="17C0A3" w:themeColor="accent4"/>
        </w:tcBorders>
      </w:tcPr>
    </w:tblStylePr>
    <w:tblStylePr w:type="band1Horz">
      <w:tblPr/>
      <w:tcPr>
        <w:tcBorders>
          <w:top w:val="single" w:sz="4" w:space="0" w:color="17C0A3" w:themeColor="accent4"/>
          <w:bottom w:val="single" w:sz="4" w:space="0" w:color="17C0A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7C0A3" w:themeColor="accent4"/>
          <w:left w:val="nil"/>
        </w:tcBorders>
      </w:tcPr>
    </w:tblStylePr>
    <w:tblStylePr w:type="swCell">
      <w:tblPr/>
      <w:tcPr>
        <w:tcBorders>
          <w:top w:val="double" w:sz="4" w:space="0" w:color="17C0A3" w:themeColor="accent4"/>
          <w:right w:val="nil"/>
        </w:tcBorders>
      </w:tcPr>
    </w:tblStylePr>
  </w:style>
  <w:style w:type="table" w:styleId="Tabladelista3-nfasis5">
    <w:name w:val="List Table 3 Accent 5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44F44" w:themeColor="accent5"/>
        <w:left w:val="single" w:sz="4" w:space="0" w:color="044F44" w:themeColor="accent5"/>
        <w:bottom w:val="single" w:sz="4" w:space="0" w:color="044F44" w:themeColor="accent5"/>
        <w:right w:val="single" w:sz="4" w:space="0" w:color="044F4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44F44" w:themeFill="accent5"/>
      </w:tcPr>
    </w:tblStylePr>
    <w:tblStylePr w:type="lastRow">
      <w:rPr>
        <w:b/>
        <w:bCs/>
      </w:rPr>
      <w:tblPr/>
      <w:tcPr>
        <w:tcBorders>
          <w:top w:val="double" w:sz="4" w:space="0" w:color="044F4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44F44" w:themeColor="accent5"/>
          <w:right w:val="single" w:sz="4" w:space="0" w:color="044F44" w:themeColor="accent5"/>
        </w:tcBorders>
      </w:tcPr>
    </w:tblStylePr>
    <w:tblStylePr w:type="band1Horz">
      <w:tblPr/>
      <w:tcPr>
        <w:tcBorders>
          <w:top w:val="single" w:sz="4" w:space="0" w:color="044F44" w:themeColor="accent5"/>
          <w:bottom w:val="single" w:sz="4" w:space="0" w:color="044F4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44F44" w:themeColor="accent5"/>
          <w:left w:val="nil"/>
        </w:tcBorders>
      </w:tcPr>
    </w:tblStylePr>
    <w:tblStylePr w:type="swCell">
      <w:tblPr/>
      <w:tcPr>
        <w:tcBorders>
          <w:top w:val="double" w:sz="4" w:space="0" w:color="044F44" w:themeColor="accent5"/>
          <w:right w:val="nil"/>
        </w:tcBorders>
      </w:tcPr>
    </w:tblStylePr>
  </w:style>
  <w:style w:type="table" w:styleId="Tabladelista3-nfasis6">
    <w:name w:val="List Table 3 Accent 6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2C3644" w:themeColor="accent6"/>
        <w:left w:val="single" w:sz="4" w:space="0" w:color="2C3644" w:themeColor="accent6"/>
        <w:bottom w:val="single" w:sz="4" w:space="0" w:color="2C3644" w:themeColor="accent6"/>
        <w:right w:val="single" w:sz="4" w:space="0" w:color="2C3644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C3644" w:themeFill="accent6"/>
      </w:tcPr>
    </w:tblStylePr>
    <w:tblStylePr w:type="lastRow">
      <w:rPr>
        <w:b/>
        <w:bCs/>
      </w:rPr>
      <w:tblPr/>
      <w:tcPr>
        <w:tcBorders>
          <w:top w:val="double" w:sz="4" w:space="0" w:color="2C3644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C3644" w:themeColor="accent6"/>
          <w:right w:val="single" w:sz="4" w:space="0" w:color="2C3644" w:themeColor="accent6"/>
        </w:tcBorders>
      </w:tcPr>
    </w:tblStylePr>
    <w:tblStylePr w:type="band1Horz">
      <w:tblPr/>
      <w:tcPr>
        <w:tcBorders>
          <w:top w:val="single" w:sz="4" w:space="0" w:color="2C3644" w:themeColor="accent6"/>
          <w:bottom w:val="single" w:sz="4" w:space="0" w:color="2C3644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C3644" w:themeColor="accent6"/>
          <w:left w:val="nil"/>
        </w:tcBorders>
      </w:tcPr>
    </w:tblStylePr>
    <w:tblStylePr w:type="swCell">
      <w:tblPr/>
      <w:tcPr>
        <w:tcBorders>
          <w:top w:val="double" w:sz="4" w:space="0" w:color="2C3644" w:themeColor="accent6"/>
          <w:right w:val="nil"/>
        </w:tcBorders>
      </w:tcPr>
    </w:tblStylePr>
  </w:style>
  <w:style w:type="table" w:styleId="Tabladelista4">
    <w:name w:val="List Table 4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4-nfasis1">
    <w:name w:val="List Table 4 Accent 1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BF278" w:themeColor="accent1" w:themeTint="99"/>
        <w:left w:val="single" w:sz="4" w:space="0" w:color="DBF278" w:themeColor="accent1" w:themeTint="99"/>
        <w:bottom w:val="single" w:sz="4" w:space="0" w:color="DBF278" w:themeColor="accent1" w:themeTint="99"/>
        <w:right w:val="single" w:sz="4" w:space="0" w:color="DBF278" w:themeColor="accent1" w:themeTint="99"/>
        <w:insideH w:val="single" w:sz="4" w:space="0" w:color="DBF27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3EA1F" w:themeColor="accent1"/>
          <w:left w:val="single" w:sz="4" w:space="0" w:color="C3EA1F" w:themeColor="accent1"/>
          <w:bottom w:val="single" w:sz="4" w:space="0" w:color="C3EA1F" w:themeColor="accent1"/>
          <w:right w:val="single" w:sz="4" w:space="0" w:color="C3EA1F" w:themeColor="accent1"/>
          <w:insideH w:val="nil"/>
        </w:tcBorders>
        <w:shd w:val="clear" w:color="auto" w:fill="C3EA1F" w:themeFill="accent1"/>
      </w:tcPr>
    </w:tblStylePr>
    <w:tblStylePr w:type="lastRow">
      <w:rPr>
        <w:b/>
        <w:bCs/>
      </w:rPr>
      <w:tblPr/>
      <w:tcPr>
        <w:tcBorders>
          <w:top w:val="double" w:sz="4" w:space="0" w:color="DBF27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AD2" w:themeFill="accent1" w:themeFillTint="33"/>
      </w:tcPr>
    </w:tblStylePr>
    <w:tblStylePr w:type="band1Horz">
      <w:tblPr/>
      <w:tcPr>
        <w:shd w:val="clear" w:color="auto" w:fill="F3FAD2" w:themeFill="accent1" w:themeFillTint="33"/>
      </w:tcPr>
    </w:tblStylePr>
  </w:style>
  <w:style w:type="table" w:styleId="Tabladelista4-nfasis2">
    <w:name w:val="List Table 4 Accent 2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0F852" w:themeColor="accent2" w:themeTint="99"/>
        <w:left w:val="single" w:sz="4" w:space="0" w:color="D0F852" w:themeColor="accent2" w:themeTint="99"/>
        <w:bottom w:val="single" w:sz="4" w:space="0" w:color="D0F852" w:themeColor="accent2" w:themeTint="99"/>
        <w:right w:val="single" w:sz="4" w:space="0" w:color="D0F852" w:themeColor="accent2" w:themeTint="99"/>
        <w:insideH w:val="single" w:sz="4" w:space="0" w:color="D0F85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DCB08" w:themeColor="accent2"/>
          <w:left w:val="single" w:sz="4" w:space="0" w:color="9DCB08" w:themeColor="accent2"/>
          <w:bottom w:val="single" w:sz="4" w:space="0" w:color="9DCB08" w:themeColor="accent2"/>
          <w:right w:val="single" w:sz="4" w:space="0" w:color="9DCB08" w:themeColor="accent2"/>
          <w:insideH w:val="nil"/>
        </w:tcBorders>
        <w:shd w:val="clear" w:color="auto" w:fill="9DCB08" w:themeFill="accent2"/>
      </w:tcPr>
    </w:tblStylePr>
    <w:tblStylePr w:type="lastRow">
      <w:rPr>
        <w:b/>
        <w:bCs/>
      </w:rPr>
      <w:tblPr/>
      <w:tcPr>
        <w:tcBorders>
          <w:top w:val="double" w:sz="4" w:space="0" w:color="D0F85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CC5" w:themeFill="accent2" w:themeFillTint="33"/>
      </w:tcPr>
    </w:tblStylePr>
    <w:tblStylePr w:type="band1Horz">
      <w:tblPr/>
      <w:tcPr>
        <w:shd w:val="clear" w:color="auto" w:fill="EFFCC5" w:themeFill="accent2" w:themeFillTint="33"/>
      </w:tcPr>
    </w:tblStylePr>
  </w:style>
  <w:style w:type="table" w:styleId="Tabladelista4-nfasis3">
    <w:name w:val="List Table 4 Accent 3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4AEDD5" w:themeColor="accent3" w:themeTint="99"/>
        <w:left w:val="single" w:sz="4" w:space="0" w:color="4AEDD5" w:themeColor="accent3" w:themeTint="99"/>
        <w:bottom w:val="single" w:sz="4" w:space="0" w:color="4AEDD5" w:themeColor="accent3" w:themeTint="99"/>
        <w:right w:val="single" w:sz="4" w:space="0" w:color="4AEDD5" w:themeColor="accent3" w:themeTint="99"/>
        <w:insideH w:val="single" w:sz="4" w:space="0" w:color="4AEDD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0A48E" w:themeColor="accent3"/>
          <w:left w:val="single" w:sz="4" w:space="0" w:color="10A48E" w:themeColor="accent3"/>
          <w:bottom w:val="single" w:sz="4" w:space="0" w:color="10A48E" w:themeColor="accent3"/>
          <w:right w:val="single" w:sz="4" w:space="0" w:color="10A48E" w:themeColor="accent3"/>
          <w:insideH w:val="nil"/>
        </w:tcBorders>
        <w:shd w:val="clear" w:color="auto" w:fill="10A48E" w:themeFill="accent3"/>
      </w:tcPr>
    </w:tblStylePr>
    <w:tblStylePr w:type="lastRow">
      <w:rPr>
        <w:b/>
        <w:bCs/>
      </w:rPr>
      <w:tblPr/>
      <w:tcPr>
        <w:tcBorders>
          <w:top w:val="double" w:sz="4" w:space="0" w:color="4AEDD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F9F1" w:themeFill="accent3" w:themeFillTint="33"/>
      </w:tcPr>
    </w:tblStylePr>
    <w:tblStylePr w:type="band1Horz">
      <w:tblPr/>
      <w:tcPr>
        <w:shd w:val="clear" w:color="auto" w:fill="C2F9F1" w:themeFill="accent3" w:themeFillTint="33"/>
      </w:tcPr>
    </w:tblStylePr>
  </w:style>
  <w:style w:type="table" w:styleId="Tabladelista4-nfasis4">
    <w:name w:val="List Table 4 Accent 4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0ECD4" w:themeColor="accent4" w:themeTint="99"/>
        <w:left w:val="single" w:sz="4" w:space="0" w:color="60ECD4" w:themeColor="accent4" w:themeTint="99"/>
        <w:bottom w:val="single" w:sz="4" w:space="0" w:color="60ECD4" w:themeColor="accent4" w:themeTint="99"/>
        <w:right w:val="single" w:sz="4" w:space="0" w:color="60ECD4" w:themeColor="accent4" w:themeTint="99"/>
        <w:insideH w:val="single" w:sz="4" w:space="0" w:color="60ECD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7C0A3" w:themeColor="accent4"/>
          <w:left w:val="single" w:sz="4" w:space="0" w:color="17C0A3" w:themeColor="accent4"/>
          <w:bottom w:val="single" w:sz="4" w:space="0" w:color="17C0A3" w:themeColor="accent4"/>
          <w:right w:val="single" w:sz="4" w:space="0" w:color="17C0A3" w:themeColor="accent4"/>
          <w:insideH w:val="nil"/>
        </w:tcBorders>
        <w:shd w:val="clear" w:color="auto" w:fill="17C0A3" w:themeFill="accent4"/>
      </w:tcPr>
    </w:tblStylePr>
    <w:tblStylePr w:type="lastRow">
      <w:rPr>
        <w:b/>
        <w:bCs/>
      </w:rPr>
      <w:tblPr/>
      <w:tcPr>
        <w:tcBorders>
          <w:top w:val="double" w:sz="4" w:space="0" w:color="60ECD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8F0" w:themeFill="accent4" w:themeFillTint="33"/>
      </w:tcPr>
    </w:tblStylePr>
    <w:tblStylePr w:type="band1Horz">
      <w:tblPr/>
      <w:tcPr>
        <w:shd w:val="clear" w:color="auto" w:fill="CAF8F0" w:themeFill="accent4" w:themeFillTint="33"/>
      </w:tcPr>
    </w:tblStylePr>
  </w:style>
  <w:style w:type="table" w:styleId="Tabladelista4-nfasis5">
    <w:name w:val="List Table 4 Accent 5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CF1CF" w:themeColor="accent5" w:themeTint="99"/>
        <w:left w:val="single" w:sz="4" w:space="0" w:color="0CF1CF" w:themeColor="accent5" w:themeTint="99"/>
        <w:bottom w:val="single" w:sz="4" w:space="0" w:color="0CF1CF" w:themeColor="accent5" w:themeTint="99"/>
        <w:right w:val="single" w:sz="4" w:space="0" w:color="0CF1CF" w:themeColor="accent5" w:themeTint="99"/>
        <w:insideH w:val="single" w:sz="4" w:space="0" w:color="0CF1C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44F44" w:themeColor="accent5"/>
          <w:left w:val="single" w:sz="4" w:space="0" w:color="044F44" w:themeColor="accent5"/>
          <w:bottom w:val="single" w:sz="4" w:space="0" w:color="044F44" w:themeColor="accent5"/>
          <w:right w:val="single" w:sz="4" w:space="0" w:color="044F44" w:themeColor="accent5"/>
          <w:insideH w:val="nil"/>
        </w:tcBorders>
        <w:shd w:val="clear" w:color="auto" w:fill="044F44" w:themeFill="accent5"/>
      </w:tcPr>
    </w:tblStylePr>
    <w:tblStylePr w:type="lastRow">
      <w:rPr>
        <w:b/>
        <w:bCs/>
      </w:rPr>
      <w:tblPr/>
      <w:tcPr>
        <w:tcBorders>
          <w:top w:val="double" w:sz="4" w:space="0" w:color="0CF1C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BEF" w:themeFill="accent5" w:themeFillTint="33"/>
      </w:tcPr>
    </w:tblStylePr>
    <w:tblStylePr w:type="band1Horz">
      <w:tblPr/>
      <w:tcPr>
        <w:shd w:val="clear" w:color="auto" w:fill="ADFBEF" w:themeFill="accent5" w:themeFillTint="33"/>
      </w:tcPr>
    </w:tblStylePr>
  </w:style>
  <w:style w:type="table" w:styleId="Tabladelista4-nfasis6">
    <w:name w:val="List Table 4 Accent 6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D83A1" w:themeColor="accent6" w:themeTint="99"/>
        <w:left w:val="single" w:sz="4" w:space="0" w:color="6D83A1" w:themeColor="accent6" w:themeTint="99"/>
        <w:bottom w:val="single" w:sz="4" w:space="0" w:color="6D83A1" w:themeColor="accent6" w:themeTint="99"/>
        <w:right w:val="single" w:sz="4" w:space="0" w:color="6D83A1" w:themeColor="accent6" w:themeTint="99"/>
        <w:insideH w:val="single" w:sz="4" w:space="0" w:color="6D83A1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C3644" w:themeColor="accent6"/>
          <w:left w:val="single" w:sz="4" w:space="0" w:color="2C3644" w:themeColor="accent6"/>
          <w:bottom w:val="single" w:sz="4" w:space="0" w:color="2C3644" w:themeColor="accent6"/>
          <w:right w:val="single" w:sz="4" w:space="0" w:color="2C3644" w:themeColor="accent6"/>
          <w:insideH w:val="nil"/>
        </w:tcBorders>
        <w:shd w:val="clear" w:color="auto" w:fill="2C3644" w:themeFill="accent6"/>
      </w:tcPr>
    </w:tblStylePr>
    <w:tblStylePr w:type="lastRow">
      <w:rPr>
        <w:b/>
        <w:bCs/>
      </w:rPr>
      <w:tblPr/>
      <w:tcPr>
        <w:tcBorders>
          <w:top w:val="double" w:sz="4" w:space="0" w:color="6D83A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5DF" w:themeFill="accent6" w:themeFillTint="33"/>
      </w:tcPr>
    </w:tblStylePr>
    <w:tblStylePr w:type="band1Horz">
      <w:tblPr/>
      <w:tcPr>
        <w:shd w:val="clear" w:color="auto" w:fill="CED5DF" w:themeFill="accent6" w:themeFillTint="33"/>
      </w:tcPr>
    </w:tblStylePr>
  </w:style>
  <w:style w:type="table" w:styleId="Tabladelista5oscura">
    <w:name w:val="List Table 5 Dark"/>
    <w:basedOn w:val="Tabla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1">
    <w:name w:val="List Table 5 Dark Accent 1"/>
    <w:basedOn w:val="Tabla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3EA1F" w:themeColor="accent1"/>
        <w:left w:val="single" w:sz="24" w:space="0" w:color="C3EA1F" w:themeColor="accent1"/>
        <w:bottom w:val="single" w:sz="24" w:space="0" w:color="C3EA1F" w:themeColor="accent1"/>
        <w:right w:val="single" w:sz="24" w:space="0" w:color="C3EA1F" w:themeColor="accent1"/>
      </w:tblBorders>
    </w:tblPr>
    <w:tcPr>
      <w:shd w:val="clear" w:color="auto" w:fill="C3EA1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2">
    <w:name w:val="List Table 5 Dark Accent 2"/>
    <w:basedOn w:val="Tabla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DCB08" w:themeColor="accent2"/>
        <w:left w:val="single" w:sz="24" w:space="0" w:color="9DCB08" w:themeColor="accent2"/>
        <w:bottom w:val="single" w:sz="24" w:space="0" w:color="9DCB08" w:themeColor="accent2"/>
        <w:right w:val="single" w:sz="24" w:space="0" w:color="9DCB08" w:themeColor="accent2"/>
      </w:tblBorders>
    </w:tblPr>
    <w:tcPr>
      <w:shd w:val="clear" w:color="auto" w:fill="9DCB08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3">
    <w:name w:val="List Table 5 Dark Accent 3"/>
    <w:basedOn w:val="Tabla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0A48E" w:themeColor="accent3"/>
        <w:left w:val="single" w:sz="24" w:space="0" w:color="10A48E" w:themeColor="accent3"/>
        <w:bottom w:val="single" w:sz="24" w:space="0" w:color="10A48E" w:themeColor="accent3"/>
        <w:right w:val="single" w:sz="24" w:space="0" w:color="10A48E" w:themeColor="accent3"/>
      </w:tblBorders>
    </w:tblPr>
    <w:tcPr>
      <w:shd w:val="clear" w:color="auto" w:fill="10A48E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4">
    <w:name w:val="List Table 5 Dark Accent 4"/>
    <w:basedOn w:val="Tabla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7C0A3" w:themeColor="accent4"/>
        <w:left w:val="single" w:sz="24" w:space="0" w:color="17C0A3" w:themeColor="accent4"/>
        <w:bottom w:val="single" w:sz="24" w:space="0" w:color="17C0A3" w:themeColor="accent4"/>
        <w:right w:val="single" w:sz="24" w:space="0" w:color="17C0A3" w:themeColor="accent4"/>
      </w:tblBorders>
    </w:tblPr>
    <w:tcPr>
      <w:shd w:val="clear" w:color="auto" w:fill="17C0A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5">
    <w:name w:val="List Table 5 Dark Accent 5"/>
    <w:basedOn w:val="Tabla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44F44" w:themeColor="accent5"/>
        <w:left w:val="single" w:sz="24" w:space="0" w:color="044F44" w:themeColor="accent5"/>
        <w:bottom w:val="single" w:sz="24" w:space="0" w:color="044F44" w:themeColor="accent5"/>
        <w:right w:val="single" w:sz="24" w:space="0" w:color="044F44" w:themeColor="accent5"/>
      </w:tblBorders>
    </w:tblPr>
    <w:tcPr>
      <w:shd w:val="clear" w:color="auto" w:fill="044F4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6">
    <w:name w:val="List Table 5 Dark Accent 6"/>
    <w:basedOn w:val="Tabla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C3644" w:themeColor="accent6"/>
        <w:left w:val="single" w:sz="24" w:space="0" w:color="2C3644" w:themeColor="accent6"/>
        <w:bottom w:val="single" w:sz="24" w:space="0" w:color="2C3644" w:themeColor="accent6"/>
        <w:right w:val="single" w:sz="24" w:space="0" w:color="2C3644" w:themeColor="accent6"/>
      </w:tblBorders>
    </w:tblPr>
    <w:tcPr>
      <w:shd w:val="clear" w:color="auto" w:fill="2C3644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6concolores">
    <w:name w:val="List Table 6 Colorful"/>
    <w:basedOn w:val="Tablanormal"/>
    <w:uiPriority w:val="51"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6concolores-nfasis1">
    <w:name w:val="List Table 6 Colorful Accent 1"/>
    <w:basedOn w:val="Tablanormal"/>
    <w:uiPriority w:val="51"/>
    <w:rsid w:val="00572222"/>
    <w:pPr>
      <w:spacing w:after="0" w:line="240" w:lineRule="auto"/>
    </w:pPr>
    <w:rPr>
      <w:color w:val="95B511" w:themeColor="accent1" w:themeShade="BF"/>
    </w:rPr>
    <w:tblPr>
      <w:tblStyleRowBandSize w:val="1"/>
      <w:tblStyleColBandSize w:val="1"/>
      <w:tblBorders>
        <w:top w:val="single" w:sz="4" w:space="0" w:color="C3EA1F" w:themeColor="accent1"/>
        <w:bottom w:val="single" w:sz="4" w:space="0" w:color="C3EA1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C3EA1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C3EA1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AD2" w:themeFill="accent1" w:themeFillTint="33"/>
      </w:tcPr>
    </w:tblStylePr>
    <w:tblStylePr w:type="band1Horz">
      <w:tblPr/>
      <w:tcPr>
        <w:shd w:val="clear" w:color="auto" w:fill="F3FAD2" w:themeFill="accent1" w:themeFillTint="33"/>
      </w:tcPr>
    </w:tblStylePr>
  </w:style>
  <w:style w:type="table" w:styleId="Tabladelista6concolores-nfasis2">
    <w:name w:val="List Table 6 Colorful Accent 2"/>
    <w:basedOn w:val="Tablanormal"/>
    <w:uiPriority w:val="51"/>
    <w:rsid w:val="00572222"/>
    <w:pPr>
      <w:spacing w:after="0" w:line="240" w:lineRule="auto"/>
    </w:pPr>
    <w:rPr>
      <w:color w:val="749706" w:themeColor="accent2" w:themeShade="BF"/>
    </w:rPr>
    <w:tblPr>
      <w:tblStyleRowBandSize w:val="1"/>
      <w:tblStyleColBandSize w:val="1"/>
      <w:tblBorders>
        <w:top w:val="single" w:sz="4" w:space="0" w:color="9DCB08" w:themeColor="accent2"/>
        <w:bottom w:val="single" w:sz="4" w:space="0" w:color="9DCB08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9DCB08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9DCB0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CC5" w:themeFill="accent2" w:themeFillTint="33"/>
      </w:tcPr>
    </w:tblStylePr>
    <w:tblStylePr w:type="band1Horz">
      <w:tblPr/>
      <w:tcPr>
        <w:shd w:val="clear" w:color="auto" w:fill="EFFCC5" w:themeFill="accent2" w:themeFillTint="33"/>
      </w:tcPr>
    </w:tblStylePr>
  </w:style>
  <w:style w:type="table" w:styleId="Tabladelista6concolores-nfasis3">
    <w:name w:val="List Table 6 Colorful Accent 3"/>
    <w:basedOn w:val="Tablanormal"/>
    <w:uiPriority w:val="51"/>
    <w:rsid w:val="00572222"/>
    <w:pPr>
      <w:spacing w:after="0" w:line="240" w:lineRule="auto"/>
    </w:pPr>
    <w:rPr>
      <w:color w:val="0C7A6A" w:themeColor="accent3" w:themeShade="BF"/>
    </w:rPr>
    <w:tblPr>
      <w:tblStyleRowBandSize w:val="1"/>
      <w:tblStyleColBandSize w:val="1"/>
      <w:tblBorders>
        <w:top w:val="single" w:sz="4" w:space="0" w:color="10A48E" w:themeColor="accent3"/>
        <w:bottom w:val="single" w:sz="4" w:space="0" w:color="10A48E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10A48E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10A4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F9F1" w:themeFill="accent3" w:themeFillTint="33"/>
      </w:tcPr>
    </w:tblStylePr>
    <w:tblStylePr w:type="band1Horz">
      <w:tblPr/>
      <w:tcPr>
        <w:shd w:val="clear" w:color="auto" w:fill="C2F9F1" w:themeFill="accent3" w:themeFillTint="33"/>
      </w:tcPr>
    </w:tblStylePr>
  </w:style>
  <w:style w:type="table" w:styleId="Tabladelista6concolores-nfasis4">
    <w:name w:val="List Table 6 Colorful Accent 4"/>
    <w:basedOn w:val="Tablanormal"/>
    <w:uiPriority w:val="51"/>
    <w:rsid w:val="00572222"/>
    <w:pPr>
      <w:spacing w:after="0" w:line="240" w:lineRule="auto"/>
    </w:pPr>
    <w:rPr>
      <w:color w:val="118F79" w:themeColor="accent4" w:themeShade="BF"/>
    </w:rPr>
    <w:tblPr>
      <w:tblStyleRowBandSize w:val="1"/>
      <w:tblStyleColBandSize w:val="1"/>
      <w:tblBorders>
        <w:top w:val="single" w:sz="4" w:space="0" w:color="17C0A3" w:themeColor="accent4"/>
        <w:bottom w:val="single" w:sz="4" w:space="0" w:color="17C0A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17C0A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17C0A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8F0" w:themeFill="accent4" w:themeFillTint="33"/>
      </w:tcPr>
    </w:tblStylePr>
    <w:tblStylePr w:type="band1Horz">
      <w:tblPr/>
      <w:tcPr>
        <w:shd w:val="clear" w:color="auto" w:fill="CAF8F0" w:themeFill="accent4" w:themeFillTint="33"/>
      </w:tcPr>
    </w:tblStylePr>
  </w:style>
  <w:style w:type="table" w:styleId="Tabladelista6concolores-nfasis5">
    <w:name w:val="List Table 6 Colorful Accent 5"/>
    <w:basedOn w:val="Tablanormal"/>
    <w:uiPriority w:val="51"/>
    <w:rsid w:val="00572222"/>
    <w:pPr>
      <w:spacing w:after="0" w:line="240" w:lineRule="auto"/>
    </w:pPr>
    <w:rPr>
      <w:color w:val="033B32" w:themeColor="accent5" w:themeShade="BF"/>
    </w:rPr>
    <w:tblPr>
      <w:tblStyleRowBandSize w:val="1"/>
      <w:tblStyleColBandSize w:val="1"/>
      <w:tblBorders>
        <w:top w:val="single" w:sz="4" w:space="0" w:color="044F44" w:themeColor="accent5"/>
        <w:bottom w:val="single" w:sz="4" w:space="0" w:color="044F4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044F4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44F4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BEF" w:themeFill="accent5" w:themeFillTint="33"/>
      </w:tcPr>
    </w:tblStylePr>
    <w:tblStylePr w:type="band1Horz">
      <w:tblPr/>
      <w:tcPr>
        <w:shd w:val="clear" w:color="auto" w:fill="ADFBEF" w:themeFill="accent5" w:themeFillTint="33"/>
      </w:tcPr>
    </w:tblStylePr>
  </w:style>
  <w:style w:type="table" w:styleId="Tabladelista6concolores-nfasis6">
    <w:name w:val="List Table 6 Colorful Accent 6"/>
    <w:basedOn w:val="Tablanormal"/>
    <w:uiPriority w:val="51"/>
    <w:rsid w:val="00572222"/>
    <w:pPr>
      <w:spacing w:after="0" w:line="240" w:lineRule="auto"/>
    </w:pPr>
    <w:rPr>
      <w:color w:val="212832" w:themeColor="accent6" w:themeShade="BF"/>
    </w:rPr>
    <w:tblPr>
      <w:tblStyleRowBandSize w:val="1"/>
      <w:tblStyleColBandSize w:val="1"/>
      <w:tblBorders>
        <w:top w:val="single" w:sz="4" w:space="0" w:color="2C3644" w:themeColor="accent6"/>
        <w:bottom w:val="single" w:sz="4" w:space="0" w:color="2C3644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2C3644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2C364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5DF" w:themeFill="accent6" w:themeFillTint="33"/>
      </w:tcPr>
    </w:tblStylePr>
    <w:tblStylePr w:type="band1Horz">
      <w:tblPr/>
      <w:tcPr>
        <w:shd w:val="clear" w:color="auto" w:fill="CED5DF" w:themeFill="accent6" w:themeFillTint="33"/>
      </w:tcPr>
    </w:tblStylePr>
  </w:style>
  <w:style w:type="table" w:styleId="Tabladelista7concolores">
    <w:name w:val="List Table 7 Colorful"/>
    <w:basedOn w:val="Tablanormal"/>
    <w:uiPriority w:val="52"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1">
    <w:name w:val="List Table 7 Colorful Accent 1"/>
    <w:basedOn w:val="Tablanormal"/>
    <w:uiPriority w:val="52"/>
    <w:rsid w:val="00572222"/>
    <w:pPr>
      <w:spacing w:after="0" w:line="240" w:lineRule="auto"/>
    </w:pPr>
    <w:rPr>
      <w:color w:val="95B51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3EA1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3EA1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3EA1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3EA1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3FAD2" w:themeFill="accent1" w:themeFillTint="33"/>
      </w:tcPr>
    </w:tblStylePr>
    <w:tblStylePr w:type="band1Horz">
      <w:tblPr/>
      <w:tcPr>
        <w:shd w:val="clear" w:color="auto" w:fill="F3FAD2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2">
    <w:name w:val="List Table 7 Colorful Accent 2"/>
    <w:basedOn w:val="Tablanormal"/>
    <w:uiPriority w:val="52"/>
    <w:rsid w:val="00572222"/>
    <w:pPr>
      <w:spacing w:after="0" w:line="240" w:lineRule="auto"/>
    </w:pPr>
    <w:rPr>
      <w:color w:val="749706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DCB08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DCB08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DCB08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DCB08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FFCC5" w:themeFill="accent2" w:themeFillTint="33"/>
      </w:tcPr>
    </w:tblStylePr>
    <w:tblStylePr w:type="band1Horz">
      <w:tblPr/>
      <w:tcPr>
        <w:shd w:val="clear" w:color="auto" w:fill="EFFCC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3">
    <w:name w:val="List Table 7 Colorful Accent 3"/>
    <w:basedOn w:val="Tablanormal"/>
    <w:uiPriority w:val="52"/>
    <w:rsid w:val="00572222"/>
    <w:pPr>
      <w:spacing w:after="0" w:line="240" w:lineRule="auto"/>
    </w:pPr>
    <w:rPr>
      <w:color w:val="0C7A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0A48E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0A48E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0A48E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0A48E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2F9F1" w:themeFill="accent3" w:themeFillTint="33"/>
      </w:tcPr>
    </w:tblStylePr>
    <w:tblStylePr w:type="band1Horz">
      <w:tblPr/>
      <w:tcPr>
        <w:shd w:val="clear" w:color="auto" w:fill="C2F9F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4">
    <w:name w:val="List Table 7 Colorful Accent 4"/>
    <w:basedOn w:val="Tablanormal"/>
    <w:uiPriority w:val="52"/>
    <w:rsid w:val="00572222"/>
    <w:pPr>
      <w:spacing w:after="0" w:line="240" w:lineRule="auto"/>
    </w:pPr>
    <w:rPr>
      <w:color w:val="118F79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7C0A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7C0A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7C0A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7C0A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AF8F0" w:themeFill="accent4" w:themeFillTint="33"/>
      </w:tcPr>
    </w:tblStylePr>
    <w:tblStylePr w:type="band1Horz">
      <w:tblPr/>
      <w:tcPr>
        <w:shd w:val="clear" w:color="auto" w:fill="CAF8F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5">
    <w:name w:val="List Table 7 Colorful Accent 5"/>
    <w:basedOn w:val="Tablanormal"/>
    <w:uiPriority w:val="52"/>
    <w:rsid w:val="00572222"/>
    <w:pPr>
      <w:spacing w:after="0" w:line="240" w:lineRule="auto"/>
    </w:pPr>
    <w:rPr>
      <w:color w:val="033B32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44F4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44F4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44F4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44F4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ADFBEF" w:themeFill="accent5" w:themeFillTint="33"/>
      </w:tcPr>
    </w:tblStylePr>
    <w:tblStylePr w:type="band1Horz">
      <w:tblPr/>
      <w:tcPr>
        <w:shd w:val="clear" w:color="auto" w:fill="ADFBE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6">
    <w:name w:val="List Table 7 Colorful Accent 6"/>
    <w:basedOn w:val="Tablanormal"/>
    <w:uiPriority w:val="52"/>
    <w:rsid w:val="00572222"/>
    <w:pPr>
      <w:spacing w:after="0" w:line="240" w:lineRule="auto"/>
    </w:pPr>
    <w:rPr>
      <w:color w:val="21283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C3644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C3644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C3644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C3644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ED5DF" w:themeFill="accent6" w:themeFillTint="33"/>
      </w:tcPr>
    </w:tblStylePr>
    <w:tblStylePr w:type="band1Horz">
      <w:tblPr/>
      <w:tcPr>
        <w:shd w:val="clear" w:color="auto" w:fill="CED5DF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omacro">
    <w:name w:val="macro"/>
    <w:link w:val="TextomacroCar"/>
    <w:uiPriority w:val="99"/>
    <w:semiHidden/>
    <w:unhideWhenUsed/>
    <w:rsid w:val="005722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kern w:val="16"/>
      <w14:ligatures w14:val="standardContextual"/>
      <w14:numForm w14:val="oldStyle"/>
      <w14:numSpacing w14:val="proportional"/>
      <w14:cntxtAlts/>
    </w:rPr>
  </w:style>
  <w:style w:type="character" w:customStyle="1" w:styleId="TextomacroCar">
    <w:name w:val="Texto macro Car"/>
    <w:basedOn w:val="Fuentedeprrafopredeter"/>
    <w:link w:val="Textomacro"/>
    <w:uiPriority w:val="99"/>
    <w:semiHidden/>
    <w:rsid w:val="00572222"/>
    <w:rPr>
      <w:rFonts w:ascii="Consolas" w:hAnsi="Consolas"/>
      <w:kern w:val="16"/>
      <w:sz w:val="22"/>
      <w14:ligatures w14:val="standardContextual"/>
      <w14:numForm w14:val="oldStyle"/>
      <w14:numSpacing w14:val="proportional"/>
      <w14:cntxtAlts/>
    </w:rPr>
  </w:style>
  <w:style w:type="table" w:styleId="Cuadrculamedia1">
    <w:name w:val="Medium Grid 1"/>
    <w:basedOn w:val="Tabla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D2EF57" w:themeColor="accent1" w:themeTint="BF"/>
        <w:left w:val="single" w:sz="8" w:space="0" w:color="D2EF57" w:themeColor="accent1" w:themeTint="BF"/>
        <w:bottom w:val="single" w:sz="8" w:space="0" w:color="D2EF57" w:themeColor="accent1" w:themeTint="BF"/>
        <w:right w:val="single" w:sz="8" w:space="0" w:color="D2EF57" w:themeColor="accent1" w:themeTint="BF"/>
        <w:insideH w:val="single" w:sz="8" w:space="0" w:color="D2EF57" w:themeColor="accent1" w:themeTint="BF"/>
        <w:insideV w:val="single" w:sz="8" w:space="0" w:color="D2EF57" w:themeColor="accent1" w:themeTint="BF"/>
      </w:tblBorders>
    </w:tblPr>
    <w:tcPr>
      <w:shd w:val="clear" w:color="auto" w:fill="F0F9C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2EF57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48F" w:themeFill="accent1" w:themeFillTint="7F"/>
      </w:tcPr>
    </w:tblStylePr>
    <w:tblStylePr w:type="band1Horz">
      <w:tblPr/>
      <w:tcPr>
        <w:shd w:val="clear" w:color="auto" w:fill="E1F48F" w:themeFill="accent1" w:themeFillTint="7F"/>
      </w:tcPr>
    </w:tblStylePr>
  </w:style>
  <w:style w:type="table" w:styleId="Cuadrculamedia1-nfasis2">
    <w:name w:val="Medium Grid 1 Accent 2"/>
    <w:basedOn w:val="Tabla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C4F627" w:themeColor="accent2" w:themeTint="BF"/>
        <w:left w:val="single" w:sz="8" w:space="0" w:color="C4F627" w:themeColor="accent2" w:themeTint="BF"/>
        <w:bottom w:val="single" w:sz="8" w:space="0" w:color="C4F627" w:themeColor="accent2" w:themeTint="BF"/>
        <w:right w:val="single" w:sz="8" w:space="0" w:color="C4F627" w:themeColor="accent2" w:themeTint="BF"/>
        <w:insideH w:val="single" w:sz="8" w:space="0" w:color="C4F627" w:themeColor="accent2" w:themeTint="BF"/>
        <w:insideV w:val="single" w:sz="8" w:space="0" w:color="C4F627" w:themeColor="accent2" w:themeTint="BF"/>
      </w:tblBorders>
    </w:tblPr>
    <w:tcPr>
      <w:shd w:val="clear" w:color="auto" w:fill="EBFCB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4F62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96F" w:themeFill="accent2" w:themeFillTint="7F"/>
      </w:tcPr>
    </w:tblStylePr>
    <w:tblStylePr w:type="band1Horz">
      <w:tblPr/>
      <w:tcPr>
        <w:shd w:val="clear" w:color="auto" w:fill="D8F96F" w:themeFill="accent2" w:themeFillTint="7F"/>
      </w:tcPr>
    </w:tblStylePr>
  </w:style>
  <w:style w:type="table" w:styleId="Cuadrculamedia1-nfasis3">
    <w:name w:val="Medium Grid 1 Accent 3"/>
    <w:basedOn w:val="Tabla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1DE9CA" w:themeColor="accent3" w:themeTint="BF"/>
        <w:left w:val="single" w:sz="8" w:space="0" w:color="1DE9CA" w:themeColor="accent3" w:themeTint="BF"/>
        <w:bottom w:val="single" w:sz="8" w:space="0" w:color="1DE9CA" w:themeColor="accent3" w:themeTint="BF"/>
        <w:right w:val="single" w:sz="8" w:space="0" w:color="1DE9CA" w:themeColor="accent3" w:themeTint="BF"/>
        <w:insideH w:val="single" w:sz="8" w:space="0" w:color="1DE9CA" w:themeColor="accent3" w:themeTint="BF"/>
        <w:insideV w:val="single" w:sz="8" w:space="0" w:color="1DE9CA" w:themeColor="accent3" w:themeTint="BF"/>
      </w:tblBorders>
    </w:tblPr>
    <w:tcPr>
      <w:shd w:val="clear" w:color="auto" w:fill="B4F7E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DE9C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8F0DC" w:themeFill="accent3" w:themeFillTint="7F"/>
      </w:tcPr>
    </w:tblStylePr>
    <w:tblStylePr w:type="band1Horz">
      <w:tblPr/>
      <w:tcPr>
        <w:shd w:val="clear" w:color="auto" w:fill="68F0D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39E7C9" w:themeColor="accent4" w:themeTint="BF"/>
        <w:left w:val="single" w:sz="8" w:space="0" w:color="39E7C9" w:themeColor="accent4" w:themeTint="BF"/>
        <w:bottom w:val="single" w:sz="8" w:space="0" w:color="39E7C9" w:themeColor="accent4" w:themeTint="BF"/>
        <w:right w:val="single" w:sz="8" w:space="0" w:color="39E7C9" w:themeColor="accent4" w:themeTint="BF"/>
        <w:insideH w:val="single" w:sz="8" w:space="0" w:color="39E7C9" w:themeColor="accent4" w:themeTint="BF"/>
        <w:insideV w:val="single" w:sz="8" w:space="0" w:color="39E7C9" w:themeColor="accent4" w:themeTint="BF"/>
      </w:tblBorders>
    </w:tblPr>
    <w:tcPr>
      <w:shd w:val="clear" w:color="auto" w:fill="BDF7ED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9E7C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BEFDB" w:themeFill="accent4" w:themeFillTint="7F"/>
      </w:tcPr>
    </w:tblStylePr>
    <w:tblStylePr w:type="band1Horz">
      <w:tblPr/>
      <w:tcPr>
        <w:shd w:val="clear" w:color="auto" w:fill="7BEFDB" w:themeFill="accent4" w:themeFillTint="7F"/>
      </w:tcPr>
    </w:tblStylePr>
  </w:style>
  <w:style w:type="table" w:styleId="Cuadrculamedia1-nfasis5">
    <w:name w:val="Medium Grid 1 Accent 5"/>
    <w:basedOn w:val="Tabla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9B49B" w:themeColor="accent5" w:themeTint="BF"/>
        <w:left w:val="single" w:sz="8" w:space="0" w:color="09B49B" w:themeColor="accent5" w:themeTint="BF"/>
        <w:bottom w:val="single" w:sz="8" w:space="0" w:color="09B49B" w:themeColor="accent5" w:themeTint="BF"/>
        <w:right w:val="single" w:sz="8" w:space="0" w:color="09B49B" w:themeColor="accent5" w:themeTint="BF"/>
        <w:insideH w:val="single" w:sz="8" w:space="0" w:color="09B49B" w:themeColor="accent5" w:themeTint="BF"/>
        <w:insideV w:val="single" w:sz="8" w:space="0" w:color="09B49B" w:themeColor="accent5" w:themeTint="BF"/>
      </w:tblBorders>
    </w:tblPr>
    <w:tcPr>
      <w:shd w:val="clear" w:color="auto" w:fill="9AFAEB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9B49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4F4D8" w:themeFill="accent5" w:themeFillTint="7F"/>
      </w:tcPr>
    </w:tblStylePr>
    <w:tblStylePr w:type="band1Horz">
      <w:tblPr/>
      <w:tcPr>
        <w:shd w:val="clear" w:color="auto" w:fill="34F4D8" w:themeFill="accent5" w:themeFillTint="7F"/>
      </w:tcPr>
    </w:tblStylePr>
  </w:style>
  <w:style w:type="table" w:styleId="Cuadrculamedia1-nfasis6">
    <w:name w:val="Medium Grid 1 Accent 6"/>
    <w:basedOn w:val="Tabla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536680" w:themeColor="accent6" w:themeTint="BF"/>
        <w:left w:val="single" w:sz="8" w:space="0" w:color="536680" w:themeColor="accent6" w:themeTint="BF"/>
        <w:bottom w:val="single" w:sz="8" w:space="0" w:color="536680" w:themeColor="accent6" w:themeTint="BF"/>
        <w:right w:val="single" w:sz="8" w:space="0" w:color="536680" w:themeColor="accent6" w:themeTint="BF"/>
        <w:insideH w:val="single" w:sz="8" w:space="0" w:color="536680" w:themeColor="accent6" w:themeTint="BF"/>
        <w:insideV w:val="single" w:sz="8" w:space="0" w:color="536680" w:themeColor="accent6" w:themeTint="BF"/>
      </w:tblBorders>
    </w:tblPr>
    <w:tcPr>
      <w:shd w:val="clear" w:color="auto" w:fill="C3CCD8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3668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698B1" w:themeFill="accent6" w:themeFillTint="7F"/>
      </w:tcPr>
    </w:tblStylePr>
    <w:tblStylePr w:type="band1Horz">
      <w:tblPr/>
      <w:tcPr>
        <w:shd w:val="clear" w:color="auto" w:fill="8698B1" w:themeFill="accent6" w:themeFillTint="7F"/>
      </w:tcPr>
    </w:tblStylePr>
  </w:style>
  <w:style w:type="table" w:styleId="Cuadrculamedia2">
    <w:name w:val="Medium Grid 2"/>
    <w:basedOn w:val="Tabla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3EA1F" w:themeColor="accent1"/>
        <w:left w:val="single" w:sz="8" w:space="0" w:color="C3EA1F" w:themeColor="accent1"/>
        <w:bottom w:val="single" w:sz="8" w:space="0" w:color="C3EA1F" w:themeColor="accent1"/>
        <w:right w:val="single" w:sz="8" w:space="0" w:color="C3EA1F" w:themeColor="accent1"/>
        <w:insideH w:val="single" w:sz="8" w:space="0" w:color="C3EA1F" w:themeColor="accent1"/>
        <w:insideV w:val="single" w:sz="8" w:space="0" w:color="C3EA1F" w:themeColor="accent1"/>
      </w:tblBorders>
    </w:tblPr>
    <w:tcPr>
      <w:shd w:val="clear" w:color="auto" w:fill="F0F9C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9FDE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AD2" w:themeFill="accent1" w:themeFillTint="33"/>
      </w:tcPr>
    </w:tblStylePr>
    <w:tblStylePr w:type="band1Vert">
      <w:tblPr/>
      <w:tcPr>
        <w:shd w:val="clear" w:color="auto" w:fill="E1F48F" w:themeFill="accent1" w:themeFillTint="7F"/>
      </w:tcPr>
    </w:tblStylePr>
    <w:tblStylePr w:type="band1Horz">
      <w:tblPr/>
      <w:tcPr>
        <w:tcBorders>
          <w:insideH w:val="single" w:sz="6" w:space="0" w:color="C3EA1F" w:themeColor="accent1"/>
          <w:insideV w:val="single" w:sz="6" w:space="0" w:color="C3EA1F" w:themeColor="accent1"/>
        </w:tcBorders>
        <w:shd w:val="clear" w:color="auto" w:fill="E1F48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DCB08" w:themeColor="accent2"/>
        <w:left w:val="single" w:sz="8" w:space="0" w:color="9DCB08" w:themeColor="accent2"/>
        <w:bottom w:val="single" w:sz="8" w:space="0" w:color="9DCB08" w:themeColor="accent2"/>
        <w:right w:val="single" w:sz="8" w:space="0" w:color="9DCB08" w:themeColor="accent2"/>
        <w:insideH w:val="single" w:sz="8" w:space="0" w:color="9DCB08" w:themeColor="accent2"/>
        <w:insideV w:val="single" w:sz="8" w:space="0" w:color="9DCB08" w:themeColor="accent2"/>
      </w:tblBorders>
    </w:tblPr>
    <w:tcPr>
      <w:shd w:val="clear" w:color="auto" w:fill="EBFCB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EE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CC5" w:themeFill="accent2" w:themeFillTint="33"/>
      </w:tcPr>
    </w:tblStylePr>
    <w:tblStylePr w:type="band1Vert">
      <w:tblPr/>
      <w:tcPr>
        <w:shd w:val="clear" w:color="auto" w:fill="D8F96F" w:themeFill="accent2" w:themeFillTint="7F"/>
      </w:tcPr>
    </w:tblStylePr>
    <w:tblStylePr w:type="band1Horz">
      <w:tblPr/>
      <w:tcPr>
        <w:tcBorders>
          <w:insideH w:val="single" w:sz="6" w:space="0" w:color="9DCB08" w:themeColor="accent2"/>
          <w:insideV w:val="single" w:sz="6" w:space="0" w:color="9DCB08" w:themeColor="accent2"/>
        </w:tcBorders>
        <w:shd w:val="clear" w:color="auto" w:fill="D8F96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0A48E" w:themeColor="accent3"/>
        <w:left w:val="single" w:sz="8" w:space="0" w:color="10A48E" w:themeColor="accent3"/>
        <w:bottom w:val="single" w:sz="8" w:space="0" w:color="10A48E" w:themeColor="accent3"/>
        <w:right w:val="single" w:sz="8" w:space="0" w:color="10A48E" w:themeColor="accent3"/>
        <w:insideH w:val="single" w:sz="8" w:space="0" w:color="10A48E" w:themeColor="accent3"/>
        <w:insideV w:val="single" w:sz="8" w:space="0" w:color="10A48E" w:themeColor="accent3"/>
      </w:tblBorders>
    </w:tblPr>
    <w:tcPr>
      <w:shd w:val="clear" w:color="auto" w:fill="B4F7E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1FCF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F9F1" w:themeFill="accent3" w:themeFillTint="33"/>
      </w:tcPr>
    </w:tblStylePr>
    <w:tblStylePr w:type="band1Vert">
      <w:tblPr/>
      <w:tcPr>
        <w:shd w:val="clear" w:color="auto" w:fill="68F0DC" w:themeFill="accent3" w:themeFillTint="7F"/>
      </w:tcPr>
    </w:tblStylePr>
    <w:tblStylePr w:type="band1Horz">
      <w:tblPr/>
      <w:tcPr>
        <w:tcBorders>
          <w:insideH w:val="single" w:sz="6" w:space="0" w:color="10A48E" w:themeColor="accent3"/>
          <w:insideV w:val="single" w:sz="6" w:space="0" w:color="10A48E" w:themeColor="accent3"/>
        </w:tcBorders>
        <w:shd w:val="clear" w:color="auto" w:fill="68F0D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7C0A3" w:themeColor="accent4"/>
        <w:left w:val="single" w:sz="8" w:space="0" w:color="17C0A3" w:themeColor="accent4"/>
        <w:bottom w:val="single" w:sz="8" w:space="0" w:color="17C0A3" w:themeColor="accent4"/>
        <w:right w:val="single" w:sz="8" w:space="0" w:color="17C0A3" w:themeColor="accent4"/>
        <w:insideH w:val="single" w:sz="8" w:space="0" w:color="17C0A3" w:themeColor="accent4"/>
        <w:insideV w:val="single" w:sz="8" w:space="0" w:color="17C0A3" w:themeColor="accent4"/>
      </w:tblBorders>
    </w:tblPr>
    <w:tcPr>
      <w:shd w:val="clear" w:color="auto" w:fill="BDF7ED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5FCF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F8F0" w:themeFill="accent4" w:themeFillTint="33"/>
      </w:tcPr>
    </w:tblStylePr>
    <w:tblStylePr w:type="band1Vert">
      <w:tblPr/>
      <w:tcPr>
        <w:shd w:val="clear" w:color="auto" w:fill="7BEFDB" w:themeFill="accent4" w:themeFillTint="7F"/>
      </w:tcPr>
    </w:tblStylePr>
    <w:tblStylePr w:type="band1Horz">
      <w:tblPr/>
      <w:tcPr>
        <w:tcBorders>
          <w:insideH w:val="single" w:sz="6" w:space="0" w:color="17C0A3" w:themeColor="accent4"/>
          <w:insideV w:val="single" w:sz="6" w:space="0" w:color="17C0A3" w:themeColor="accent4"/>
        </w:tcBorders>
        <w:shd w:val="clear" w:color="auto" w:fill="7BEFD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44F44" w:themeColor="accent5"/>
        <w:left w:val="single" w:sz="8" w:space="0" w:color="044F44" w:themeColor="accent5"/>
        <w:bottom w:val="single" w:sz="8" w:space="0" w:color="044F44" w:themeColor="accent5"/>
        <w:right w:val="single" w:sz="8" w:space="0" w:color="044F44" w:themeColor="accent5"/>
        <w:insideH w:val="single" w:sz="8" w:space="0" w:color="044F44" w:themeColor="accent5"/>
        <w:insideV w:val="single" w:sz="8" w:space="0" w:color="044F44" w:themeColor="accent5"/>
      </w:tblBorders>
    </w:tblPr>
    <w:tcPr>
      <w:shd w:val="clear" w:color="auto" w:fill="9AFAEB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7FDF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BEF" w:themeFill="accent5" w:themeFillTint="33"/>
      </w:tcPr>
    </w:tblStylePr>
    <w:tblStylePr w:type="band1Vert">
      <w:tblPr/>
      <w:tcPr>
        <w:shd w:val="clear" w:color="auto" w:fill="34F4D8" w:themeFill="accent5" w:themeFillTint="7F"/>
      </w:tcPr>
    </w:tblStylePr>
    <w:tblStylePr w:type="band1Horz">
      <w:tblPr/>
      <w:tcPr>
        <w:tcBorders>
          <w:insideH w:val="single" w:sz="6" w:space="0" w:color="044F44" w:themeColor="accent5"/>
          <w:insideV w:val="single" w:sz="6" w:space="0" w:color="044F44" w:themeColor="accent5"/>
        </w:tcBorders>
        <w:shd w:val="clear" w:color="auto" w:fill="34F4D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C3644" w:themeColor="accent6"/>
        <w:left w:val="single" w:sz="8" w:space="0" w:color="2C3644" w:themeColor="accent6"/>
        <w:bottom w:val="single" w:sz="8" w:space="0" w:color="2C3644" w:themeColor="accent6"/>
        <w:right w:val="single" w:sz="8" w:space="0" w:color="2C3644" w:themeColor="accent6"/>
        <w:insideH w:val="single" w:sz="8" w:space="0" w:color="2C3644" w:themeColor="accent6"/>
        <w:insideV w:val="single" w:sz="8" w:space="0" w:color="2C3644" w:themeColor="accent6"/>
      </w:tblBorders>
    </w:tblPr>
    <w:tcPr>
      <w:shd w:val="clear" w:color="auto" w:fill="C3CCD8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7EAE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D5DF" w:themeFill="accent6" w:themeFillTint="33"/>
      </w:tcPr>
    </w:tblStylePr>
    <w:tblStylePr w:type="band1Vert">
      <w:tblPr/>
      <w:tcPr>
        <w:shd w:val="clear" w:color="auto" w:fill="8698B1" w:themeFill="accent6" w:themeFillTint="7F"/>
      </w:tcPr>
    </w:tblStylePr>
    <w:tblStylePr w:type="band1Horz">
      <w:tblPr/>
      <w:tcPr>
        <w:tcBorders>
          <w:insideH w:val="single" w:sz="6" w:space="0" w:color="2C3644" w:themeColor="accent6"/>
          <w:insideV w:val="single" w:sz="6" w:space="0" w:color="2C3644" w:themeColor="accent6"/>
        </w:tcBorders>
        <w:shd w:val="clear" w:color="auto" w:fill="8698B1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0F9C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3EA1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3EA1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3EA1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3EA1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1F48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1F48F" w:themeFill="accent1" w:themeFillTint="7F"/>
      </w:tcPr>
    </w:tblStylePr>
  </w:style>
  <w:style w:type="table" w:styleId="Cuadrculamedia3-nfasis2">
    <w:name w:val="Medium Grid 3 Accent 2"/>
    <w:basedOn w:val="Tabla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CB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DCB08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DCB08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DCB08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DCB08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F96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F96F" w:themeFill="accent2" w:themeFillTint="7F"/>
      </w:tcPr>
    </w:tblStylePr>
  </w:style>
  <w:style w:type="table" w:styleId="Cuadrculamedia3-nfasis3">
    <w:name w:val="Medium Grid 3 Accent 3"/>
    <w:basedOn w:val="Tabla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4F7E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0A48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0A48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0A48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0A48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8F0D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8F0D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DF7ED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7C0A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7C0A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7C0A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7C0A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BEFDB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BEFDB" w:themeFill="accent4" w:themeFillTint="7F"/>
      </w:tcPr>
    </w:tblStylePr>
  </w:style>
  <w:style w:type="table" w:styleId="Cuadrculamedia3-nfasis5">
    <w:name w:val="Medium Grid 3 Accent 5"/>
    <w:basedOn w:val="Tabla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AFAEB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44F4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44F4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44F4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44F4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34F4D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34F4D8" w:themeFill="accent5" w:themeFillTint="7F"/>
      </w:tcPr>
    </w:tblStylePr>
  </w:style>
  <w:style w:type="table" w:styleId="Cuadrculamedia3-nfasis6">
    <w:name w:val="Medium Grid 3 Accent 6"/>
    <w:basedOn w:val="Tabla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CCD8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C3644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C3644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C3644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C3644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698B1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698B1" w:themeFill="accent6" w:themeFillTint="7F"/>
      </w:tcPr>
    </w:tblStylePr>
  </w:style>
  <w:style w:type="table" w:styleId="Listamedia1">
    <w:name w:val="Medium List 1"/>
    <w:basedOn w:val="Tabla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2C3644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3EA1F" w:themeColor="accent1"/>
        <w:bottom w:val="single" w:sz="8" w:space="0" w:color="C3EA1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3EA1F" w:themeColor="accent1"/>
        </w:tcBorders>
      </w:tcPr>
    </w:tblStylePr>
    <w:tblStylePr w:type="lastRow">
      <w:rPr>
        <w:b/>
        <w:bCs/>
        <w:color w:val="2C3644" w:themeColor="text2"/>
      </w:rPr>
      <w:tblPr/>
      <w:tcPr>
        <w:tcBorders>
          <w:top w:val="single" w:sz="8" w:space="0" w:color="C3EA1F" w:themeColor="accent1"/>
          <w:bottom w:val="single" w:sz="8" w:space="0" w:color="C3EA1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3EA1F" w:themeColor="accent1"/>
          <w:bottom w:val="single" w:sz="8" w:space="0" w:color="C3EA1F" w:themeColor="accent1"/>
        </w:tcBorders>
      </w:tcPr>
    </w:tblStylePr>
    <w:tblStylePr w:type="band1Vert">
      <w:tblPr/>
      <w:tcPr>
        <w:shd w:val="clear" w:color="auto" w:fill="F0F9C7" w:themeFill="accent1" w:themeFillTint="3F"/>
      </w:tcPr>
    </w:tblStylePr>
    <w:tblStylePr w:type="band1Horz">
      <w:tblPr/>
      <w:tcPr>
        <w:shd w:val="clear" w:color="auto" w:fill="F0F9C7" w:themeFill="accent1" w:themeFillTint="3F"/>
      </w:tcPr>
    </w:tblStylePr>
  </w:style>
  <w:style w:type="table" w:styleId="Listamedia1-nfasis2">
    <w:name w:val="Medium List 1 Accent 2"/>
    <w:basedOn w:val="Tabla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DCB08" w:themeColor="accent2"/>
        <w:bottom w:val="single" w:sz="8" w:space="0" w:color="9DCB08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DCB08" w:themeColor="accent2"/>
        </w:tcBorders>
      </w:tcPr>
    </w:tblStylePr>
    <w:tblStylePr w:type="lastRow">
      <w:rPr>
        <w:b/>
        <w:bCs/>
        <w:color w:val="2C3644" w:themeColor="text2"/>
      </w:rPr>
      <w:tblPr/>
      <w:tcPr>
        <w:tcBorders>
          <w:top w:val="single" w:sz="8" w:space="0" w:color="9DCB08" w:themeColor="accent2"/>
          <w:bottom w:val="single" w:sz="8" w:space="0" w:color="9DCB0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DCB08" w:themeColor="accent2"/>
          <w:bottom w:val="single" w:sz="8" w:space="0" w:color="9DCB08" w:themeColor="accent2"/>
        </w:tcBorders>
      </w:tcPr>
    </w:tblStylePr>
    <w:tblStylePr w:type="band1Vert">
      <w:tblPr/>
      <w:tcPr>
        <w:shd w:val="clear" w:color="auto" w:fill="EBFCB7" w:themeFill="accent2" w:themeFillTint="3F"/>
      </w:tcPr>
    </w:tblStylePr>
    <w:tblStylePr w:type="band1Horz">
      <w:tblPr/>
      <w:tcPr>
        <w:shd w:val="clear" w:color="auto" w:fill="EBFCB7" w:themeFill="accent2" w:themeFillTint="3F"/>
      </w:tcPr>
    </w:tblStylePr>
  </w:style>
  <w:style w:type="table" w:styleId="Listamedia1-nfasis3">
    <w:name w:val="Medium List 1 Accent 3"/>
    <w:basedOn w:val="Tabla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0A48E" w:themeColor="accent3"/>
        <w:bottom w:val="single" w:sz="8" w:space="0" w:color="10A48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0A48E" w:themeColor="accent3"/>
        </w:tcBorders>
      </w:tcPr>
    </w:tblStylePr>
    <w:tblStylePr w:type="lastRow">
      <w:rPr>
        <w:b/>
        <w:bCs/>
        <w:color w:val="2C3644" w:themeColor="text2"/>
      </w:rPr>
      <w:tblPr/>
      <w:tcPr>
        <w:tcBorders>
          <w:top w:val="single" w:sz="8" w:space="0" w:color="10A48E" w:themeColor="accent3"/>
          <w:bottom w:val="single" w:sz="8" w:space="0" w:color="10A4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0A48E" w:themeColor="accent3"/>
          <w:bottom w:val="single" w:sz="8" w:space="0" w:color="10A48E" w:themeColor="accent3"/>
        </w:tcBorders>
      </w:tcPr>
    </w:tblStylePr>
    <w:tblStylePr w:type="band1Vert">
      <w:tblPr/>
      <w:tcPr>
        <w:shd w:val="clear" w:color="auto" w:fill="B4F7ED" w:themeFill="accent3" w:themeFillTint="3F"/>
      </w:tcPr>
    </w:tblStylePr>
    <w:tblStylePr w:type="band1Horz">
      <w:tblPr/>
      <w:tcPr>
        <w:shd w:val="clear" w:color="auto" w:fill="B4F7ED" w:themeFill="accent3" w:themeFillTint="3F"/>
      </w:tcPr>
    </w:tblStylePr>
  </w:style>
  <w:style w:type="table" w:styleId="Listamedia1-nfasis4">
    <w:name w:val="Medium List 1 Accent 4"/>
    <w:basedOn w:val="Tabla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7C0A3" w:themeColor="accent4"/>
        <w:bottom w:val="single" w:sz="8" w:space="0" w:color="17C0A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7C0A3" w:themeColor="accent4"/>
        </w:tcBorders>
      </w:tcPr>
    </w:tblStylePr>
    <w:tblStylePr w:type="lastRow">
      <w:rPr>
        <w:b/>
        <w:bCs/>
        <w:color w:val="2C3644" w:themeColor="text2"/>
      </w:rPr>
      <w:tblPr/>
      <w:tcPr>
        <w:tcBorders>
          <w:top w:val="single" w:sz="8" w:space="0" w:color="17C0A3" w:themeColor="accent4"/>
          <w:bottom w:val="single" w:sz="8" w:space="0" w:color="17C0A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7C0A3" w:themeColor="accent4"/>
          <w:bottom w:val="single" w:sz="8" w:space="0" w:color="17C0A3" w:themeColor="accent4"/>
        </w:tcBorders>
      </w:tcPr>
    </w:tblStylePr>
    <w:tblStylePr w:type="band1Vert">
      <w:tblPr/>
      <w:tcPr>
        <w:shd w:val="clear" w:color="auto" w:fill="BDF7ED" w:themeFill="accent4" w:themeFillTint="3F"/>
      </w:tcPr>
    </w:tblStylePr>
    <w:tblStylePr w:type="band1Horz">
      <w:tblPr/>
      <w:tcPr>
        <w:shd w:val="clear" w:color="auto" w:fill="BDF7ED" w:themeFill="accent4" w:themeFillTint="3F"/>
      </w:tcPr>
    </w:tblStylePr>
  </w:style>
  <w:style w:type="table" w:styleId="Listamedia1-nfasis5">
    <w:name w:val="Medium List 1 Accent 5"/>
    <w:basedOn w:val="Tabla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44F44" w:themeColor="accent5"/>
        <w:bottom w:val="single" w:sz="8" w:space="0" w:color="044F4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44F44" w:themeColor="accent5"/>
        </w:tcBorders>
      </w:tcPr>
    </w:tblStylePr>
    <w:tblStylePr w:type="lastRow">
      <w:rPr>
        <w:b/>
        <w:bCs/>
        <w:color w:val="2C3644" w:themeColor="text2"/>
      </w:rPr>
      <w:tblPr/>
      <w:tcPr>
        <w:tcBorders>
          <w:top w:val="single" w:sz="8" w:space="0" w:color="044F44" w:themeColor="accent5"/>
          <w:bottom w:val="single" w:sz="8" w:space="0" w:color="044F4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44F44" w:themeColor="accent5"/>
          <w:bottom w:val="single" w:sz="8" w:space="0" w:color="044F44" w:themeColor="accent5"/>
        </w:tcBorders>
      </w:tcPr>
    </w:tblStylePr>
    <w:tblStylePr w:type="band1Vert">
      <w:tblPr/>
      <w:tcPr>
        <w:shd w:val="clear" w:color="auto" w:fill="9AFAEB" w:themeFill="accent5" w:themeFillTint="3F"/>
      </w:tcPr>
    </w:tblStylePr>
    <w:tblStylePr w:type="band1Horz">
      <w:tblPr/>
      <w:tcPr>
        <w:shd w:val="clear" w:color="auto" w:fill="9AFAEB" w:themeFill="accent5" w:themeFillTint="3F"/>
      </w:tcPr>
    </w:tblStylePr>
  </w:style>
  <w:style w:type="table" w:styleId="Listamedia1-nfasis6">
    <w:name w:val="Medium List 1 Accent 6"/>
    <w:basedOn w:val="Tabla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C3644" w:themeColor="accent6"/>
        <w:bottom w:val="single" w:sz="8" w:space="0" w:color="2C3644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C3644" w:themeColor="accent6"/>
        </w:tcBorders>
      </w:tcPr>
    </w:tblStylePr>
    <w:tblStylePr w:type="lastRow">
      <w:rPr>
        <w:b/>
        <w:bCs/>
        <w:color w:val="2C3644" w:themeColor="text2"/>
      </w:rPr>
      <w:tblPr/>
      <w:tcPr>
        <w:tcBorders>
          <w:top w:val="single" w:sz="8" w:space="0" w:color="2C3644" w:themeColor="accent6"/>
          <w:bottom w:val="single" w:sz="8" w:space="0" w:color="2C364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C3644" w:themeColor="accent6"/>
          <w:bottom w:val="single" w:sz="8" w:space="0" w:color="2C3644" w:themeColor="accent6"/>
        </w:tcBorders>
      </w:tcPr>
    </w:tblStylePr>
    <w:tblStylePr w:type="band1Vert">
      <w:tblPr/>
      <w:tcPr>
        <w:shd w:val="clear" w:color="auto" w:fill="C3CCD8" w:themeFill="accent6" w:themeFillTint="3F"/>
      </w:tcPr>
    </w:tblStylePr>
    <w:tblStylePr w:type="band1Horz">
      <w:tblPr/>
      <w:tcPr>
        <w:shd w:val="clear" w:color="auto" w:fill="C3CCD8" w:themeFill="accent6" w:themeFillTint="3F"/>
      </w:tcPr>
    </w:tblStylePr>
  </w:style>
  <w:style w:type="table" w:styleId="Listamedia2">
    <w:name w:val="Medium List 2"/>
    <w:basedOn w:val="Tabla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3EA1F" w:themeColor="accent1"/>
        <w:left w:val="single" w:sz="8" w:space="0" w:color="C3EA1F" w:themeColor="accent1"/>
        <w:bottom w:val="single" w:sz="8" w:space="0" w:color="C3EA1F" w:themeColor="accent1"/>
        <w:right w:val="single" w:sz="8" w:space="0" w:color="C3EA1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3EA1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3EA1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3EA1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9C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9C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DCB08" w:themeColor="accent2"/>
        <w:left w:val="single" w:sz="8" w:space="0" w:color="9DCB08" w:themeColor="accent2"/>
        <w:bottom w:val="single" w:sz="8" w:space="0" w:color="9DCB08" w:themeColor="accent2"/>
        <w:right w:val="single" w:sz="8" w:space="0" w:color="9DCB08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DCB0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DCB08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DCB08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CB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CB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0A48E" w:themeColor="accent3"/>
        <w:left w:val="single" w:sz="8" w:space="0" w:color="10A48E" w:themeColor="accent3"/>
        <w:bottom w:val="single" w:sz="8" w:space="0" w:color="10A48E" w:themeColor="accent3"/>
        <w:right w:val="single" w:sz="8" w:space="0" w:color="10A48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0A48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0A48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0A48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4F7E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4F7E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7C0A3" w:themeColor="accent4"/>
        <w:left w:val="single" w:sz="8" w:space="0" w:color="17C0A3" w:themeColor="accent4"/>
        <w:bottom w:val="single" w:sz="8" w:space="0" w:color="17C0A3" w:themeColor="accent4"/>
        <w:right w:val="single" w:sz="8" w:space="0" w:color="17C0A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7C0A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7C0A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7C0A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F7ED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DF7ED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44F44" w:themeColor="accent5"/>
        <w:left w:val="single" w:sz="8" w:space="0" w:color="044F44" w:themeColor="accent5"/>
        <w:bottom w:val="single" w:sz="8" w:space="0" w:color="044F44" w:themeColor="accent5"/>
        <w:right w:val="single" w:sz="8" w:space="0" w:color="044F4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44F4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44F4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44F4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AEB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AFAEB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C3644" w:themeColor="accent6"/>
        <w:left w:val="single" w:sz="8" w:space="0" w:color="2C3644" w:themeColor="accent6"/>
        <w:bottom w:val="single" w:sz="8" w:space="0" w:color="2C3644" w:themeColor="accent6"/>
        <w:right w:val="single" w:sz="8" w:space="0" w:color="2C3644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C3644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C3644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C3644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CCD8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CCD8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medio1">
    <w:name w:val="Medium Shading 1"/>
    <w:basedOn w:val="Tabla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D2EF57" w:themeColor="accent1" w:themeTint="BF"/>
        <w:left w:val="single" w:sz="8" w:space="0" w:color="D2EF57" w:themeColor="accent1" w:themeTint="BF"/>
        <w:bottom w:val="single" w:sz="8" w:space="0" w:color="D2EF57" w:themeColor="accent1" w:themeTint="BF"/>
        <w:right w:val="single" w:sz="8" w:space="0" w:color="D2EF57" w:themeColor="accent1" w:themeTint="BF"/>
        <w:insideH w:val="single" w:sz="8" w:space="0" w:color="D2EF57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2EF57" w:themeColor="accent1" w:themeTint="BF"/>
          <w:left w:val="single" w:sz="8" w:space="0" w:color="D2EF57" w:themeColor="accent1" w:themeTint="BF"/>
          <w:bottom w:val="single" w:sz="8" w:space="0" w:color="D2EF57" w:themeColor="accent1" w:themeTint="BF"/>
          <w:right w:val="single" w:sz="8" w:space="0" w:color="D2EF57" w:themeColor="accent1" w:themeTint="BF"/>
          <w:insideH w:val="nil"/>
          <w:insideV w:val="nil"/>
        </w:tcBorders>
        <w:shd w:val="clear" w:color="auto" w:fill="C3EA1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2EF57" w:themeColor="accent1" w:themeTint="BF"/>
          <w:left w:val="single" w:sz="8" w:space="0" w:color="D2EF57" w:themeColor="accent1" w:themeTint="BF"/>
          <w:bottom w:val="single" w:sz="8" w:space="0" w:color="D2EF57" w:themeColor="accent1" w:themeTint="BF"/>
          <w:right w:val="single" w:sz="8" w:space="0" w:color="D2EF57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9C7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9C7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C4F627" w:themeColor="accent2" w:themeTint="BF"/>
        <w:left w:val="single" w:sz="8" w:space="0" w:color="C4F627" w:themeColor="accent2" w:themeTint="BF"/>
        <w:bottom w:val="single" w:sz="8" w:space="0" w:color="C4F627" w:themeColor="accent2" w:themeTint="BF"/>
        <w:right w:val="single" w:sz="8" w:space="0" w:color="C4F627" w:themeColor="accent2" w:themeTint="BF"/>
        <w:insideH w:val="single" w:sz="8" w:space="0" w:color="C4F627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4F627" w:themeColor="accent2" w:themeTint="BF"/>
          <w:left w:val="single" w:sz="8" w:space="0" w:color="C4F627" w:themeColor="accent2" w:themeTint="BF"/>
          <w:bottom w:val="single" w:sz="8" w:space="0" w:color="C4F627" w:themeColor="accent2" w:themeTint="BF"/>
          <w:right w:val="single" w:sz="8" w:space="0" w:color="C4F627" w:themeColor="accent2" w:themeTint="BF"/>
          <w:insideH w:val="nil"/>
          <w:insideV w:val="nil"/>
        </w:tcBorders>
        <w:shd w:val="clear" w:color="auto" w:fill="9DCB0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F627" w:themeColor="accent2" w:themeTint="BF"/>
          <w:left w:val="single" w:sz="8" w:space="0" w:color="C4F627" w:themeColor="accent2" w:themeTint="BF"/>
          <w:bottom w:val="single" w:sz="8" w:space="0" w:color="C4F627" w:themeColor="accent2" w:themeTint="BF"/>
          <w:right w:val="single" w:sz="8" w:space="0" w:color="C4F62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CB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CB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1DE9CA" w:themeColor="accent3" w:themeTint="BF"/>
        <w:left w:val="single" w:sz="8" w:space="0" w:color="1DE9CA" w:themeColor="accent3" w:themeTint="BF"/>
        <w:bottom w:val="single" w:sz="8" w:space="0" w:color="1DE9CA" w:themeColor="accent3" w:themeTint="BF"/>
        <w:right w:val="single" w:sz="8" w:space="0" w:color="1DE9CA" w:themeColor="accent3" w:themeTint="BF"/>
        <w:insideH w:val="single" w:sz="8" w:space="0" w:color="1DE9C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DE9CA" w:themeColor="accent3" w:themeTint="BF"/>
          <w:left w:val="single" w:sz="8" w:space="0" w:color="1DE9CA" w:themeColor="accent3" w:themeTint="BF"/>
          <w:bottom w:val="single" w:sz="8" w:space="0" w:color="1DE9CA" w:themeColor="accent3" w:themeTint="BF"/>
          <w:right w:val="single" w:sz="8" w:space="0" w:color="1DE9CA" w:themeColor="accent3" w:themeTint="BF"/>
          <w:insideH w:val="nil"/>
          <w:insideV w:val="nil"/>
        </w:tcBorders>
        <w:shd w:val="clear" w:color="auto" w:fill="10A48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DE9CA" w:themeColor="accent3" w:themeTint="BF"/>
          <w:left w:val="single" w:sz="8" w:space="0" w:color="1DE9CA" w:themeColor="accent3" w:themeTint="BF"/>
          <w:bottom w:val="single" w:sz="8" w:space="0" w:color="1DE9CA" w:themeColor="accent3" w:themeTint="BF"/>
          <w:right w:val="single" w:sz="8" w:space="0" w:color="1DE9C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F7E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4F7E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39E7C9" w:themeColor="accent4" w:themeTint="BF"/>
        <w:left w:val="single" w:sz="8" w:space="0" w:color="39E7C9" w:themeColor="accent4" w:themeTint="BF"/>
        <w:bottom w:val="single" w:sz="8" w:space="0" w:color="39E7C9" w:themeColor="accent4" w:themeTint="BF"/>
        <w:right w:val="single" w:sz="8" w:space="0" w:color="39E7C9" w:themeColor="accent4" w:themeTint="BF"/>
        <w:insideH w:val="single" w:sz="8" w:space="0" w:color="39E7C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9E7C9" w:themeColor="accent4" w:themeTint="BF"/>
          <w:left w:val="single" w:sz="8" w:space="0" w:color="39E7C9" w:themeColor="accent4" w:themeTint="BF"/>
          <w:bottom w:val="single" w:sz="8" w:space="0" w:color="39E7C9" w:themeColor="accent4" w:themeTint="BF"/>
          <w:right w:val="single" w:sz="8" w:space="0" w:color="39E7C9" w:themeColor="accent4" w:themeTint="BF"/>
          <w:insideH w:val="nil"/>
          <w:insideV w:val="nil"/>
        </w:tcBorders>
        <w:shd w:val="clear" w:color="auto" w:fill="17C0A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E7C9" w:themeColor="accent4" w:themeTint="BF"/>
          <w:left w:val="single" w:sz="8" w:space="0" w:color="39E7C9" w:themeColor="accent4" w:themeTint="BF"/>
          <w:bottom w:val="single" w:sz="8" w:space="0" w:color="39E7C9" w:themeColor="accent4" w:themeTint="BF"/>
          <w:right w:val="single" w:sz="8" w:space="0" w:color="39E7C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7E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DF7E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9B49B" w:themeColor="accent5" w:themeTint="BF"/>
        <w:left w:val="single" w:sz="8" w:space="0" w:color="09B49B" w:themeColor="accent5" w:themeTint="BF"/>
        <w:bottom w:val="single" w:sz="8" w:space="0" w:color="09B49B" w:themeColor="accent5" w:themeTint="BF"/>
        <w:right w:val="single" w:sz="8" w:space="0" w:color="09B49B" w:themeColor="accent5" w:themeTint="BF"/>
        <w:insideH w:val="single" w:sz="8" w:space="0" w:color="09B49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9B49B" w:themeColor="accent5" w:themeTint="BF"/>
          <w:left w:val="single" w:sz="8" w:space="0" w:color="09B49B" w:themeColor="accent5" w:themeTint="BF"/>
          <w:bottom w:val="single" w:sz="8" w:space="0" w:color="09B49B" w:themeColor="accent5" w:themeTint="BF"/>
          <w:right w:val="single" w:sz="8" w:space="0" w:color="09B49B" w:themeColor="accent5" w:themeTint="BF"/>
          <w:insideH w:val="nil"/>
          <w:insideV w:val="nil"/>
        </w:tcBorders>
        <w:shd w:val="clear" w:color="auto" w:fill="044F4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9B49B" w:themeColor="accent5" w:themeTint="BF"/>
          <w:left w:val="single" w:sz="8" w:space="0" w:color="09B49B" w:themeColor="accent5" w:themeTint="BF"/>
          <w:bottom w:val="single" w:sz="8" w:space="0" w:color="09B49B" w:themeColor="accent5" w:themeTint="BF"/>
          <w:right w:val="single" w:sz="8" w:space="0" w:color="09B49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FAEB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AFAEB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536680" w:themeColor="accent6" w:themeTint="BF"/>
        <w:left w:val="single" w:sz="8" w:space="0" w:color="536680" w:themeColor="accent6" w:themeTint="BF"/>
        <w:bottom w:val="single" w:sz="8" w:space="0" w:color="536680" w:themeColor="accent6" w:themeTint="BF"/>
        <w:right w:val="single" w:sz="8" w:space="0" w:color="536680" w:themeColor="accent6" w:themeTint="BF"/>
        <w:insideH w:val="single" w:sz="8" w:space="0" w:color="53668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36680" w:themeColor="accent6" w:themeTint="BF"/>
          <w:left w:val="single" w:sz="8" w:space="0" w:color="536680" w:themeColor="accent6" w:themeTint="BF"/>
          <w:bottom w:val="single" w:sz="8" w:space="0" w:color="536680" w:themeColor="accent6" w:themeTint="BF"/>
          <w:right w:val="single" w:sz="8" w:space="0" w:color="536680" w:themeColor="accent6" w:themeTint="BF"/>
          <w:insideH w:val="nil"/>
          <w:insideV w:val="nil"/>
        </w:tcBorders>
        <w:shd w:val="clear" w:color="auto" w:fill="2C3644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36680" w:themeColor="accent6" w:themeTint="BF"/>
          <w:left w:val="single" w:sz="8" w:space="0" w:color="536680" w:themeColor="accent6" w:themeTint="BF"/>
          <w:bottom w:val="single" w:sz="8" w:space="0" w:color="536680" w:themeColor="accent6" w:themeTint="BF"/>
          <w:right w:val="single" w:sz="8" w:space="0" w:color="53668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CCD8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CCD8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3EA1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EA1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3EA1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DCB08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CB0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DCB08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0A48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0A48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0A48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7C0A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7C0A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7C0A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44F4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44F4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44F4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C3644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4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C3644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cabezadodemensaje">
    <w:name w:val="Message Header"/>
    <w:basedOn w:val="Normal"/>
    <w:link w:val="EncabezadodemensajeCar"/>
    <w:uiPriority w:val="99"/>
    <w:semiHidden/>
    <w:unhideWhenUsed/>
    <w:rsid w:val="0057222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semiHidden/>
    <w:rsid w:val="00572222"/>
    <w:rPr>
      <w:rFonts w:asciiTheme="majorHAnsi" w:eastAsiaTheme="majorEastAsia" w:hAnsiTheme="majorHAnsi" w:cstheme="majorBidi"/>
      <w:kern w:val="16"/>
      <w:sz w:val="24"/>
      <w:szCs w:val="24"/>
      <w:shd w:val="pct20" w:color="auto" w:fill="auto"/>
      <w14:ligatures w14:val="standardContextual"/>
      <w14:numForm w14:val="oldStyle"/>
      <w14:numSpacing w14:val="proportional"/>
      <w14:cntxtAlts/>
    </w:rPr>
  </w:style>
  <w:style w:type="paragraph" w:styleId="Sinespaciado">
    <w:name w:val="No Spacing"/>
    <w:uiPriority w:val="1"/>
    <w:semiHidden/>
    <w:unhideWhenUsed/>
    <w:qFormat/>
    <w:rsid w:val="00572222"/>
    <w:pPr>
      <w:spacing w:after="0" w:line="240" w:lineRule="auto"/>
    </w:pPr>
    <w:rPr>
      <w:kern w:val="16"/>
      <w14:ligatures w14:val="standardContextual"/>
      <w14:numForm w14:val="oldStyle"/>
      <w14:numSpacing w14:val="proportional"/>
      <w14:cntxtAlts/>
    </w:rPr>
  </w:style>
  <w:style w:type="paragraph" w:styleId="NormalWeb">
    <w:name w:val="Normal (Web)"/>
    <w:basedOn w:val="Normal"/>
    <w:uiPriority w:val="99"/>
    <w:semiHidden/>
    <w:unhideWhenUsed/>
    <w:rsid w:val="00572222"/>
    <w:rPr>
      <w:rFonts w:ascii="Times New Roman" w:hAnsi="Times New Roman" w:cs="Times New Roman"/>
      <w:sz w:val="24"/>
      <w:szCs w:val="24"/>
    </w:rPr>
  </w:style>
  <w:style w:type="paragraph" w:styleId="Sangranormal">
    <w:name w:val="Normal Indent"/>
    <w:basedOn w:val="Normal"/>
    <w:uiPriority w:val="99"/>
    <w:semiHidden/>
    <w:unhideWhenUsed/>
    <w:rsid w:val="00572222"/>
    <w:pPr>
      <w:ind w:left="720"/>
    </w:p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rsid w:val="00572222"/>
    <w:pPr>
      <w:spacing w:after="0" w:line="240" w:lineRule="auto"/>
    </w:pPr>
  </w:style>
  <w:style w:type="character" w:customStyle="1" w:styleId="EncabezadodenotaCar">
    <w:name w:val="Encabezado de nota Car"/>
    <w:basedOn w:val="Fuentedeprrafopredeter"/>
    <w:link w:val="Encabezadodenota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character" w:styleId="Nmerodepgina">
    <w:name w:val="page number"/>
    <w:basedOn w:val="Fuentedeprrafopredeter"/>
    <w:uiPriority w:val="99"/>
    <w:semiHidden/>
    <w:unhideWhenUsed/>
    <w:rsid w:val="00572222"/>
    <w:rPr>
      <w:sz w:val="22"/>
    </w:rPr>
  </w:style>
  <w:style w:type="table" w:styleId="Tablanormal1">
    <w:name w:val="Plain Table 1"/>
    <w:basedOn w:val="Tablanormal"/>
    <w:uiPriority w:val="4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2">
    <w:name w:val="Plain Table 2"/>
    <w:basedOn w:val="Tablanormal"/>
    <w:uiPriority w:val="41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normal3">
    <w:name w:val="Plain Table 3"/>
    <w:basedOn w:val="Tablanormal"/>
    <w:uiPriority w:val="42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normal4">
    <w:name w:val="Plain Table 4"/>
    <w:basedOn w:val="Tablanormal"/>
    <w:uiPriority w:val="43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5">
    <w:name w:val="Plain Table 5"/>
    <w:basedOn w:val="Tablanormal"/>
    <w:uiPriority w:val="44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osinformato">
    <w:name w:val="Plain Text"/>
    <w:basedOn w:val="Normal"/>
    <w:link w:val="TextosinformatoCar"/>
    <w:uiPriority w:val="99"/>
    <w:semiHidden/>
    <w:unhideWhenUsed/>
    <w:rsid w:val="00572222"/>
    <w:pPr>
      <w:spacing w:after="0" w:line="240" w:lineRule="auto"/>
    </w:pPr>
    <w:rPr>
      <w:rFonts w:ascii="Consolas" w:hAnsi="Consolas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572222"/>
    <w:rPr>
      <w:rFonts w:ascii="Consolas" w:hAnsi="Consolas"/>
      <w:kern w:val="16"/>
      <w:sz w:val="22"/>
      <w:szCs w:val="21"/>
      <w14:ligatures w14:val="standardContextual"/>
      <w14:numForm w14:val="oldStyle"/>
      <w14:numSpacing w14:val="proportional"/>
      <w14:cntxtAlts/>
    </w:rPr>
  </w:style>
  <w:style w:type="paragraph" w:styleId="Cita">
    <w:name w:val="Quote"/>
    <w:basedOn w:val="Normal"/>
    <w:next w:val="Normal"/>
    <w:link w:val="CitaCar"/>
    <w:uiPriority w:val="29"/>
    <w:semiHidden/>
    <w:qFormat/>
    <w:rsid w:val="0057222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semiHidden/>
    <w:rsid w:val="00572222"/>
    <w:rPr>
      <w:i/>
      <w:iCs/>
      <w:color w:val="404040" w:themeColor="text1" w:themeTint="BF"/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Saludo">
    <w:name w:val="Salutation"/>
    <w:basedOn w:val="Normal"/>
    <w:next w:val="Normal"/>
    <w:link w:val="SaludoCar"/>
    <w:uiPriority w:val="5"/>
    <w:qFormat/>
    <w:rsid w:val="00572222"/>
  </w:style>
  <w:style w:type="character" w:customStyle="1" w:styleId="SaludoCar">
    <w:name w:val="Saludo Car"/>
    <w:basedOn w:val="Fuentedeprrafopredeter"/>
    <w:link w:val="Saludo"/>
    <w:uiPriority w:val="5"/>
    <w:rsid w:val="00752FC4"/>
  </w:style>
  <w:style w:type="paragraph" w:styleId="Firma">
    <w:name w:val="Signature"/>
    <w:basedOn w:val="Normal"/>
    <w:next w:val="Normal"/>
    <w:link w:val="FirmaCar"/>
    <w:uiPriority w:val="7"/>
    <w:qFormat/>
    <w:rsid w:val="00254E0D"/>
    <w:pPr>
      <w:contextualSpacing/>
    </w:pPr>
  </w:style>
  <w:style w:type="character" w:customStyle="1" w:styleId="FirmaCar">
    <w:name w:val="Firma Car"/>
    <w:basedOn w:val="Fuentedeprrafopredeter"/>
    <w:link w:val="Firma"/>
    <w:uiPriority w:val="7"/>
    <w:rsid w:val="00254E0D"/>
    <w:rPr>
      <w:color w:val="auto"/>
    </w:rPr>
  </w:style>
  <w:style w:type="character" w:styleId="Textoennegrita">
    <w:name w:val="Strong"/>
    <w:basedOn w:val="Fuentedeprrafopredeter"/>
    <w:uiPriority w:val="19"/>
    <w:semiHidden/>
    <w:qFormat/>
    <w:rsid w:val="00572222"/>
    <w:rPr>
      <w:b/>
      <w:bCs/>
      <w:sz w:val="22"/>
    </w:rPr>
  </w:style>
  <w:style w:type="paragraph" w:styleId="Subttulo">
    <w:name w:val="Subtitle"/>
    <w:basedOn w:val="Normal"/>
    <w:next w:val="Normal"/>
    <w:link w:val="SubttuloCar"/>
    <w:uiPriority w:val="11"/>
    <w:semiHidden/>
    <w:unhideWhenUsed/>
    <w:qFormat/>
    <w:rsid w:val="00572222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semiHidden/>
    <w:rsid w:val="00572222"/>
    <w:rPr>
      <w:rFonts w:eastAsiaTheme="minorEastAsia"/>
      <w:color w:val="5A5A5A" w:themeColor="text1" w:themeTint="A5"/>
      <w:spacing w:val="15"/>
      <w:kern w:val="16"/>
      <w:sz w:val="22"/>
      <w:szCs w:val="22"/>
      <w14:ligatures w14:val="standardContextual"/>
      <w14:numForm w14:val="oldStyle"/>
      <w14:numSpacing w14:val="proportional"/>
      <w14:cntxtAlts/>
    </w:rPr>
  </w:style>
  <w:style w:type="character" w:styleId="nfasissutil">
    <w:name w:val="Subtle Emphasis"/>
    <w:basedOn w:val="Fuentedeprrafopredeter"/>
    <w:uiPriority w:val="19"/>
    <w:semiHidden/>
    <w:qFormat/>
    <w:rsid w:val="00572222"/>
    <w:rPr>
      <w:i/>
      <w:iCs/>
      <w:color w:val="404040" w:themeColor="text1" w:themeTint="BF"/>
      <w:sz w:val="22"/>
    </w:rPr>
  </w:style>
  <w:style w:type="character" w:styleId="Referenciasutil">
    <w:name w:val="Subtle Reference"/>
    <w:basedOn w:val="Fuentedeprrafopredeter"/>
    <w:uiPriority w:val="31"/>
    <w:semiHidden/>
    <w:qFormat/>
    <w:rsid w:val="00572222"/>
    <w:rPr>
      <w:smallCaps/>
      <w:color w:val="5A5A5A" w:themeColor="text1" w:themeTint="A5"/>
      <w:sz w:val="22"/>
    </w:rPr>
  </w:style>
  <w:style w:type="table" w:styleId="Tablaconefectos3D1">
    <w:name w:val="Table 3D effects 1"/>
    <w:basedOn w:val="Tablanormal"/>
    <w:uiPriority w:val="99"/>
    <w:semiHidden/>
    <w:unhideWhenUsed/>
    <w:rsid w:val="00572222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onefectos3D2">
    <w:name w:val="Table 3D effects 2"/>
    <w:basedOn w:val="Tablanormal"/>
    <w:uiPriority w:val="99"/>
    <w:semiHidden/>
    <w:unhideWhenUsed/>
    <w:rsid w:val="00572222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efectos3D3">
    <w:name w:val="Table 3D effects 3"/>
    <w:basedOn w:val="Tablanormal"/>
    <w:uiPriority w:val="99"/>
    <w:semiHidden/>
    <w:unhideWhenUsed/>
    <w:rsid w:val="00572222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1">
    <w:name w:val="Table Classic 1"/>
    <w:basedOn w:val="Tabla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2">
    <w:name w:val="Table Classic 2"/>
    <w:basedOn w:val="Tabla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3">
    <w:name w:val="Table Classic 3"/>
    <w:basedOn w:val="Tablanormal"/>
    <w:uiPriority w:val="99"/>
    <w:semiHidden/>
    <w:unhideWhenUsed/>
    <w:rsid w:val="0057222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4">
    <w:name w:val="Table Classic 4"/>
    <w:basedOn w:val="Tabla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1">
    <w:name w:val="Table Colorful 1"/>
    <w:basedOn w:val="Tablanormal"/>
    <w:uiPriority w:val="99"/>
    <w:semiHidden/>
    <w:unhideWhenUsed/>
    <w:rsid w:val="0057222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2">
    <w:name w:val="Table Colorful 2"/>
    <w:basedOn w:val="Tablanormal"/>
    <w:uiPriority w:val="99"/>
    <w:semiHidden/>
    <w:unhideWhenUsed/>
    <w:rsid w:val="00572222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3">
    <w:name w:val="Table Colorful 3"/>
    <w:basedOn w:val="Tablanormal"/>
    <w:uiPriority w:val="99"/>
    <w:semiHidden/>
    <w:unhideWhenUsed/>
    <w:rsid w:val="00572222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concolumnas1">
    <w:name w:val="Table Columns 1"/>
    <w:basedOn w:val="Tablanormal"/>
    <w:uiPriority w:val="99"/>
    <w:semiHidden/>
    <w:unhideWhenUsed/>
    <w:rsid w:val="00572222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2">
    <w:name w:val="Table Columns 2"/>
    <w:basedOn w:val="Tablanormal"/>
    <w:uiPriority w:val="99"/>
    <w:semiHidden/>
    <w:unhideWhenUsed/>
    <w:rsid w:val="00572222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3">
    <w:name w:val="Table Columns 3"/>
    <w:basedOn w:val="Tablanormal"/>
    <w:uiPriority w:val="99"/>
    <w:semiHidden/>
    <w:unhideWhenUsed/>
    <w:rsid w:val="00572222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4">
    <w:name w:val="Table Columns 4"/>
    <w:basedOn w:val="Tablanormal"/>
    <w:uiPriority w:val="99"/>
    <w:semiHidden/>
    <w:unhideWhenUsed/>
    <w:rsid w:val="00572222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aconcolumnas5">
    <w:name w:val="Table Columns 5"/>
    <w:basedOn w:val="Tablanormal"/>
    <w:uiPriority w:val="99"/>
    <w:semiHidden/>
    <w:unhideWhenUsed/>
    <w:rsid w:val="00572222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amoderna">
    <w:name w:val="Table Contemporary"/>
    <w:basedOn w:val="Tablanormal"/>
    <w:uiPriority w:val="99"/>
    <w:semiHidden/>
    <w:unhideWhenUsed/>
    <w:rsid w:val="0057222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aelegante">
    <w:name w:val="Table Elegant"/>
    <w:basedOn w:val="Tablanormal"/>
    <w:uiPriority w:val="99"/>
    <w:semiHidden/>
    <w:unhideWhenUsed/>
    <w:rsid w:val="00572222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1">
    <w:name w:val="Table Grid 1"/>
    <w:basedOn w:val="Tablanormal"/>
    <w:uiPriority w:val="99"/>
    <w:semiHidden/>
    <w:unhideWhenUsed/>
    <w:rsid w:val="00572222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2">
    <w:name w:val="Table Grid 2"/>
    <w:basedOn w:val="Tablanormal"/>
    <w:uiPriority w:val="99"/>
    <w:semiHidden/>
    <w:unhideWhenUsed/>
    <w:rsid w:val="00572222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3">
    <w:name w:val="Table Grid 3"/>
    <w:basedOn w:val="Tablanormal"/>
    <w:uiPriority w:val="99"/>
    <w:semiHidden/>
    <w:unhideWhenUsed/>
    <w:rsid w:val="00572222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4">
    <w:name w:val="Table Grid 4"/>
    <w:basedOn w:val="Tablanormal"/>
    <w:uiPriority w:val="99"/>
    <w:semiHidden/>
    <w:unhideWhenUsed/>
    <w:rsid w:val="00572222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5">
    <w:name w:val="Table Grid 5"/>
    <w:basedOn w:val="Tabla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6">
    <w:name w:val="Table Grid 6"/>
    <w:basedOn w:val="Tabla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7">
    <w:name w:val="Table Grid 7"/>
    <w:basedOn w:val="Tablanormal"/>
    <w:uiPriority w:val="99"/>
    <w:semiHidden/>
    <w:unhideWhenUsed/>
    <w:rsid w:val="00572222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8">
    <w:name w:val="Table Grid 8"/>
    <w:basedOn w:val="Tablanormal"/>
    <w:uiPriority w:val="99"/>
    <w:semiHidden/>
    <w:unhideWhenUsed/>
    <w:rsid w:val="00572222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clara">
    <w:name w:val="Grid Table Light"/>
    <w:basedOn w:val="Tablanormal"/>
    <w:uiPriority w:val="45"/>
    <w:rsid w:val="0057222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lista1">
    <w:name w:val="Table List 1"/>
    <w:basedOn w:val="Tablanormal"/>
    <w:uiPriority w:val="99"/>
    <w:semiHidden/>
    <w:unhideWhenUsed/>
    <w:rsid w:val="0057222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2">
    <w:name w:val="Table List 2"/>
    <w:basedOn w:val="Tablanormal"/>
    <w:uiPriority w:val="99"/>
    <w:semiHidden/>
    <w:unhideWhenUsed/>
    <w:rsid w:val="0057222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3">
    <w:name w:val="Table List 3"/>
    <w:basedOn w:val="Tabla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4">
    <w:name w:val="Table List 4"/>
    <w:basedOn w:val="Tabla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aconlista5">
    <w:name w:val="Table List 5"/>
    <w:basedOn w:val="Tablanormal"/>
    <w:uiPriority w:val="99"/>
    <w:semiHidden/>
    <w:unhideWhenUsed/>
    <w:rsid w:val="00572222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6">
    <w:name w:val="Table List 6"/>
    <w:basedOn w:val="Tablanormal"/>
    <w:uiPriority w:val="99"/>
    <w:semiHidden/>
    <w:unhideWhenUsed/>
    <w:rsid w:val="00572222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aconlista7">
    <w:name w:val="Table List 7"/>
    <w:basedOn w:val="Tablanormal"/>
    <w:uiPriority w:val="99"/>
    <w:semiHidden/>
    <w:unhideWhenUsed/>
    <w:rsid w:val="0057222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aconlista8">
    <w:name w:val="Table List 8"/>
    <w:basedOn w:val="Tablanormal"/>
    <w:uiPriority w:val="99"/>
    <w:semiHidden/>
    <w:unhideWhenUsed/>
    <w:rsid w:val="0057222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extoconsangra">
    <w:name w:val="table of authorities"/>
    <w:basedOn w:val="Normal"/>
    <w:next w:val="Normal"/>
    <w:uiPriority w:val="99"/>
    <w:semiHidden/>
    <w:unhideWhenUsed/>
    <w:rsid w:val="00572222"/>
    <w:pPr>
      <w:spacing w:after="0"/>
      <w:ind w:left="220" w:hanging="220"/>
    </w:pPr>
  </w:style>
  <w:style w:type="paragraph" w:styleId="Tabladeilustraciones">
    <w:name w:val="table of figures"/>
    <w:basedOn w:val="Normal"/>
    <w:next w:val="Normal"/>
    <w:uiPriority w:val="99"/>
    <w:semiHidden/>
    <w:unhideWhenUsed/>
    <w:rsid w:val="00572222"/>
    <w:pPr>
      <w:spacing w:after="0"/>
    </w:pPr>
  </w:style>
  <w:style w:type="table" w:styleId="Tablaprofesional">
    <w:name w:val="Table Professional"/>
    <w:basedOn w:val="Tablanormal"/>
    <w:uiPriority w:val="99"/>
    <w:semiHidden/>
    <w:unhideWhenUsed/>
    <w:rsid w:val="00572222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bsica1">
    <w:name w:val="Table Simple 1"/>
    <w:basedOn w:val="Tablanormal"/>
    <w:uiPriority w:val="99"/>
    <w:semiHidden/>
    <w:unhideWhenUsed/>
    <w:rsid w:val="00572222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absica2">
    <w:name w:val="Table Simple 2"/>
    <w:basedOn w:val="Tablanormal"/>
    <w:uiPriority w:val="99"/>
    <w:semiHidden/>
    <w:unhideWhenUsed/>
    <w:rsid w:val="0057222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bsica3">
    <w:name w:val="Table Simple 3"/>
    <w:basedOn w:val="Tabla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sutil1">
    <w:name w:val="Table Subtle 1"/>
    <w:basedOn w:val="Tablanormal"/>
    <w:uiPriority w:val="99"/>
    <w:semiHidden/>
    <w:unhideWhenUsed/>
    <w:rsid w:val="0057222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sutil2">
    <w:name w:val="Table Subtle 2"/>
    <w:basedOn w:val="Tablanormal"/>
    <w:uiPriority w:val="99"/>
    <w:semiHidden/>
    <w:unhideWhenUsed/>
    <w:rsid w:val="0057222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tema">
    <w:name w:val="Table Theme"/>
    <w:basedOn w:val="Tablanormal"/>
    <w:uiPriority w:val="99"/>
    <w:semiHidden/>
    <w:unhideWhenUsed/>
    <w:rsid w:val="00572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web1">
    <w:name w:val="Table Web 1"/>
    <w:basedOn w:val="Tablanormal"/>
    <w:uiPriority w:val="99"/>
    <w:semiHidden/>
    <w:unhideWhenUsed/>
    <w:rsid w:val="00572222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2">
    <w:name w:val="Table Web 2"/>
    <w:basedOn w:val="Tablanormal"/>
    <w:uiPriority w:val="99"/>
    <w:semiHidden/>
    <w:unhideWhenUsed/>
    <w:rsid w:val="00572222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3">
    <w:name w:val="Table Web 3"/>
    <w:basedOn w:val="Tablanormal"/>
    <w:uiPriority w:val="99"/>
    <w:semiHidden/>
    <w:unhideWhenUsed/>
    <w:rsid w:val="00572222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tulo">
    <w:name w:val="Title"/>
    <w:basedOn w:val="Normal"/>
    <w:next w:val="Normal"/>
    <w:link w:val="TtuloCar"/>
    <w:uiPriority w:val="10"/>
    <w:semiHidden/>
    <w:qFormat/>
    <w:rsid w:val="0057222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semiHidden/>
    <w:rsid w:val="00572222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  <w14:numForm w14:val="oldStyle"/>
      <w14:numSpacing w14:val="proportional"/>
      <w14:cntxtAlts/>
    </w:rPr>
  </w:style>
  <w:style w:type="paragraph" w:styleId="Encabezadodelista">
    <w:name w:val="toa heading"/>
    <w:basedOn w:val="Normal"/>
    <w:next w:val="Normal"/>
    <w:uiPriority w:val="99"/>
    <w:semiHidden/>
    <w:unhideWhenUsed/>
    <w:rsid w:val="0057222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572222"/>
    <w:pPr>
      <w:spacing w:after="100"/>
    </w:pPr>
  </w:style>
  <w:style w:type="paragraph" w:styleId="TDC2">
    <w:name w:val="toc 2"/>
    <w:basedOn w:val="Normal"/>
    <w:next w:val="Normal"/>
    <w:autoRedefine/>
    <w:uiPriority w:val="39"/>
    <w:semiHidden/>
    <w:unhideWhenUsed/>
    <w:rsid w:val="00572222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semiHidden/>
    <w:unhideWhenUsed/>
    <w:rsid w:val="00572222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semiHidden/>
    <w:unhideWhenUsed/>
    <w:rsid w:val="00572222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semiHidden/>
    <w:unhideWhenUsed/>
    <w:rsid w:val="00572222"/>
    <w:pPr>
      <w:spacing w:after="100"/>
      <w:ind w:left="880"/>
    </w:pPr>
  </w:style>
  <w:style w:type="paragraph" w:styleId="TDC6">
    <w:name w:val="toc 6"/>
    <w:basedOn w:val="Normal"/>
    <w:next w:val="Normal"/>
    <w:autoRedefine/>
    <w:uiPriority w:val="39"/>
    <w:semiHidden/>
    <w:unhideWhenUsed/>
    <w:rsid w:val="00572222"/>
    <w:pPr>
      <w:spacing w:after="100"/>
      <w:ind w:left="1100"/>
    </w:pPr>
  </w:style>
  <w:style w:type="paragraph" w:styleId="TDC7">
    <w:name w:val="toc 7"/>
    <w:basedOn w:val="Normal"/>
    <w:next w:val="Normal"/>
    <w:autoRedefine/>
    <w:uiPriority w:val="39"/>
    <w:semiHidden/>
    <w:unhideWhenUsed/>
    <w:rsid w:val="00572222"/>
    <w:pPr>
      <w:spacing w:after="100"/>
      <w:ind w:left="1320"/>
    </w:pPr>
  </w:style>
  <w:style w:type="paragraph" w:styleId="TDC8">
    <w:name w:val="toc 8"/>
    <w:basedOn w:val="Normal"/>
    <w:next w:val="Normal"/>
    <w:autoRedefine/>
    <w:uiPriority w:val="39"/>
    <w:semiHidden/>
    <w:unhideWhenUsed/>
    <w:rsid w:val="00572222"/>
    <w:pPr>
      <w:spacing w:after="100"/>
      <w:ind w:left="1540"/>
    </w:pPr>
  </w:style>
  <w:style w:type="paragraph" w:styleId="TDC9">
    <w:name w:val="toc 9"/>
    <w:basedOn w:val="Normal"/>
    <w:next w:val="Normal"/>
    <w:autoRedefine/>
    <w:uiPriority w:val="39"/>
    <w:semiHidden/>
    <w:unhideWhenUsed/>
    <w:rsid w:val="00572222"/>
    <w:pPr>
      <w:spacing w:after="100"/>
      <w:ind w:left="1760"/>
    </w:pPr>
  </w:style>
  <w:style w:type="paragraph" w:styleId="TtuloTDC">
    <w:name w:val="TOC Heading"/>
    <w:basedOn w:val="Ttulo1"/>
    <w:next w:val="Normal"/>
    <w:uiPriority w:val="39"/>
    <w:semiHidden/>
    <w:unhideWhenUsed/>
    <w:qFormat/>
    <w:rsid w:val="00572222"/>
    <w:pPr>
      <w:spacing w:before="240"/>
      <w:outlineLvl w:val="9"/>
    </w:pPr>
    <w:rPr>
      <w:b w:val="0"/>
      <w:bCs w:val="0"/>
      <w:color w:val="95B51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eader" Target="header53.xml"/><Relationship Id="rId21" Type="http://schemas.openxmlformats.org/officeDocument/2006/relationships/header" Target="header5.xml"/><Relationship Id="rId42" Type="http://schemas.openxmlformats.org/officeDocument/2006/relationships/header" Target="header15.xml"/><Relationship Id="rId63" Type="http://schemas.openxmlformats.org/officeDocument/2006/relationships/header" Target="header26.xml"/><Relationship Id="rId84" Type="http://schemas.openxmlformats.org/officeDocument/2006/relationships/header" Target="header36.xml"/><Relationship Id="rId138" Type="http://schemas.openxmlformats.org/officeDocument/2006/relationships/header" Target="header63.xml"/><Relationship Id="rId107" Type="http://schemas.openxmlformats.org/officeDocument/2006/relationships/footer" Target="footer47.xml"/><Relationship Id="rId11" Type="http://schemas.openxmlformats.org/officeDocument/2006/relationships/image" Target="media/image1.png"/><Relationship Id="rId32" Type="http://schemas.openxmlformats.org/officeDocument/2006/relationships/header" Target="header10.xml"/><Relationship Id="rId53" Type="http://schemas.openxmlformats.org/officeDocument/2006/relationships/footer" Target="footer20.xml"/><Relationship Id="rId74" Type="http://schemas.openxmlformats.org/officeDocument/2006/relationships/header" Target="header31.xml"/><Relationship Id="rId128" Type="http://schemas.openxmlformats.org/officeDocument/2006/relationships/header" Target="header58.xml"/><Relationship Id="rId5" Type="http://schemas.openxmlformats.org/officeDocument/2006/relationships/numbering" Target="numbering.xml"/><Relationship Id="rId90" Type="http://schemas.openxmlformats.org/officeDocument/2006/relationships/header" Target="header39.xml"/><Relationship Id="rId95" Type="http://schemas.openxmlformats.org/officeDocument/2006/relationships/footer" Target="footer41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43" Type="http://schemas.openxmlformats.org/officeDocument/2006/relationships/footer" Target="footer15.xml"/><Relationship Id="rId48" Type="http://schemas.openxmlformats.org/officeDocument/2006/relationships/header" Target="header18.xml"/><Relationship Id="rId64" Type="http://schemas.openxmlformats.org/officeDocument/2006/relationships/footer" Target="footer25.xml"/><Relationship Id="rId69" Type="http://schemas.openxmlformats.org/officeDocument/2006/relationships/header" Target="header29.xml"/><Relationship Id="rId113" Type="http://schemas.openxmlformats.org/officeDocument/2006/relationships/footer" Target="footer50.xml"/><Relationship Id="rId118" Type="http://schemas.openxmlformats.org/officeDocument/2006/relationships/footer" Target="footer52.xml"/><Relationship Id="rId134" Type="http://schemas.openxmlformats.org/officeDocument/2006/relationships/header" Target="header61.xml"/><Relationship Id="rId139" Type="http://schemas.openxmlformats.org/officeDocument/2006/relationships/footer" Target="footer63.xml"/><Relationship Id="rId80" Type="http://schemas.openxmlformats.org/officeDocument/2006/relationships/header" Target="header34.xml"/><Relationship Id="rId85" Type="http://schemas.openxmlformats.org/officeDocument/2006/relationships/footer" Target="footer36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33" Type="http://schemas.openxmlformats.org/officeDocument/2006/relationships/header" Target="header11.xml"/><Relationship Id="rId38" Type="http://schemas.openxmlformats.org/officeDocument/2006/relationships/header" Target="header13.xml"/><Relationship Id="rId59" Type="http://schemas.openxmlformats.org/officeDocument/2006/relationships/footer" Target="footer23.xml"/><Relationship Id="rId103" Type="http://schemas.openxmlformats.org/officeDocument/2006/relationships/footer" Target="footer45.xml"/><Relationship Id="rId108" Type="http://schemas.openxmlformats.org/officeDocument/2006/relationships/header" Target="header48.xml"/><Relationship Id="rId124" Type="http://schemas.openxmlformats.org/officeDocument/2006/relationships/footer" Target="footer55.xml"/><Relationship Id="rId129" Type="http://schemas.openxmlformats.org/officeDocument/2006/relationships/header" Target="header59.xml"/><Relationship Id="rId54" Type="http://schemas.openxmlformats.org/officeDocument/2006/relationships/header" Target="header21.xml"/><Relationship Id="rId70" Type="http://schemas.openxmlformats.org/officeDocument/2006/relationships/footer" Target="footer28.xml"/><Relationship Id="rId75" Type="http://schemas.openxmlformats.org/officeDocument/2006/relationships/header" Target="header32.xml"/><Relationship Id="rId91" Type="http://schemas.openxmlformats.org/officeDocument/2006/relationships/footer" Target="footer39.xml"/><Relationship Id="rId96" Type="http://schemas.openxmlformats.org/officeDocument/2006/relationships/header" Target="header42.xml"/><Relationship Id="rId140" Type="http://schemas.openxmlformats.org/officeDocument/2006/relationships/header" Target="header64.xml"/><Relationship Id="rId145" Type="http://schemas.openxmlformats.org/officeDocument/2006/relationships/footer" Target="footer6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footer" Target="footer5.xml"/><Relationship Id="rId28" Type="http://schemas.openxmlformats.org/officeDocument/2006/relationships/footer" Target="footer7.xml"/><Relationship Id="rId49" Type="http://schemas.openxmlformats.org/officeDocument/2006/relationships/footer" Target="footer18.xml"/><Relationship Id="rId114" Type="http://schemas.openxmlformats.org/officeDocument/2006/relationships/header" Target="header51.xml"/><Relationship Id="rId119" Type="http://schemas.openxmlformats.org/officeDocument/2006/relationships/footer" Target="footer53.xml"/><Relationship Id="rId44" Type="http://schemas.openxmlformats.org/officeDocument/2006/relationships/header" Target="header16.xml"/><Relationship Id="rId60" Type="http://schemas.openxmlformats.org/officeDocument/2006/relationships/header" Target="header24.xml"/><Relationship Id="rId65" Type="http://schemas.openxmlformats.org/officeDocument/2006/relationships/footer" Target="footer26.xml"/><Relationship Id="rId81" Type="http://schemas.openxmlformats.org/officeDocument/2006/relationships/header" Target="header35.xml"/><Relationship Id="rId86" Type="http://schemas.openxmlformats.org/officeDocument/2006/relationships/header" Target="header37.xml"/><Relationship Id="rId130" Type="http://schemas.openxmlformats.org/officeDocument/2006/relationships/footer" Target="footer58.xml"/><Relationship Id="rId135" Type="http://schemas.openxmlformats.org/officeDocument/2006/relationships/header" Target="header62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9" Type="http://schemas.openxmlformats.org/officeDocument/2006/relationships/header" Target="header14.xml"/><Relationship Id="rId109" Type="http://schemas.openxmlformats.org/officeDocument/2006/relationships/footer" Target="footer48.xml"/><Relationship Id="rId34" Type="http://schemas.openxmlformats.org/officeDocument/2006/relationships/footer" Target="footer10.xml"/><Relationship Id="rId50" Type="http://schemas.openxmlformats.org/officeDocument/2006/relationships/header" Target="header19.xml"/><Relationship Id="rId55" Type="http://schemas.openxmlformats.org/officeDocument/2006/relationships/footer" Target="footer21.xml"/><Relationship Id="rId76" Type="http://schemas.openxmlformats.org/officeDocument/2006/relationships/footer" Target="footer31.xml"/><Relationship Id="rId97" Type="http://schemas.openxmlformats.org/officeDocument/2006/relationships/footer" Target="footer42.xml"/><Relationship Id="rId104" Type="http://schemas.openxmlformats.org/officeDocument/2006/relationships/header" Target="header46.xml"/><Relationship Id="rId120" Type="http://schemas.openxmlformats.org/officeDocument/2006/relationships/header" Target="header54.xml"/><Relationship Id="rId125" Type="http://schemas.openxmlformats.org/officeDocument/2006/relationships/footer" Target="footer56.xml"/><Relationship Id="rId141" Type="http://schemas.openxmlformats.org/officeDocument/2006/relationships/header" Target="header65.xml"/><Relationship Id="rId146" Type="http://schemas.openxmlformats.org/officeDocument/2006/relationships/fontTable" Target="fontTable.xml"/><Relationship Id="rId7" Type="http://schemas.openxmlformats.org/officeDocument/2006/relationships/settings" Target="settings.xml"/><Relationship Id="rId71" Type="http://schemas.openxmlformats.org/officeDocument/2006/relationships/footer" Target="footer29.xml"/><Relationship Id="rId92" Type="http://schemas.openxmlformats.org/officeDocument/2006/relationships/header" Target="header40.xml"/><Relationship Id="rId2" Type="http://schemas.openxmlformats.org/officeDocument/2006/relationships/customXml" Target="../customXml/item2.xml"/><Relationship Id="rId29" Type="http://schemas.openxmlformats.org/officeDocument/2006/relationships/footer" Target="footer8.xml"/><Relationship Id="rId24" Type="http://schemas.openxmlformats.org/officeDocument/2006/relationships/header" Target="header6.xml"/><Relationship Id="rId40" Type="http://schemas.openxmlformats.org/officeDocument/2006/relationships/footer" Target="footer13.xml"/><Relationship Id="rId45" Type="http://schemas.openxmlformats.org/officeDocument/2006/relationships/header" Target="header17.xml"/><Relationship Id="rId66" Type="http://schemas.openxmlformats.org/officeDocument/2006/relationships/header" Target="header27.xml"/><Relationship Id="rId87" Type="http://schemas.openxmlformats.org/officeDocument/2006/relationships/header" Target="header38.xml"/><Relationship Id="rId110" Type="http://schemas.openxmlformats.org/officeDocument/2006/relationships/header" Target="header49.xml"/><Relationship Id="rId115" Type="http://schemas.openxmlformats.org/officeDocument/2006/relationships/footer" Target="footer51.xml"/><Relationship Id="rId131" Type="http://schemas.openxmlformats.org/officeDocument/2006/relationships/footer" Target="footer59.xml"/><Relationship Id="rId136" Type="http://schemas.openxmlformats.org/officeDocument/2006/relationships/footer" Target="footer61.xml"/><Relationship Id="rId61" Type="http://schemas.openxmlformats.org/officeDocument/2006/relationships/footer" Target="footer24.xml"/><Relationship Id="rId82" Type="http://schemas.openxmlformats.org/officeDocument/2006/relationships/footer" Target="footer34.xml"/><Relationship Id="rId19" Type="http://schemas.openxmlformats.org/officeDocument/2006/relationships/footer" Target="footer3.xml"/><Relationship Id="rId14" Type="http://schemas.openxmlformats.org/officeDocument/2006/relationships/header" Target="header1.xml"/><Relationship Id="rId30" Type="http://schemas.openxmlformats.org/officeDocument/2006/relationships/header" Target="header9.xml"/><Relationship Id="rId35" Type="http://schemas.openxmlformats.org/officeDocument/2006/relationships/footer" Target="footer11.xml"/><Relationship Id="rId56" Type="http://schemas.openxmlformats.org/officeDocument/2006/relationships/header" Target="header22.xml"/><Relationship Id="rId77" Type="http://schemas.openxmlformats.org/officeDocument/2006/relationships/footer" Target="footer32.xml"/><Relationship Id="rId100" Type="http://schemas.openxmlformats.org/officeDocument/2006/relationships/footer" Target="footer43.xml"/><Relationship Id="rId105" Type="http://schemas.openxmlformats.org/officeDocument/2006/relationships/header" Target="header47.xml"/><Relationship Id="rId126" Type="http://schemas.openxmlformats.org/officeDocument/2006/relationships/header" Target="header57.xml"/><Relationship Id="rId147" Type="http://schemas.openxmlformats.org/officeDocument/2006/relationships/glossaryDocument" Target="glossary/document.xml"/><Relationship Id="rId8" Type="http://schemas.openxmlformats.org/officeDocument/2006/relationships/webSettings" Target="webSettings.xml"/><Relationship Id="rId51" Type="http://schemas.openxmlformats.org/officeDocument/2006/relationships/header" Target="header20.xml"/><Relationship Id="rId72" Type="http://schemas.openxmlformats.org/officeDocument/2006/relationships/header" Target="header30.xml"/><Relationship Id="rId93" Type="http://schemas.openxmlformats.org/officeDocument/2006/relationships/header" Target="header41.xml"/><Relationship Id="rId98" Type="http://schemas.openxmlformats.org/officeDocument/2006/relationships/header" Target="header43.xml"/><Relationship Id="rId121" Type="http://schemas.openxmlformats.org/officeDocument/2006/relationships/footer" Target="footer54.xml"/><Relationship Id="rId142" Type="http://schemas.openxmlformats.org/officeDocument/2006/relationships/footer" Target="footer64.xml"/><Relationship Id="rId3" Type="http://schemas.openxmlformats.org/officeDocument/2006/relationships/customXml" Target="../customXml/item3.xml"/><Relationship Id="rId25" Type="http://schemas.openxmlformats.org/officeDocument/2006/relationships/footer" Target="footer6.xml"/><Relationship Id="rId46" Type="http://schemas.openxmlformats.org/officeDocument/2006/relationships/footer" Target="footer16.xml"/><Relationship Id="rId67" Type="http://schemas.openxmlformats.org/officeDocument/2006/relationships/footer" Target="footer27.xml"/><Relationship Id="rId116" Type="http://schemas.openxmlformats.org/officeDocument/2006/relationships/header" Target="header52.xml"/><Relationship Id="rId137" Type="http://schemas.openxmlformats.org/officeDocument/2006/relationships/footer" Target="footer62.xml"/><Relationship Id="rId20" Type="http://schemas.openxmlformats.org/officeDocument/2006/relationships/header" Target="header4.xml"/><Relationship Id="rId41" Type="http://schemas.openxmlformats.org/officeDocument/2006/relationships/footer" Target="footer14.xml"/><Relationship Id="rId62" Type="http://schemas.openxmlformats.org/officeDocument/2006/relationships/header" Target="header25.xml"/><Relationship Id="rId83" Type="http://schemas.openxmlformats.org/officeDocument/2006/relationships/footer" Target="footer35.xml"/><Relationship Id="rId88" Type="http://schemas.openxmlformats.org/officeDocument/2006/relationships/footer" Target="footer37.xml"/><Relationship Id="rId111" Type="http://schemas.openxmlformats.org/officeDocument/2006/relationships/header" Target="header50.xml"/><Relationship Id="rId132" Type="http://schemas.openxmlformats.org/officeDocument/2006/relationships/header" Target="header60.xml"/><Relationship Id="rId15" Type="http://schemas.openxmlformats.org/officeDocument/2006/relationships/header" Target="header2.xml"/><Relationship Id="rId36" Type="http://schemas.openxmlformats.org/officeDocument/2006/relationships/header" Target="header12.xml"/><Relationship Id="rId57" Type="http://schemas.openxmlformats.org/officeDocument/2006/relationships/header" Target="header23.xml"/><Relationship Id="rId106" Type="http://schemas.openxmlformats.org/officeDocument/2006/relationships/footer" Target="footer46.xml"/><Relationship Id="rId127" Type="http://schemas.openxmlformats.org/officeDocument/2006/relationships/footer" Target="footer57.xml"/><Relationship Id="rId10" Type="http://schemas.openxmlformats.org/officeDocument/2006/relationships/endnotes" Target="endnotes.xml"/><Relationship Id="rId31" Type="http://schemas.openxmlformats.org/officeDocument/2006/relationships/footer" Target="footer9.xml"/><Relationship Id="rId52" Type="http://schemas.openxmlformats.org/officeDocument/2006/relationships/footer" Target="footer19.xml"/><Relationship Id="rId73" Type="http://schemas.openxmlformats.org/officeDocument/2006/relationships/footer" Target="footer30.xml"/><Relationship Id="rId78" Type="http://schemas.openxmlformats.org/officeDocument/2006/relationships/header" Target="header33.xml"/><Relationship Id="rId94" Type="http://schemas.openxmlformats.org/officeDocument/2006/relationships/footer" Target="footer40.xml"/><Relationship Id="rId99" Type="http://schemas.openxmlformats.org/officeDocument/2006/relationships/header" Target="header44.xml"/><Relationship Id="rId101" Type="http://schemas.openxmlformats.org/officeDocument/2006/relationships/footer" Target="footer44.xml"/><Relationship Id="rId122" Type="http://schemas.openxmlformats.org/officeDocument/2006/relationships/header" Target="header55.xml"/><Relationship Id="rId143" Type="http://schemas.openxmlformats.org/officeDocument/2006/relationships/footer" Target="footer65.xml"/><Relationship Id="rId148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header" Target="header7.xml"/><Relationship Id="rId47" Type="http://schemas.openxmlformats.org/officeDocument/2006/relationships/footer" Target="footer17.xml"/><Relationship Id="rId68" Type="http://schemas.openxmlformats.org/officeDocument/2006/relationships/header" Target="header28.xml"/><Relationship Id="rId89" Type="http://schemas.openxmlformats.org/officeDocument/2006/relationships/footer" Target="footer38.xml"/><Relationship Id="rId112" Type="http://schemas.openxmlformats.org/officeDocument/2006/relationships/footer" Target="footer49.xml"/><Relationship Id="rId133" Type="http://schemas.openxmlformats.org/officeDocument/2006/relationships/footer" Target="footer60.xml"/><Relationship Id="rId16" Type="http://schemas.openxmlformats.org/officeDocument/2006/relationships/footer" Target="footer1.xml"/><Relationship Id="rId37" Type="http://schemas.openxmlformats.org/officeDocument/2006/relationships/footer" Target="footer12.xml"/><Relationship Id="rId58" Type="http://schemas.openxmlformats.org/officeDocument/2006/relationships/footer" Target="footer22.xml"/><Relationship Id="rId79" Type="http://schemas.openxmlformats.org/officeDocument/2006/relationships/footer" Target="footer33.xml"/><Relationship Id="rId102" Type="http://schemas.openxmlformats.org/officeDocument/2006/relationships/header" Target="header45.xml"/><Relationship Id="rId123" Type="http://schemas.openxmlformats.org/officeDocument/2006/relationships/header" Target="header56.xml"/><Relationship Id="rId144" Type="http://schemas.openxmlformats.org/officeDocument/2006/relationships/header" Target="header6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aroortega/Library/Containers/com.microsoft.Word/Data/Library/Application%20Support/Microsoft/Office/16.0/DTS/Search/%7bBCFC44E9-F92E-504B-B868-61F48277E486%7dtf3340366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2E8F886356F54B87ED494266AF8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6432CE-9379-6741-8CA4-23AD28F31B4D}"/>
      </w:docPartPr>
      <w:docPartBody>
        <w:p w:rsidR="00000000" w:rsidRDefault="00BD1A75" w:rsidP="00BD1A75">
          <w:pPr>
            <w:pStyle w:val="D12E8F886356F54B87ED494266AF8AC3"/>
          </w:pPr>
          <w:r>
            <w:rPr>
              <w:lang w:bidi="es-MX"/>
            </w:rPr>
            <w:t>Un cordial saludo,</w:t>
          </w:r>
        </w:p>
      </w:docPartBody>
    </w:docPart>
    <w:docPart>
      <w:docPartPr>
        <w:name w:val="4E7DF99EA6BA6A459A7D8FB1964A8C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932FAE-F4D5-0047-A33E-0F9A61A33311}"/>
      </w:docPartPr>
      <w:docPartBody>
        <w:p w:rsidR="00000000" w:rsidRDefault="00BD1A75" w:rsidP="00BD1A75">
          <w:pPr>
            <w:pStyle w:val="4E7DF99EA6BA6A459A7D8FB1964A8C07"/>
          </w:pPr>
          <w:r>
            <w:rPr>
              <w:lang w:bidi="es-MX"/>
            </w:rPr>
            <w:t>Un cordial saludo,</w:t>
          </w:r>
        </w:p>
      </w:docPartBody>
    </w:docPart>
    <w:docPart>
      <w:docPartPr>
        <w:name w:val="7700E6DA41037745BA86746AB6E435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D90D64-844A-A346-849B-89EB6C351C02}"/>
      </w:docPartPr>
      <w:docPartBody>
        <w:p w:rsidR="00000000" w:rsidRDefault="00BD1A75" w:rsidP="00BD1A75">
          <w:pPr>
            <w:pStyle w:val="7700E6DA41037745BA86746AB6E435CE"/>
          </w:pPr>
          <w:r>
            <w:rPr>
              <w:lang w:bidi="es-MX"/>
            </w:rPr>
            <w:t>Un cordial saludo,</w:t>
          </w:r>
        </w:p>
      </w:docPartBody>
    </w:docPart>
    <w:docPart>
      <w:docPartPr>
        <w:name w:val="7F4D099BEC42D645A3D8B1C895FA11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C66E77-4F39-4940-95C8-247A624297B8}"/>
      </w:docPartPr>
      <w:docPartBody>
        <w:p w:rsidR="00000000" w:rsidRDefault="00BD1A75" w:rsidP="00BD1A75">
          <w:pPr>
            <w:pStyle w:val="7F4D099BEC42D645A3D8B1C895FA115E"/>
          </w:pPr>
          <w:r>
            <w:rPr>
              <w:lang w:bidi="es-MX"/>
            </w:rPr>
            <w:t>Un cordial saludo,</w:t>
          </w:r>
        </w:p>
      </w:docPartBody>
    </w:docPart>
    <w:docPart>
      <w:docPartPr>
        <w:name w:val="B78E4C9A97CC96428409828E7EF81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A79751-B856-AC4B-88C6-EA68883D7034}"/>
      </w:docPartPr>
      <w:docPartBody>
        <w:p w:rsidR="00000000" w:rsidRDefault="00BD1A75" w:rsidP="00BD1A75">
          <w:pPr>
            <w:pStyle w:val="B78E4C9A97CC96428409828E7EF81958"/>
          </w:pPr>
          <w:r>
            <w:rPr>
              <w:lang w:bidi="es-MX"/>
            </w:rPr>
            <w:t>Un cordial saludo,</w:t>
          </w:r>
        </w:p>
      </w:docPartBody>
    </w:docPart>
    <w:docPart>
      <w:docPartPr>
        <w:name w:val="E42960F2028CD7448C14B974F54771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DDC03D-01C2-9B4A-AA02-9C3CF9F3C498}"/>
      </w:docPartPr>
      <w:docPartBody>
        <w:p w:rsidR="00000000" w:rsidRDefault="00BD1A75" w:rsidP="00BD1A75">
          <w:pPr>
            <w:pStyle w:val="E42960F2028CD7448C14B974F54771E1"/>
          </w:pPr>
          <w:r>
            <w:rPr>
              <w:lang w:bidi="es-MX"/>
            </w:rPr>
            <w:t>Un cordial saludo,</w:t>
          </w:r>
        </w:p>
      </w:docPartBody>
    </w:docPart>
    <w:docPart>
      <w:docPartPr>
        <w:name w:val="4EE50A45CA4B7948842E4C9288B76C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FE3F59-A0B0-394C-9BBE-03BF81F05672}"/>
      </w:docPartPr>
      <w:docPartBody>
        <w:p w:rsidR="00000000" w:rsidRDefault="00BD1A75" w:rsidP="00BD1A75">
          <w:pPr>
            <w:pStyle w:val="4EE50A45CA4B7948842E4C9288B76C41"/>
          </w:pPr>
          <w:r>
            <w:rPr>
              <w:lang w:bidi="es-MX"/>
            </w:rPr>
            <w:t>Un cordial saludo,</w:t>
          </w:r>
        </w:p>
      </w:docPartBody>
    </w:docPart>
    <w:docPart>
      <w:docPartPr>
        <w:name w:val="B1CD2C365A18384D984A9F1791487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1DF0BA-3966-6742-9084-594404D7738C}"/>
      </w:docPartPr>
      <w:docPartBody>
        <w:p w:rsidR="00000000" w:rsidRDefault="00BD1A75" w:rsidP="00BD1A75">
          <w:pPr>
            <w:pStyle w:val="B1CD2C365A18384D984A9F1791487FF6"/>
          </w:pPr>
          <w:r>
            <w:rPr>
              <w:lang w:bidi="es-MX"/>
            </w:rPr>
            <w:t>Un cordial saludo,</w:t>
          </w:r>
        </w:p>
      </w:docPartBody>
    </w:docPart>
    <w:docPart>
      <w:docPartPr>
        <w:name w:val="C45C147C0C260A41BB99E56678DE9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5937A-9AC8-1F4E-8E49-52235784375A}"/>
      </w:docPartPr>
      <w:docPartBody>
        <w:p w:rsidR="00000000" w:rsidRDefault="00BD1A75" w:rsidP="00BD1A75">
          <w:pPr>
            <w:pStyle w:val="C45C147C0C260A41BB99E56678DE9ECF"/>
          </w:pPr>
          <w:r>
            <w:rPr>
              <w:lang w:bidi="es-MX"/>
            </w:rPr>
            <w:t>Un cordial saludo,</w:t>
          </w:r>
        </w:p>
      </w:docPartBody>
    </w:docPart>
    <w:docPart>
      <w:docPartPr>
        <w:name w:val="6E1012FE8EE9C1448545F8EE77427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F77B0-5142-284B-AF2D-D8C8BC889753}"/>
      </w:docPartPr>
      <w:docPartBody>
        <w:p w:rsidR="00000000" w:rsidRDefault="00BD1A75" w:rsidP="00BD1A75">
          <w:pPr>
            <w:pStyle w:val="6E1012FE8EE9C1448545F8EE77427A41"/>
          </w:pPr>
          <w:r>
            <w:rPr>
              <w:lang w:bidi="es-MX"/>
            </w:rPr>
            <w:t>Un cordial saludo,</w:t>
          </w:r>
        </w:p>
      </w:docPartBody>
    </w:docPart>
    <w:docPart>
      <w:docPartPr>
        <w:name w:val="95DE3CBE9B82FF4C879B973E5FA624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483F6-C982-8844-A2B4-82D652236C23}"/>
      </w:docPartPr>
      <w:docPartBody>
        <w:p w:rsidR="00000000" w:rsidRDefault="00BD1A75" w:rsidP="00BD1A75">
          <w:pPr>
            <w:pStyle w:val="95DE3CBE9B82FF4C879B973E5FA624C6"/>
          </w:pPr>
          <w:r>
            <w:rPr>
              <w:lang w:bidi="es-MX"/>
            </w:rPr>
            <w:t>Un cordial saludo,</w:t>
          </w:r>
        </w:p>
      </w:docPartBody>
    </w:docPart>
    <w:docPart>
      <w:docPartPr>
        <w:name w:val="213688CF3D4E834481817DD64A88DD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821D4-38CD-364D-AC4B-1091FAA98528}"/>
      </w:docPartPr>
      <w:docPartBody>
        <w:p w:rsidR="00000000" w:rsidRDefault="00BD1A75" w:rsidP="00BD1A75">
          <w:pPr>
            <w:pStyle w:val="213688CF3D4E834481817DD64A88DDAE"/>
          </w:pPr>
          <w:r>
            <w:rPr>
              <w:lang w:bidi="es-MX"/>
            </w:rPr>
            <w:t>Un cordial saludo,</w:t>
          </w:r>
        </w:p>
      </w:docPartBody>
    </w:docPart>
    <w:docPart>
      <w:docPartPr>
        <w:name w:val="4FBC7C0D8F174D4398B2D01724DE85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5F2CF7-8957-B649-9A52-E31EAE023F0C}"/>
      </w:docPartPr>
      <w:docPartBody>
        <w:p w:rsidR="00000000" w:rsidRDefault="00BD1A75" w:rsidP="00BD1A75">
          <w:pPr>
            <w:pStyle w:val="4FBC7C0D8F174D4398B2D01724DE85C6"/>
          </w:pPr>
          <w:r>
            <w:rPr>
              <w:lang w:bidi="es-MX"/>
            </w:rPr>
            <w:t>Un cordial saludo,</w:t>
          </w:r>
        </w:p>
      </w:docPartBody>
    </w:docPart>
    <w:docPart>
      <w:docPartPr>
        <w:name w:val="E7273F0E8A2D43459E5416B80505A6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C5CB8E-F38E-674C-AF32-92200938E4C7}"/>
      </w:docPartPr>
      <w:docPartBody>
        <w:p w:rsidR="00000000" w:rsidRDefault="00BD1A75" w:rsidP="00BD1A75">
          <w:pPr>
            <w:pStyle w:val="E7273F0E8A2D43459E5416B80505A625"/>
          </w:pPr>
          <w:r>
            <w:rPr>
              <w:lang w:bidi="es-MX"/>
            </w:rPr>
            <w:t>Un cordial saludo,</w:t>
          </w:r>
        </w:p>
      </w:docPartBody>
    </w:docPart>
    <w:docPart>
      <w:docPartPr>
        <w:name w:val="E136DE84D6766E4B99E50CBE86A32C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A4A6E-969F-9644-9235-5B3767BE971B}"/>
      </w:docPartPr>
      <w:docPartBody>
        <w:p w:rsidR="00000000" w:rsidRDefault="00BD1A75" w:rsidP="00BD1A75">
          <w:pPr>
            <w:pStyle w:val="E136DE84D6766E4B99E50CBE86A32C69"/>
          </w:pPr>
          <w:r>
            <w:rPr>
              <w:lang w:bidi="es-MX"/>
            </w:rPr>
            <w:t>Un cordial saludo,</w:t>
          </w:r>
        </w:p>
      </w:docPartBody>
    </w:docPart>
    <w:docPart>
      <w:docPartPr>
        <w:name w:val="71702BB91C0A03449AEB01C8F9AA1B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3F02EC-5BC7-A84D-A80C-F26830A1B79B}"/>
      </w:docPartPr>
      <w:docPartBody>
        <w:p w:rsidR="00000000" w:rsidRDefault="00BD1A75" w:rsidP="00BD1A75">
          <w:pPr>
            <w:pStyle w:val="71702BB91C0A03449AEB01C8F9AA1BC7"/>
          </w:pPr>
          <w:r>
            <w:rPr>
              <w:lang w:bidi="es-MX"/>
            </w:rPr>
            <w:t>Un cordial saludo,</w:t>
          </w:r>
        </w:p>
      </w:docPartBody>
    </w:docPart>
    <w:docPart>
      <w:docPartPr>
        <w:name w:val="C48D955B3DBADE45BDEAB921E6705A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3A8379-6B3C-FB45-B577-BEEAE60B5CCE}"/>
      </w:docPartPr>
      <w:docPartBody>
        <w:p w:rsidR="00000000" w:rsidRDefault="00BD1A75" w:rsidP="00BD1A75">
          <w:pPr>
            <w:pStyle w:val="C48D955B3DBADE45BDEAB921E6705A53"/>
          </w:pPr>
          <w:r>
            <w:rPr>
              <w:lang w:bidi="es-MX"/>
            </w:rPr>
            <w:t>Un cordial saludo,</w:t>
          </w:r>
        </w:p>
      </w:docPartBody>
    </w:docPart>
    <w:docPart>
      <w:docPartPr>
        <w:name w:val="5C6F3E82B037CD4AAFF92A2F408215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F0EBAC-FF80-FF4C-AD95-21F32B0AAF69}"/>
      </w:docPartPr>
      <w:docPartBody>
        <w:p w:rsidR="00000000" w:rsidRDefault="00BD1A75" w:rsidP="00BD1A75">
          <w:pPr>
            <w:pStyle w:val="5C6F3E82B037CD4AAFF92A2F4082150B"/>
          </w:pPr>
          <w:r>
            <w:rPr>
              <w:lang w:bidi="es-MX"/>
            </w:rPr>
            <w:t>Un cordial saludo,</w:t>
          </w:r>
        </w:p>
      </w:docPartBody>
    </w:docPart>
    <w:docPart>
      <w:docPartPr>
        <w:name w:val="0B1465112FC14844A5D801469509DB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8D8BDB-F12D-E54A-BC76-36B37ECD883F}"/>
      </w:docPartPr>
      <w:docPartBody>
        <w:p w:rsidR="00000000" w:rsidRDefault="00BD1A75" w:rsidP="00BD1A75">
          <w:pPr>
            <w:pStyle w:val="0B1465112FC14844A5D801469509DB21"/>
          </w:pPr>
          <w:r>
            <w:rPr>
              <w:lang w:bidi="es-MX"/>
            </w:rPr>
            <w:t>Un cordial saludo,</w:t>
          </w:r>
        </w:p>
      </w:docPartBody>
    </w:docPart>
    <w:docPart>
      <w:docPartPr>
        <w:name w:val="EE900579BBF09F4AAF332FFC72CD76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447E52-4231-6244-B6AC-955A8A09FA79}"/>
      </w:docPartPr>
      <w:docPartBody>
        <w:p w:rsidR="00000000" w:rsidRDefault="00BD1A75" w:rsidP="00BD1A75">
          <w:pPr>
            <w:pStyle w:val="EE900579BBF09F4AAF332FFC72CD76A6"/>
          </w:pPr>
          <w:r>
            <w:rPr>
              <w:lang w:bidi="es-MX"/>
            </w:rPr>
            <w:t>Un cordial saludo,</w:t>
          </w:r>
        </w:p>
      </w:docPartBody>
    </w:docPart>
    <w:docPart>
      <w:docPartPr>
        <w:name w:val="B7111D91C2C59C4C90E1FF6ECAA89B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C9CB33-73FA-3147-B21F-756C902A808B}"/>
      </w:docPartPr>
      <w:docPartBody>
        <w:p w:rsidR="00000000" w:rsidRDefault="00BD1A75" w:rsidP="00BD1A75">
          <w:pPr>
            <w:pStyle w:val="B7111D91C2C59C4C90E1FF6ECAA89BDE"/>
          </w:pPr>
          <w:r>
            <w:rPr>
              <w:lang w:bidi="es-MX"/>
            </w:rPr>
            <w:t>Un cordial saludo,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Bodoni 72 Oldstyle Book">
    <w:altName w:val="BODONI 72 OLDSTYLE BOOK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Calibri (Cuerpo)">
    <w:altName w:val="Calibri"/>
    <w:panose1 w:val="020B0604020202020204"/>
    <w:charset w:val="00"/>
    <w:family w:val="roman"/>
    <w:notTrueType/>
    <w:pitch w:val="default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Bradley Hand">
    <w:panose1 w:val="00000700000000000000"/>
    <w:charset w:val="4D"/>
    <w:family w:val="auto"/>
    <w:pitch w:val="variable"/>
    <w:sig w:usb0="800000FF" w:usb1="5000204A" w:usb2="00000000" w:usb3="00000000" w:csb0="00000111" w:csb1="00000000"/>
  </w:font>
  <w:font w:name="Monaco">
    <w:panose1 w:val="00000000000000000000"/>
    <w:charset w:val="4D"/>
    <w:family w:val="auto"/>
    <w:pitch w:val="variable"/>
    <w:sig w:usb0="A00002FF" w:usb1="500039FB" w:usb2="00000000" w:usb3="00000000" w:csb0="00000197" w:csb1="00000000"/>
  </w:font>
  <w:font w:name="American Typewriter">
    <w:panose1 w:val="02090604020004020304"/>
    <w:charset w:val="4D"/>
    <w:family w:val="roman"/>
    <w:pitch w:val="variable"/>
    <w:sig w:usb0="A000006F" w:usb1="00000019" w:usb2="00000000" w:usb3="00000000" w:csb0="0000011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A75"/>
    <w:rsid w:val="00BD1A75"/>
    <w:rsid w:val="00F7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12E8F886356F54B87ED494266AF8AC3">
    <w:name w:val="D12E8F886356F54B87ED494266AF8AC3"/>
    <w:rsid w:val="00BD1A75"/>
  </w:style>
  <w:style w:type="paragraph" w:customStyle="1" w:styleId="4E7DF99EA6BA6A459A7D8FB1964A8C07">
    <w:name w:val="4E7DF99EA6BA6A459A7D8FB1964A8C07"/>
    <w:rsid w:val="00BD1A75"/>
  </w:style>
  <w:style w:type="paragraph" w:customStyle="1" w:styleId="7700E6DA41037745BA86746AB6E435CE">
    <w:name w:val="7700E6DA41037745BA86746AB6E435CE"/>
    <w:rsid w:val="00BD1A75"/>
  </w:style>
  <w:style w:type="paragraph" w:customStyle="1" w:styleId="7F4D099BEC42D645A3D8B1C895FA115E">
    <w:name w:val="7F4D099BEC42D645A3D8B1C895FA115E"/>
    <w:rsid w:val="00BD1A75"/>
  </w:style>
  <w:style w:type="paragraph" w:customStyle="1" w:styleId="B78E4C9A97CC96428409828E7EF81958">
    <w:name w:val="B78E4C9A97CC96428409828E7EF81958"/>
    <w:rsid w:val="00BD1A75"/>
  </w:style>
  <w:style w:type="paragraph" w:customStyle="1" w:styleId="E42960F2028CD7448C14B974F54771E1">
    <w:name w:val="E42960F2028CD7448C14B974F54771E1"/>
    <w:rsid w:val="00BD1A75"/>
  </w:style>
  <w:style w:type="paragraph" w:customStyle="1" w:styleId="4EE50A45CA4B7948842E4C9288B76C41">
    <w:name w:val="4EE50A45CA4B7948842E4C9288B76C41"/>
    <w:rsid w:val="00BD1A75"/>
  </w:style>
  <w:style w:type="paragraph" w:customStyle="1" w:styleId="B1CD2C365A18384D984A9F1791487FF6">
    <w:name w:val="B1CD2C365A18384D984A9F1791487FF6"/>
    <w:rsid w:val="00BD1A75"/>
  </w:style>
  <w:style w:type="paragraph" w:customStyle="1" w:styleId="C45C147C0C260A41BB99E56678DE9ECF">
    <w:name w:val="C45C147C0C260A41BB99E56678DE9ECF"/>
    <w:rsid w:val="00BD1A75"/>
  </w:style>
  <w:style w:type="paragraph" w:customStyle="1" w:styleId="6E1012FE8EE9C1448545F8EE77427A41">
    <w:name w:val="6E1012FE8EE9C1448545F8EE77427A41"/>
    <w:rsid w:val="00BD1A75"/>
  </w:style>
  <w:style w:type="paragraph" w:customStyle="1" w:styleId="95DE3CBE9B82FF4C879B973E5FA624C6">
    <w:name w:val="95DE3CBE9B82FF4C879B973E5FA624C6"/>
    <w:rsid w:val="00BD1A75"/>
  </w:style>
  <w:style w:type="paragraph" w:customStyle="1" w:styleId="213688CF3D4E834481817DD64A88DDAE">
    <w:name w:val="213688CF3D4E834481817DD64A88DDAE"/>
    <w:rsid w:val="00BD1A75"/>
  </w:style>
  <w:style w:type="paragraph" w:customStyle="1" w:styleId="4FBC7C0D8F174D4398B2D01724DE85C6">
    <w:name w:val="4FBC7C0D8F174D4398B2D01724DE85C6"/>
    <w:rsid w:val="00BD1A75"/>
  </w:style>
  <w:style w:type="paragraph" w:customStyle="1" w:styleId="E7273F0E8A2D43459E5416B80505A625">
    <w:name w:val="E7273F0E8A2D43459E5416B80505A625"/>
    <w:rsid w:val="00BD1A75"/>
  </w:style>
  <w:style w:type="paragraph" w:customStyle="1" w:styleId="E136DE84D6766E4B99E50CBE86A32C69">
    <w:name w:val="E136DE84D6766E4B99E50CBE86A32C69"/>
    <w:rsid w:val="00BD1A75"/>
  </w:style>
  <w:style w:type="paragraph" w:customStyle="1" w:styleId="71702BB91C0A03449AEB01C8F9AA1BC7">
    <w:name w:val="71702BB91C0A03449AEB01C8F9AA1BC7"/>
    <w:rsid w:val="00BD1A75"/>
  </w:style>
  <w:style w:type="paragraph" w:customStyle="1" w:styleId="C48D955B3DBADE45BDEAB921E6705A53">
    <w:name w:val="C48D955B3DBADE45BDEAB921E6705A53"/>
    <w:rsid w:val="00BD1A75"/>
  </w:style>
  <w:style w:type="paragraph" w:customStyle="1" w:styleId="5C6F3E82B037CD4AAFF92A2F4082150B">
    <w:name w:val="5C6F3E82B037CD4AAFF92A2F4082150B"/>
    <w:rsid w:val="00BD1A75"/>
  </w:style>
  <w:style w:type="paragraph" w:customStyle="1" w:styleId="0B1465112FC14844A5D801469509DB21">
    <w:name w:val="0B1465112FC14844A5D801469509DB21"/>
    <w:rsid w:val="00BD1A75"/>
  </w:style>
  <w:style w:type="paragraph" w:customStyle="1" w:styleId="EE900579BBF09F4AAF332FFC72CD76A6">
    <w:name w:val="EE900579BBF09F4AAF332FFC72CD76A6"/>
    <w:rsid w:val="00BD1A75"/>
  </w:style>
  <w:style w:type="paragraph" w:customStyle="1" w:styleId="B7111D91C2C59C4C90E1FF6ECAA89BDE">
    <w:name w:val="B7111D91C2C59C4C90E1FF6ECAA89BDE"/>
    <w:rsid w:val="00BD1A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Personal Letterhead">
  <a:themeElements>
    <a:clrScheme name="Label LS1-05">
      <a:dk1>
        <a:sysClr val="windowText" lastClr="000000"/>
      </a:dk1>
      <a:lt1>
        <a:sysClr val="window" lastClr="FFFFFF"/>
      </a:lt1>
      <a:dk2>
        <a:srgbClr val="2C3644"/>
      </a:dk2>
      <a:lt2>
        <a:srgbClr val="FFFFFF"/>
      </a:lt2>
      <a:accent1>
        <a:srgbClr val="C3EA1F"/>
      </a:accent1>
      <a:accent2>
        <a:srgbClr val="9DCB08"/>
      </a:accent2>
      <a:accent3>
        <a:srgbClr val="10A48E"/>
      </a:accent3>
      <a:accent4>
        <a:srgbClr val="17C0A3"/>
      </a:accent4>
      <a:accent5>
        <a:srgbClr val="044F44"/>
      </a:accent5>
      <a:accent6>
        <a:srgbClr val="2C3644"/>
      </a:accent6>
      <a:hlink>
        <a:srgbClr val="10A48E"/>
      </a:hlink>
      <a:folHlink>
        <a:srgbClr val="FF000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1B9BB-C40C-4040-AFC5-C91AA9414C7F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616916F2-5E6E-4C71-8D85-12CAD699EA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057246-DBFF-4218-9E8A-B753C150B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B5BAD1-0666-4E85-AF1D-79F0EBF4F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Membrete moderno con cápsulas.dotx</Template>
  <TotalTime>0</TotalTime>
  <Pages>43</Pages>
  <Words>3991</Words>
  <Characters>21951</Characters>
  <Application>Microsoft Office Word</Application>
  <DocSecurity>0</DocSecurity>
  <Lines>182</Lines>
  <Paragraphs>51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2022-04-27T02:40:00Z</dcterms:created>
  <dcterms:modified xsi:type="dcterms:W3CDTF">2022-04-27T02:40:00Z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