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600" w:firstRow="0" w:lastRow="0" w:firstColumn="0" w:lastColumn="0" w:noHBand="1" w:noVBand="1"/>
        <w:tblDescription w:val="Tabla de diseño"/>
      </w:tblPr>
      <w:tblGrid>
        <w:gridCol w:w="9026"/>
      </w:tblGrid>
      <w:tr w:rsidR="00CB0809" w14:paraId="2D4CCF38" w14:textId="77777777" w:rsidTr="00CB0809">
        <w:trPr>
          <w:trHeight w:val="1077"/>
        </w:trPr>
        <w:tc>
          <w:tcPr>
            <w:tcW w:w="10466" w:type="dxa"/>
          </w:tcPr>
          <w:p w14:paraId="3527BDEC" w14:textId="59104556" w:rsidR="002141A4" w:rsidRDefault="002141A4" w:rsidP="002141A4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FC6B557" wp14:editId="18467C03">
                  <wp:simplePos x="0" y="0"/>
                  <wp:positionH relativeFrom="column">
                    <wp:posOffset>3665219</wp:posOffset>
                  </wp:positionH>
                  <wp:positionV relativeFrom="paragraph">
                    <wp:posOffset>634</wp:posOffset>
                  </wp:positionV>
                  <wp:extent cx="1998587" cy="1998587"/>
                  <wp:effectExtent l="0" t="0" r="0" b="0"/>
                  <wp:wrapThrough wrapText="bothSides">
                    <wp:wrapPolygon edited="0">
                      <wp:start x="2471" y="0"/>
                      <wp:lineTo x="1647" y="824"/>
                      <wp:lineTo x="824" y="2059"/>
                      <wp:lineTo x="0" y="3020"/>
                      <wp:lineTo x="0" y="8099"/>
                      <wp:lineTo x="824" y="9060"/>
                      <wp:lineTo x="0" y="10296"/>
                      <wp:lineTo x="0" y="15100"/>
                      <wp:lineTo x="412" y="15786"/>
                      <wp:lineTo x="3569" y="20042"/>
                      <wp:lineTo x="4805" y="21140"/>
                      <wp:lineTo x="4942" y="21415"/>
                      <wp:lineTo x="6864" y="21415"/>
                      <wp:lineTo x="8236" y="21140"/>
                      <wp:lineTo x="10982" y="20454"/>
                      <wp:lineTo x="10982" y="20042"/>
                      <wp:lineTo x="16198" y="17846"/>
                      <wp:lineTo x="17159" y="16061"/>
                      <wp:lineTo x="18257" y="13453"/>
                      <wp:lineTo x="18806" y="13453"/>
                      <wp:lineTo x="20042" y="11943"/>
                      <wp:lineTo x="20042" y="11256"/>
                      <wp:lineTo x="21415" y="9197"/>
                      <wp:lineTo x="21415" y="6864"/>
                      <wp:lineTo x="16061" y="549"/>
                      <wp:lineTo x="15375" y="0"/>
                      <wp:lineTo x="2471" y="0"/>
                    </wp:wrapPolygon>
                  </wp:wrapThrough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94" cy="2003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"/var/folders/00/hmsk4lb14cq2z5fjdnwggp980000gn/T/com.microsoft.Word/WebArchiveCopyPasteTempFiles/3152944.png?token=exp=1651026403~hmac=84fc9e09d48b80b4d430c24c46f839c8" \* MERGEFORMATINET </w:instrText>
            </w:r>
            <w:r w:rsidR="00CA15D9">
              <w:fldChar w:fldCharType="separate"/>
            </w:r>
            <w:r>
              <w:fldChar w:fldCharType="end"/>
            </w:r>
          </w:p>
          <w:p w14:paraId="7F5CFC6D" w14:textId="5BD1891E" w:rsidR="00CB0809" w:rsidRDefault="00CB0809" w:rsidP="00CF4773">
            <w:pPr>
              <w:jc w:val="right"/>
            </w:pPr>
          </w:p>
        </w:tc>
      </w:tr>
      <w:tr w:rsidR="002141A4" w:rsidRPr="002141A4" w14:paraId="7A938E7E" w14:textId="77777777" w:rsidTr="00CB0809">
        <w:trPr>
          <w:trHeight w:val="1701"/>
        </w:trPr>
        <w:tc>
          <w:tcPr>
            <w:tcW w:w="10466" w:type="dxa"/>
          </w:tcPr>
          <w:p w14:paraId="5AD31721" w14:textId="77777777" w:rsidR="002141A4" w:rsidRPr="002141A4" w:rsidRDefault="002141A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  <w:p w14:paraId="76B6674A" w14:textId="074E1D9F" w:rsidR="00CB0809" w:rsidRPr="002141A4" w:rsidRDefault="002141A4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  <w:r w:rsidRPr="002141A4"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  <w:t>REPORTE DE CALIFICACIONES</w:t>
            </w:r>
          </w:p>
          <w:p w14:paraId="3D65845C" w14:textId="77587446" w:rsidR="00CB0809" w:rsidRPr="002141A4" w:rsidRDefault="00CB0809" w:rsidP="00CB0809">
            <w:pPr>
              <w:pStyle w:val="Informacindecontacto"/>
              <w:rPr>
                <w:rFonts w:ascii="Bodoni 72 Oldstyle Book" w:hAnsi="Bodoni 72 Oldstyle Book"/>
                <w:b/>
                <w:bCs/>
                <w:color w:val="085247" w:themeColor="accent3" w:themeShade="80"/>
                <w:sz w:val="28"/>
                <w:szCs w:val="21"/>
              </w:rPr>
            </w:pPr>
          </w:p>
        </w:tc>
      </w:tr>
    </w:tbl>
    <w:p w14:paraId="09CE6625" w14:textId="14CF3A59" w:rsidR="00752FC4" w:rsidRPr="002141A4" w:rsidRDefault="002141A4" w:rsidP="005125BB">
      <w:pPr>
        <w:pStyle w:val="Fecha"/>
        <w:rPr>
          <w:rFonts w:ascii="Britannic Bold" w:hAnsi="Britannic Bold"/>
          <w:color w:val="0C7A6A" w:themeColor="accent3" w:themeShade="BF"/>
        </w:rPr>
      </w:pPr>
      <w:r w:rsidRPr="002141A4">
        <w:rPr>
          <w:rFonts w:ascii="Britannic Bold" w:hAnsi="Britannic Bold"/>
          <w:color w:val="0C7A6A" w:themeColor="accent3" w:themeShade="BF"/>
        </w:rPr>
        <w:t>Abril del 2022</w:t>
      </w:r>
    </w:p>
    <w:p w14:paraId="7C320B13" w14:textId="6D5D2A43" w:rsidR="002141A4" w:rsidRPr="002141A4" w:rsidRDefault="002141A4" w:rsidP="002141A4">
      <w:pPr>
        <w:pStyle w:val="Saludo"/>
        <w:keepNext/>
        <w:framePr w:dropCap="drop" w:lines="2" w:wrap="around" w:vAnchor="text" w:hAnchor="text"/>
        <w:spacing w:after="0" w:line="1217" w:lineRule="exact"/>
        <w:textAlignment w:val="baseline"/>
        <w:rPr>
          <w:rFonts w:ascii="Calibri (Cuerpo)" w:hAnsi="Calibri (Cuerpo)" w:cstheme="minorHAnsi"/>
          <w:position w:val="16"/>
          <w:sz w:val="122"/>
          <w:lang w:val="es-MX" w:bidi="es-MX"/>
        </w:rPr>
      </w:pPr>
      <w:r w:rsidRPr="002141A4">
        <w:rPr>
          <w:rFonts w:ascii="Calibri (Cuerpo)" w:hAnsi="Calibri (Cuerpo)" w:cstheme="minorHAnsi"/>
          <w:position w:val="16"/>
          <w:sz w:val="122"/>
          <w:lang w:val="es-MX" w:bidi="es-MX"/>
        </w:rPr>
        <w:t>E</w:t>
      </w:r>
    </w:p>
    <w:p w14:paraId="4E316259" w14:textId="7ED931EC" w:rsidR="00752FC4" w:rsidRPr="002141A4" w:rsidRDefault="00752FC4" w:rsidP="008D0AA7">
      <w:pPr>
        <w:pStyle w:val="Saludo"/>
        <w:rPr>
          <w:rFonts w:ascii="Avenir Next" w:hAnsi="Avenir Next"/>
        </w:rPr>
      </w:pPr>
      <w:r w:rsidRPr="002141A4">
        <w:rPr>
          <w:rFonts w:ascii="Avenir Next" w:hAnsi="Avenir Next"/>
          <w:lang w:val="es-MX" w:bidi="es-MX"/>
        </w:rPr>
        <w:t>stimado</w:t>
      </w:r>
      <w:r w:rsidR="002141A4" w:rsidRPr="002141A4">
        <w:rPr>
          <w:rFonts w:ascii="Avenir Next" w:hAnsi="Avenir Next"/>
          <w:lang w:val="es-MX" w:bidi="es-MX"/>
        </w:rPr>
        <w:t>s padres de familia y tutores</w:t>
      </w:r>
      <w:r w:rsidRPr="002141A4">
        <w:rPr>
          <w:rFonts w:ascii="Avenir Next" w:hAnsi="Avenir Next"/>
          <w:lang w:val="es-MX" w:bidi="es-MX"/>
        </w:rPr>
        <w:t>:</w:t>
      </w:r>
    </w:p>
    <w:p w14:paraId="554A7A1C" w14:textId="77777777" w:rsidR="002141A4" w:rsidRPr="002141A4" w:rsidRDefault="002141A4" w:rsidP="002141A4">
      <w:pPr>
        <w:rPr>
          <w:rFonts w:ascii="Avenir Next" w:hAnsi="Avenir Next"/>
        </w:rPr>
      </w:pPr>
    </w:p>
    <w:p w14:paraId="4F174316" w14:textId="2A2B2C2D" w:rsidR="00752FC4" w:rsidRPr="002141A4" w:rsidRDefault="002141A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Por medio de este documento se dan a conocer las diversas calificaciones que sus </w:t>
      </w:r>
      <w:proofErr w:type="spellStart"/>
      <w:r w:rsidRPr="002141A4">
        <w:rPr>
          <w:rFonts w:ascii="Avenir Next" w:hAnsi="Avenir Next"/>
        </w:rPr>
        <w:t>hij@s</w:t>
      </w:r>
      <w:proofErr w:type="spellEnd"/>
      <w:r w:rsidRPr="002141A4">
        <w:rPr>
          <w:rFonts w:ascii="Avenir Next" w:hAnsi="Avenir Next"/>
        </w:rPr>
        <w:t xml:space="preserve"> obtuvieron a lo largo del ciclo escolar. </w:t>
      </w:r>
    </w:p>
    <w:p w14:paraId="38FA5779" w14:textId="01F2DDEB" w:rsidR="002141A4" w:rsidRPr="002141A4" w:rsidRDefault="002141A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Si existen dudas o aclaraciones favor de llamar o mandar un correo para que se agende una cita. </w:t>
      </w:r>
    </w:p>
    <w:p w14:paraId="25EEC8BE" w14:textId="50C961E7" w:rsidR="002141A4" w:rsidRPr="002141A4" w:rsidRDefault="002141A4" w:rsidP="002141A4">
      <w:pPr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Gracias por su participación en la educación de sus </w:t>
      </w:r>
      <w:proofErr w:type="spellStart"/>
      <w:r w:rsidRPr="002141A4">
        <w:rPr>
          <w:rFonts w:ascii="Avenir Next" w:hAnsi="Avenir Next"/>
        </w:rPr>
        <w:t>hij@s</w:t>
      </w:r>
      <w:proofErr w:type="spellEnd"/>
      <w:r w:rsidRPr="002141A4">
        <w:rPr>
          <w:rFonts w:ascii="Avenir Next" w:hAnsi="Avenir Next"/>
        </w:rPr>
        <w:t xml:space="preserve">. </w:t>
      </w:r>
    </w:p>
    <w:sdt>
      <w:sdtPr>
        <w:rPr>
          <w:rFonts w:ascii="Avenir Next" w:hAnsi="Avenir Next"/>
        </w:rPr>
        <w:alias w:val="Un cordial saludo:"/>
        <w:tag w:val="Un cordial saludo:"/>
        <w:id w:val="379681130"/>
        <w:placeholder>
          <w:docPart w:val="6B50BBBD41366E4E9CE563AD91E796C8"/>
        </w:placeholder>
        <w:temporary/>
        <w:showingPlcHdr/>
        <w15:appearance w15:val="hidden"/>
      </w:sdtPr>
      <w:sdtEndPr/>
      <w:sdtContent>
        <w:p w14:paraId="4A757DE1" w14:textId="77777777" w:rsidR="00752FC4" w:rsidRPr="002141A4" w:rsidRDefault="00752FC4" w:rsidP="00200635">
          <w:pPr>
            <w:pStyle w:val="Cierre"/>
            <w:rPr>
              <w:rFonts w:ascii="Avenir Next" w:hAnsi="Avenir Next"/>
            </w:rPr>
          </w:pPr>
          <w:r w:rsidRPr="002141A4">
            <w:rPr>
              <w:rFonts w:ascii="Avenir Next" w:hAnsi="Avenir Next"/>
              <w:lang w:val="es-MX" w:bidi="es-MX"/>
            </w:rPr>
            <w:t>Un cordial saludo,</w:t>
          </w:r>
        </w:p>
      </w:sdtContent>
    </w:sdt>
    <w:p w14:paraId="21BA769A" w14:textId="2C3A99FA" w:rsidR="009468D3" w:rsidRDefault="002141A4" w:rsidP="00254E0D">
      <w:pPr>
        <w:pStyle w:val="Firma"/>
        <w:rPr>
          <w:rFonts w:ascii="Avenir Next" w:hAnsi="Avenir Next"/>
        </w:rPr>
      </w:pPr>
      <w:r w:rsidRPr="002141A4">
        <w:rPr>
          <w:rFonts w:ascii="Avenir Next" w:hAnsi="Avenir Next"/>
        </w:rPr>
        <w:t xml:space="preserve">Caro Ortega Pérez </w:t>
      </w:r>
    </w:p>
    <w:p w14:paraId="5F31D579" w14:textId="15D77201" w:rsidR="002141A4" w:rsidRDefault="002141A4" w:rsidP="002141A4"/>
    <w:p w14:paraId="053D4B30" w14:textId="77F59D9C" w:rsidR="002141A4" w:rsidRPr="00215AEE" w:rsidRDefault="00215AEE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noProof/>
          <w:sz w:val="32"/>
          <w:szCs w:val="32"/>
        </w:rPr>
        <w:lastRenderedPageBreak/>
        <w:drawing>
          <wp:anchor distT="0" distB="0" distL="114300" distR="114300" simplePos="0" relativeHeight="251660288" behindDoc="0" locked="0" layoutInCell="1" allowOverlap="1" wp14:anchorId="41C438AD" wp14:editId="42B3F2DE">
            <wp:simplePos x="0" y="0"/>
            <wp:positionH relativeFrom="column">
              <wp:posOffset>3899120</wp:posOffset>
            </wp:positionH>
            <wp:positionV relativeFrom="paragraph">
              <wp:posOffset>254140</wp:posOffset>
            </wp:positionV>
            <wp:extent cx="2057537" cy="2057537"/>
            <wp:effectExtent l="215900" t="254000" r="190500" b="50800"/>
            <wp:wrapThrough wrapText="bothSides">
              <wp:wrapPolygon edited="0">
                <wp:start x="2052" y="-1345"/>
                <wp:lineTo x="-1055" y="-533"/>
                <wp:lineTo x="-688" y="1568"/>
                <wp:lineTo x="-2133" y="1820"/>
                <wp:lineTo x="-1401" y="6023"/>
                <wp:lineTo x="-1926" y="6115"/>
                <wp:lineTo x="-1560" y="8217"/>
                <wp:lineTo x="-2086" y="8308"/>
                <wp:lineTo x="-1485" y="12534"/>
                <wp:lineTo x="-2010" y="12626"/>
                <wp:lineTo x="-1409" y="16852"/>
                <wp:lineTo x="-752" y="16738"/>
                <wp:lineTo x="-386" y="18839"/>
                <wp:lineTo x="665" y="18656"/>
                <wp:lineTo x="848" y="19707"/>
                <wp:lineTo x="2345" y="20529"/>
                <wp:lineTo x="2367" y="20660"/>
                <wp:lineTo x="4024" y="22402"/>
                <wp:lineTo x="4156" y="22379"/>
                <wp:lineTo x="5846" y="22761"/>
                <wp:lineTo x="6023" y="23001"/>
                <wp:lineTo x="10621" y="22200"/>
                <wp:lineTo x="10706" y="21914"/>
                <wp:lineTo x="12168" y="20983"/>
                <wp:lineTo x="17976" y="17806"/>
                <wp:lineTo x="18107" y="17783"/>
                <wp:lineTo x="18660" y="15521"/>
                <wp:lineTo x="21184" y="12916"/>
                <wp:lineTo x="22525" y="10516"/>
                <wp:lineTo x="23210" y="8232"/>
                <wp:lineTo x="22712" y="6153"/>
                <wp:lineTo x="21164" y="4257"/>
                <wp:lineTo x="19113" y="2584"/>
                <wp:lineTo x="18959" y="2476"/>
                <wp:lineTo x="17936" y="489"/>
                <wp:lineTo x="15622" y="-1138"/>
                <wp:lineTo x="15433" y="-3000"/>
                <wp:lineTo x="3628" y="-1620"/>
                <wp:lineTo x="2052" y="-1345"/>
              </wp:wrapPolygon>
            </wp:wrapThrough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93032">
                      <a:off x="0" y="0"/>
                      <a:ext cx="2060498" cy="2060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5CA8" w:rsidRPr="00215AEE">
        <w:rPr>
          <w:rFonts w:ascii="Bradley Hand" w:hAnsi="Bradley Hand"/>
          <w:b/>
          <w:bCs/>
          <w:color w:val="002060"/>
          <w:sz w:val="32"/>
          <w:szCs w:val="32"/>
        </w:rPr>
        <w:t>Nombre:</w:t>
      </w:r>
      <w:r w:rsidR="00D65CA8"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="008555F6" w:rsidRPr="00215AEE">
        <w:rPr>
          <w:rFonts w:ascii="Bradley Hand" w:hAnsi="Bradley Hand"/>
          <w:color w:val="002060"/>
          <w:sz w:val="32"/>
          <w:szCs w:val="32"/>
        </w:rPr>
        <w:fldChar w:fldCharType="begin"/>
      </w:r>
      <w:r w:rsidR="008555F6" w:rsidRPr="00215AEE">
        <w:rPr>
          <w:rFonts w:ascii="Bradley Hand" w:hAnsi="Bradley Hand"/>
          <w:color w:val="002060"/>
          <w:sz w:val="32"/>
          <w:szCs w:val="32"/>
        </w:rPr>
        <w:instrText xml:space="preserve"> MERGEFIELD Nombre </w:instrText>
      </w:r>
      <w:r w:rsidR="008555F6" w:rsidRPr="00215AEE">
        <w:rPr>
          <w:rFonts w:ascii="Bradley Hand" w:hAnsi="Bradley Hand"/>
          <w:color w:val="002060"/>
          <w:sz w:val="32"/>
          <w:szCs w:val="32"/>
        </w:rPr>
        <w:fldChar w:fldCharType="separate"/>
      </w:r>
      <w:r w:rsidR="00CA15D9" w:rsidRPr="00AC2FAB">
        <w:rPr>
          <w:rFonts w:ascii="Bradley Hand" w:hAnsi="Bradley Hand"/>
          <w:noProof/>
          <w:color w:val="002060"/>
          <w:sz w:val="32"/>
          <w:szCs w:val="32"/>
        </w:rPr>
        <w:t xml:space="preserve">Mirta </w:t>
      </w:r>
      <w:r w:rsidR="008555F6" w:rsidRPr="00215AEE">
        <w:rPr>
          <w:rFonts w:ascii="Bradley Hand" w:hAnsi="Bradley Hand"/>
          <w:color w:val="002060"/>
          <w:sz w:val="32"/>
          <w:szCs w:val="32"/>
        </w:rPr>
        <w:fldChar w:fldCharType="end"/>
      </w:r>
    </w:p>
    <w:p w14:paraId="4A1B6C69" w14:textId="5C092EAE" w:rsidR="00D65CA8" w:rsidRPr="00215AEE" w:rsidRDefault="00D65CA8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 xml:space="preserve">Apellido: </w:t>
      </w:r>
      <w:r w:rsidR="008555F6" w:rsidRPr="00215AEE">
        <w:rPr>
          <w:rFonts w:ascii="Bradley Hand" w:hAnsi="Bradley Hand"/>
          <w:color w:val="002060"/>
          <w:sz w:val="32"/>
          <w:szCs w:val="32"/>
        </w:rPr>
        <w:fldChar w:fldCharType="begin"/>
      </w:r>
      <w:r w:rsidR="008555F6" w:rsidRPr="00215AEE">
        <w:rPr>
          <w:rFonts w:ascii="Bradley Hand" w:hAnsi="Bradley Hand"/>
          <w:color w:val="002060"/>
          <w:sz w:val="32"/>
          <w:szCs w:val="32"/>
        </w:rPr>
        <w:instrText xml:space="preserve"> MERGEFIELD Apellido_ </w:instrText>
      </w:r>
      <w:r w:rsidR="008555F6" w:rsidRPr="00215AEE">
        <w:rPr>
          <w:rFonts w:ascii="Bradley Hand" w:hAnsi="Bradley Hand"/>
          <w:color w:val="002060"/>
          <w:sz w:val="32"/>
          <w:szCs w:val="32"/>
        </w:rPr>
        <w:fldChar w:fldCharType="separate"/>
      </w:r>
      <w:r w:rsidR="00CA15D9" w:rsidRPr="00AC2FAB">
        <w:rPr>
          <w:rFonts w:ascii="Bradley Hand" w:hAnsi="Bradley Hand"/>
          <w:noProof/>
          <w:color w:val="002060"/>
          <w:sz w:val="32"/>
          <w:szCs w:val="32"/>
        </w:rPr>
        <w:t xml:space="preserve">Zertuche </w:t>
      </w:r>
      <w:r w:rsidR="008555F6" w:rsidRPr="00215AEE">
        <w:rPr>
          <w:rFonts w:ascii="Bradley Hand" w:hAnsi="Bradley Hand"/>
          <w:color w:val="002060"/>
          <w:sz w:val="32"/>
          <w:szCs w:val="32"/>
        </w:rPr>
        <w:fldChar w:fldCharType="end"/>
      </w:r>
    </w:p>
    <w:p w14:paraId="42B3F59C" w14:textId="793DD3BC" w:rsidR="00D65CA8" w:rsidRPr="00215AEE" w:rsidRDefault="00D65CA8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Clase: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="008555F6" w:rsidRPr="00215AEE">
        <w:rPr>
          <w:rFonts w:ascii="Bradley Hand" w:hAnsi="Bradley Hand"/>
          <w:color w:val="002060"/>
          <w:sz w:val="32"/>
          <w:szCs w:val="32"/>
        </w:rPr>
        <w:fldChar w:fldCharType="begin"/>
      </w:r>
      <w:r w:rsidR="008555F6" w:rsidRPr="00215AEE">
        <w:rPr>
          <w:rFonts w:ascii="Bradley Hand" w:hAnsi="Bradley Hand"/>
          <w:color w:val="002060"/>
          <w:sz w:val="32"/>
          <w:szCs w:val="32"/>
        </w:rPr>
        <w:instrText xml:space="preserve"> MERGEFIELD Clase </w:instrText>
      </w:r>
      <w:r w:rsidR="008555F6" w:rsidRPr="00215AEE">
        <w:rPr>
          <w:rFonts w:ascii="Bradley Hand" w:hAnsi="Bradley Hand"/>
          <w:color w:val="002060"/>
          <w:sz w:val="32"/>
          <w:szCs w:val="32"/>
        </w:rPr>
        <w:fldChar w:fldCharType="separate"/>
      </w:r>
      <w:r w:rsidR="00CA15D9" w:rsidRPr="00AC2FAB">
        <w:rPr>
          <w:rFonts w:ascii="Bradley Hand" w:hAnsi="Bradley Hand"/>
          <w:noProof/>
          <w:color w:val="002060"/>
          <w:sz w:val="32"/>
          <w:szCs w:val="32"/>
        </w:rPr>
        <w:t>B</w:t>
      </w:r>
      <w:r w:rsidR="008555F6" w:rsidRPr="00215AEE">
        <w:rPr>
          <w:rFonts w:ascii="Bradley Hand" w:hAnsi="Bradley Hand"/>
          <w:color w:val="002060"/>
          <w:sz w:val="32"/>
          <w:szCs w:val="32"/>
        </w:rPr>
        <w:fldChar w:fldCharType="end"/>
      </w:r>
      <w:r w:rsidR="00215AEE" w:rsidRPr="00215AEE">
        <w:rPr>
          <w:rFonts w:ascii="Bradley Hand" w:hAnsi="Bradley Hand"/>
          <w:color w:val="002060"/>
          <w:sz w:val="32"/>
          <w:szCs w:val="32"/>
        </w:rPr>
        <w:t xml:space="preserve"> </w:t>
      </w:r>
    </w:p>
    <w:p w14:paraId="750F684C" w14:textId="133D21C2" w:rsidR="00D65CA8" w:rsidRPr="00215AEE" w:rsidRDefault="00D65CA8" w:rsidP="002141A4">
      <w:pPr>
        <w:rPr>
          <w:rFonts w:ascii="Bradley Hand" w:hAnsi="Bradley Hand"/>
          <w:color w:val="002060"/>
          <w:sz w:val="32"/>
          <w:szCs w:val="32"/>
        </w:rPr>
      </w:pPr>
      <w:r w:rsidRPr="00215AEE">
        <w:rPr>
          <w:rFonts w:ascii="Bradley Hand" w:hAnsi="Bradley Hand"/>
          <w:b/>
          <w:bCs/>
          <w:color w:val="002060"/>
          <w:sz w:val="32"/>
          <w:szCs w:val="32"/>
        </w:rPr>
        <w:t>Materia:</w:t>
      </w:r>
      <w:r w:rsidRPr="00215AEE">
        <w:rPr>
          <w:rFonts w:ascii="Bradley Hand" w:hAnsi="Bradley Hand"/>
          <w:color w:val="002060"/>
          <w:sz w:val="32"/>
          <w:szCs w:val="32"/>
        </w:rPr>
        <w:t xml:space="preserve"> </w:t>
      </w:r>
      <w:r w:rsidR="008555F6" w:rsidRPr="00215AEE">
        <w:rPr>
          <w:rFonts w:ascii="Bradley Hand" w:hAnsi="Bradley Hand"/>
          <w:color w:val="002060"/>
          <w:sz w:val="32"/>
          <w:szCs w:val="32"/>
        </w:rPr>
        <w:fldChar w:fldCharType="begin"/>
      </w:r>
      <w:r w:rsidR="008555F6" w:rsidRPr="00215AEE">
        <w:rPr>
          <w:rFonts w:ascii="Bradley Hand" w:hAnsi="Bradley Hand"/>
          <w:color w:val="002060"/>
          <w:sz w:val="32"/>
          <w:szCs w:val="32"/>
        </w:rPr>
        <w:instrText xml:space="preserve"> MERGEFIELD MATERIA </w:instrText>
      </w:r>
      <w:r w:rsidR="008555F6" w:rsidRPr="00215AEE">
        <w:rPr>
          <w:rFonts w:ascii="Bradley Hand" w:hAnsi="Bradley Hand"/>
          <w:color w:val="002060"/>
          <w:sz w:val="32"/>
          <w:szCs w:val="32"/>
        </w:rPr>
        <w:fldChar w:fldCharType="separate"/>
      </w:r>
      <w:r w:rsidR="00CA15D9" w:rsidRPr="00AC2FAB">
        <w:rPr>
          <w:rFonts w:ascii="Bradley Hand" w:hAnsi="Bradley Hand"/>
          <w:noProof/>
          <w:color w:val="002060"/>
          <w:sz w:val="32"/>
          <w:szCs w:val="32"/>
        </w:rPr>
        <w:t xml:space="preserve">Español </w:t>
      </w:r>
      <w:r w:rsidR="008555F6" w:rsidRPr="00215AEE">
        <w:rPr>
          <w:rFonts w:ascii="Bradley Hand" w:hAnsi="Bradley Hand"/>
          <w:color w:val="002060"/>
          <w:sz w:val="32"/>
          <w:szCs w:val="32"/>
        </w:rPr>
        <w:fldChar w:fldCharType="end"/>
      </w:r>
    </w:p>
    <w:p w14:paraId="01751271" w14:textId="7D1FF0E8" w:rsidR="00D65CA8" w:rsidRPr="00215AEE" w:rsidRDefault="00D65CA8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1: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="008555F6" w:rsidRPr="00215AEE">
        <w:rPr>
          <w:rFonts w:ascii="Monaco" w:hAnsi="Monaco"/>
          <w:color w:val="09B49B" w:themeColor="accent5" w:themeTint="BF"/>
          <w:sz w:val="24"/>
          <w:szCs w:val="24"/>
        </w:rPr>
        <w:fldChar w:fldCharType="begin"/>
      </w:r>
      <w:r w:rsidR="008555F6" w:rsidRPr="00215AEE">
        <w:rPr>
          <w:rFonts w:ascii="Monaco" w:hAnsi="Monaco"/>
          <w:color w:val="09B49B" w:themeColor="accent5" w:themeTint="BF"/>
          <w:sz w:val="24"/>
          <w:szCs w:val="24"/>
        </w:rPr>
        <w:instrText xml:space="preserve"> MERGEFIELD Calificación_1 </w:instrText>
      </w:r>
      <w:r w:rsidR="008555F6" w:rsidRPr="00215AEE">
        <w:rPr>
          <w:rFonts w:ascii="Monaco" w:hAnsi="Monaco"/>
          <w:color w:val="09B49B" w:themeColor="accent5" w:themeTint="BF"/>
          <w:sz w:val="24"/>
          <w:szCs w:val="24"/>
        </w:rPr>
        <w:fldChar w:fldCharType="separate"/>
      </w:r>
      <w:r w:rsidR="00CA15D9"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9.6</w:t>
      </w:r>
      <w:r w:rsidR="008555F6" w:rsidRPr="00215AEE">
        <w:rPr>
          <w:rFonts w:ascii="Monaco" w:hAnsi="Monaco"/>
          <w:color w:val="09B49B" w:themeColor="accent5" w:themeTint="BF"/>
          <w:sz w:val="24"/>
          <w:szCs w:val="24"/>
        </w:rPr>
        <w:fldChar w:fldCharType="end"/>
      </w:r>
    </w:p>
    <w:p w14:paraId="1E40AE45" w14:textId="0C362BE4" w:rsidR="00D65CA8" w:rsidRPr="00215AEE" w:rsidRDefault="00D65CA8" w:rsidP="002141A4">
      <w:pPr>
        <w:rPr>
          <w:rFonts w:ascii="Monaco" w:hAnsi="Monaco"/>
          <w:color w:val="09B49B" w:themeColor="accent5" w:themeTint="BF"/>
          <w:sz w:val="24"/>
          <w:szCs w:val="24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2: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="008555F6" w:rsidRPr="00215AEE">
        <w:rPr>
          <w:rFonts w:ascii="Monaco" w:hAnsi="Monaco"/>
          <w:color w:val="09B49B" w:themeColor="accent5" w:themeTint="BF"/>
          <w:sz w:val="24"/>
          <w:szCs w:val="24"/>
        </w:rPr>
        <w:fldChar w:fldCharType="begin"/>
      </w:r>
      <w:r w:rsidR="008555F6" w:rsidRPr="00215AEE">
        <w:rPr>
          <w:rFonts w:ascii="Monaco" w:hAnsi="Monaco"/>
          <w:color w:val="09B49B" w:themeColor="accent5" w:themeTint="BF"/>
          <w:sz w:val="24"/>
          <w:szCs w:val="24"/>
        </w:rPr>
        <w:instrText xml:space="preserve"> MERGEFIELD Calificación_2 </w:instrText>
      </w:r>
      <w:r w:rsidR="008555F6" w:rsidRPr="00215AEE">
        <w:rPr>
          <w:rFonts w:ascii="Monaco" w:hAnsi="Monaco"/>
          <w:color w:val="09B49B" w:themeColor="accent5" w:themeTint="BF"/>
          <w:sz w:val="24"/>
          <w:szCs w:val="24"/>
        </w:rPr>
        <w:fldChar w:fldCharType="separate"/>
      </w:r>
      <w:r w:rsidR="00CA15D9"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9.8</w:t>
      </w:r>
      <w:r w:rsidR="008555F6" w:rsidRPr="00215AEE">
        <w:rPr>
          <w:rFonts w:ascii="Monaco" w:hAnsi="Monaco"/>
          <w:color w:val="09B49B" w:themeColor="accent5" w:themeTint="BF"/>
          <w:sz w:val="24"/>
          <w:szCs w:val="24"/>
        </w:rPr>
        <w:fldChar w:fldCharType="end"/>
      </w:r>
    </w:p>
    <w:p w14:paraId="253BAF07" w14:textId="766F3DB2" w:rsidR="00D65CA8" w:rsidRPr="00CA15D9" w:rsidRDefault="00D65CA8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Monaco" w:hAnsi="Monaco"/>
          <w:b/>
          <w:bCs/>
          <w:color w:val="09B49B" w:themeColor="accent5" w:themeTint="BF"/>
          <w:sz w:val="24"/>
          <w:szCs w:val="24"/>
        </w:rPr>
        <w:t>Calificación 3:</w:t>
      </w:r>
      <w:r w:rsidRPr="00215AEE">
        <w:rPr>
          <w:rFonts w:ascii="Monaco" w:hAnsi="Monaco"/>
          <w:color w:val="09B49B" w:themeColor="accent5" w:themeTint="BF"/>
          <w:sz w:val="24"/>
          <w:szCs w:val="24"/>
        </w:rPr>
        <w:t xml:space="preserve"> </w:t>
      </w:r>
      <w:r w:rsidR="008555F6" w:rsidRPr="00215AEE">
        <w:rPr>
          <w:rFonts w:ascii="Monaco" w:hAnsi="Monaco"/>
          <w:color w:val="09B49B" w:themeColor="accent5" w:themeTint="BF"/>
          <w:sz w:val="24"/>
          <w:szCs w:val="24"/>
        </w:rPr>
        <w:fldChar w:fldCharType="begin"/>
      </w:r>
      <w:r w:rsidR="008555F6" w:rsidRPr="00215AEE">
        <w:rPr>
          <w:rFonts w:ascii="Monaco" w:hAnsi="Monaco"/>
          <w:color w:val="09B49B" w:themeColor="accent5" w:themeTint="BF"/>
          <w:sz w:val="24"/>
          <w:szCs w:val="24"/>
        </w:rPr>
        <w:instrText xml:space="preserve"> MERGEFIELD Calificación_3_ </w:instrText>
      </w:r>
      <w:r w:rsidR="008555F6" w:rsidRPr="00215AEE">
        <w:rPr>
          <w:rFonts w:ascii="Monaco" w:hAnsi="Monaco"/>
          <w:color w:val="09B49B" w:themeColor="accent5" w:themeTint="BF"/>
          <w:sz w:val="24"/>
          <w:szCs w:val="24"/>
        </w:rPr>
        <w:fldChar w:fldCharType="separate"/>
      </w:r>
      <w:r w:rsidR="00CA15D9" w:rsidRPr="00AC2FAB">
        <w:rPr>
          <w:rFonts w:ascii="Monaco" w:hAnsi="Monaco"/>
          <w:noProof/>
          <w:color w:val="09B49B" w:themeColor="accent5" w:themeTint="BF"/>
          <w:sz w:val="24"/>
          <w:szCs w:val="24"/>
        </w:rPr>
        <w:t>9</w:t>
      </w:r>
      <w:r w:rsidR="008555F6" w:rsidRPr="00215AEE">
        <w:rPr>
          <w:rFonts w:ascii="Monaco" w:hAnsi="Monaco"/>
          <w:color w:val="09B49B" w:themeColor="accent5" w:themeTint="BF"/>
          <w:sz w:val="24"/>
          <w:szCs w:val="24"/>
        </w:rPr>
        <w:fldChar w:fldCharType="end"/>
      </w:r>
      <w:r w:rsidR="00CA15D9"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="00CA15D9"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"/var/folders/00/hmsk4lb14cq2z5fjdnwggp980000gn/T/com.microsoft.Word/WebArchiveCopyPasteTempFiles/807865.png" \* MERGEFORMATINET </w:instrText>
      </w:r>
      <w:r w:rsidR="00CA15D9"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="00CA15D9"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6528E46B" w14:textId="2252A3F7" w:rsidR="00D65CA8" w:rsidRPr="00215AEE" w:rsidRDefault="00CA15D9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61312" behindDoc="0" locked="0" layoutInCell="1" allowOverlap="1" wp14:anchorId="51A69508" wp14:editId="38AD76C5">
            <wp:simplePos x="0" y="0"/>
            <wp:positionH relativeFrom="column">
              <wp:posOffset>3581400</wp:posOffset>
            </wp:positionH>
            <wp:positionV relativeFrom="paragraph">
              <wp:posOffset>15240</wp:posOffset>
            </wp:positionV>
            <wp:extent cx="1946275" cy="1946275"/>
            <wp:effectExtent l="190500" t="139700" r="263525" b="187325"/>
            <wp:wrapThrough wrapText="bothSides">
              <wp:wrapPolygon edited="0">
                <wp:start x="18445" y="-518"/>
                <wp:lineTo x="5725" y="-2193"/>
                <wp:lineTo x="5382" y="36"/>
                <wp:lineTo x="367" y="-737"/>
                <wp:lineTo x="23" y="1492"/>
                <wp:lineTo x="-812" y="1363"/>
                <wp:lineTo x="-2186" y="10278"/>
                <wp:lineTo x="-2316" y="14822"/>
                <wp:lineTo x="-1910" y="19591"/>
                <wp:lineTo x="40" y="21745"/>
                <wp:lineTo x="136" y="22045"/>
                <wp:lineTo x="1251" y="22217"/>
                <wp:lineTo x="1433" y="21960"/>
                <wp:lineTo x="14410" y="21963"/>
                <wp:lineTo x="14549" y="21984"/>
                <wp:lineTo x="22694" y="20958"/>
                <wp:lineTo x="23294" y="18911"/>
                <wp:lineTo x="23445" y="14228"/>
                <wp:lineTo x="23436" y="9663"/>
                <wp:lineTo x="23222" y="7348"/>
                <wp:lineTo x="22730" y="4991"/>
                <wp:lineTo x="22216" y="2773"/>
                <wp:lineTo x="22098" y="2612"/>
                <wp:lineTo x="19634" y="93"/>
                <wp:lineTo x="19559" y="-346"/>
                <wp:lineTo x="18445" y="-518"/>
              </wp:wrapPolygon>
            </wp:wrapThrough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74395">
                      <a:off x="0" y="0"/>
                      <a:ext cx="1946275" cy="194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5CA8"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Enero:</w:t>
      </w:r>
      <w:r w:rsidR="00D65CA8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begin"/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instrText xml:space="preserve"> MERGEFIELD Enero_ </w:instrTex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separate"/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9.6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end"/>
      </w:r>
    </w:p>
    <w:p w14:paraId="51935DF3" w14:textId="22870DF9" w:rsidR="00D65CA8" w:rsidRPr="00215AEE" w:rsidRDefault="00D65CA8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Febrero: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begin"/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instrText xml:space="preserve"> MERGEFIELD Febrero </w:instrTex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separate"/>
      </w:r>
      <w:r w:rsidR="00CA15D9"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9.8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end"/>
      </w:r>
    </w:p>
    <w:p w14:paraId="3C56D33F" w14:textId="00B8B227" w:rsidR="00D65CA8" w:rsidRPr="00215AEE" w:rsidRDefault="00D65CA8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Marzo: 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begin"/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instrText xml:space="preserve"> MERGEFIELD Marzo </w:instrTex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separate"/>
      </w:r>
      <w:r w:rsidR="00CA15D9"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end"/>
      </w:r>
    </w:p>
    <w:p w14:paraId="1CB814EC" w14:textId="34B9F9B2" w:rsidR="00D65CA8" w:rsidRPr="00215AEE" w:rsidRDefault="00D65CA8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Abril: 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begin"/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instrText xml:space="preserve"> MERGEFIELD Abril </w:instrTex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separate"/>
      </w:r>
      <w:r w:rsidR="00CA15D9"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9.6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end"/>
      </w:r>
    </w:p>
    <w:p w14:paraId="3848FB56" w14:textId="283E94D8" w:rsidR="00D65CA8" w:rsidRPr="00215AEE" w:rsidRDefault="00D65CA8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MAYO: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begin"/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instrText xml:space="preserve"> MERGEFIELD Mayo </w:instrTex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separate"/>
      </w:r>
      <w:r w:rsidR="00CA15D9"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end"/>
      </w:r>
    </w:p>
    <w:p w14:paraId="7DA0C977" w14:textId="2267A5FE" w:rsidR="00D65CA8" w:rsidRPr="00215AEE" w:rsidRDefault="00D65CA8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Junio: 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begin"/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instrText xml:space="preserve"> MERGEFIELD Junio </w:instrTex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separate"/>
      </w:r>
      <w:r w:rsidR="00CA15D9"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9.8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end"/>
      </w:r>
    </w:p>
    <w:p w14:paraId="19E7373B" w14:textId="4765F9FC" w:rsidR="00D65CA8" w:rsidRPr="00215AEE" w:rsidRDefault="00D65CA8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Julio: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begin"/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instrText xml:space="preserve"> MERGEFIELD Julio </w:instrTex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separate"/>
      </w:r>
      <w:r w:rsidR="00CA15D9"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9.6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end"/>
      </w:r>
    </w:p>
    <w:p w14:paraId="7C500D96" w14:textId="7646E2A1" w:rsidR="00D65CA8" w:rsidRPr="00215AEE" w:rsidRDefault="00CA15D9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CA15D9">
        <w:rPr>
          <w:rFonts w:ascii="Times New Roman" w:eastAsia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62336" behindDoc="0" locked="0" layoutInCell="1" allowOverlap="1" wp14:anchorId="60F30493" wp14:editId="2586BC95">
            <wp:simplePos x="0" y="0"/>
            <wp:positionH relativeFrom="column">
              <wp:posOffset>3778167</wp:posOffset>
            </wp:positionH>
            <wp:positionV relativeFrom="paragraph">
              <wp:posOffset>104521</wp:posOffset>
            </wp:positionV>
            <wp:extent cx="1687830" cy="1687830"/>
            <wp:effectExtent l="203200" t="190500" r="217170" b="217170"/>
            <wp:wrapThrough wrapText="bothSides">
              <wp:wrapPolygon edited="0">
                <wp:start x="3838" y="-1703"/>
                <wp:lineTo x="-1289" y="-766"/>
                <wp:lineTo x="-981" y="1817"/>
                <wp:lineTo x="-2434" y="1989"/>
                <wp:lineTo x="-1594" y="20057"/>
                <wp:lineTo x="185" y="22628"/>
                <wp:lineTo x="16793" y="23271"/>
                <wp:lineTo x="16993" y="23575"/>
                <wp:lineTo x="20059" y="23210"/>
                <wp:lineTo x="20182" y="22868"/>
                <wp:lineTo x="22315" y="20159"/>
                <wp:lineTo x="22296" y="19997"/>
                <wp:lineTo x="22331" y="17538"/>
                <wp:lineTo x="22311" y="17377"/>
                <wp:lineTo x="21036" y="14910"/>
                <wp:lineTo x="20567" y="12347"/>
                <wp:lineTo x="22539" y="9657"/>
                <wp:lineTo x="22519" y="9496"/>
                <wp:lineTo x="23181" y="6798"/>
                <wp:lineTo x="23519" y="4139"/>
                <wp:lineTo x="22747" y="1776"/>
                <wp:lineTo x="22727" y="1615"/>
                <wp:lineTo x="19050" y="-403"/>
                <wp:lineTo x="18943" y="-2682"/>
                <wp:lineTo x="5613" y="-1914"/>
                <wp:lineTo x="3838" y="-1703"/>
              </wp:wrapPolygon>
            </wp:wrapThrough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097">
                      <a:off x="0" y="0"/>
                      <a:ext cx="1687830" cy="1687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5CA8"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Agosto:</w:t>
      </w:r>
      <w:r w:rsidR="00D65CA8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begin"/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instrText xml:space="preserve"> MERGEFIELD Agosto </w:instrTex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separate"/>
      </w:r>
      <w:r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9.8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end"/>
      </w:r>
    </w:p>
    <w:p w14:paraId="32702B92" w14:textId="1416DF0B" w:rsidR="00D65CA8" w:rsidRPr="00CA15D9" w:rsidRDefault="00D65CA8" w:rsidP="002141A4">
      <w:pPr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Septiembre: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begin"/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instrText xml:space="preserve"> MERGEFIELD Septiembre </w:instrTex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separate"/>
      </w:r>
      <w:r w:rsidR="00CA15D9"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end"/>
      </w:r>
      <w:r w:rsidR="00CA15D9"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begin"/>
      </w:r>
      <w:r w:rsidR="00CA15D9"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instrText xml:space="preserve"> INCLUDEPICTURE "/var/folders/00/hmsk4lb14cq2z5fjdnwggp980000gn/T/com.microsoft.Word/WebArchiveCopyPasteTempFiles/2995620.png?token=exp=1651027889~hmac=5eb678edbc2aead209b64f87e0ce4430" \* MERGEFORMATINET </w:instrText>
      </w:r>
      <w:r w:rsidR="00CA15D9"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separate"/>
      </w:r>
      <w:r w:rsidR="00CA15D9" w:rsidRPr="00CA15D9">
        <w:rPr>
          <w:rFonts w:ascii="Times New Roman" w:eastAsia="Times New Roman" w:hAnsi="Times New Roman" w:cs="Times New Roman"/>
          <w:sz w:val="24"/>
          <w:szCs w:val="24"/>
          <w:lang w:val="es-MX" w:eastAsia="es-MX"/>
        </w:rPr>
        <w:fldChar w:fldCharType="end"/>
      </w:r>
    </w:p>
    <w:p w14:paraId="4905C390" w14:textId="693E70C3" w:rsidR="00D65CA8" w:rsidRPr="00215AEE" w:rsidRDefault="00D65CA8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 xml:space="preserve">Octubre: 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begin"/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instrText xml:space="preserve"> MERGEFIELD Octubre </w:instrTex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separate"/>
      </w:r>
      <w:r w:rsidR="00CA15D9"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9.6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end"/>
      </w:r>
    </w:p>
    <w:p w14:paraId="29FD69BD" w14:textId="7A3C69B7" w:rsidR="00D65CA8" w:rsidRPr="00215AEE" w:rsidRDefault="00D65CA8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Noviembre: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begin"/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instrText xml:space="preserve"> MERGEFIELD Noviembre </w:instrTex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separate"/>
      </w:r>
      <w:r w:rsidR="00CA15D9"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8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end"/>
      </w:r>
    </w:p>
    <w:p w14:paraId="5958434E" w14:textId="7023EBDE" w:rsidR="00D65CA8" w:rsidRPr="00215AEE" w:rsidRDefault="00D65CA8" w:rsidP="002141A4">
      <w:pPr>
        <w:rPr>
          <w:rFonts w:ascii="American Typewriter" w:hAnsi="American Typewriter"/>
          <w:color w:val="4E6504" w:themeColor="accent2" w:themeShade="80"/>
          <w:sz w:val="26"/>
          <w:szCs w:val="26"/>
        </w:rPr>
      </w:pPr>
      <w:r w:rsidRPr="00215AEE">
        <w:rPr>
          <w:rFonts w:ascii="American Typewriter" w:hAnsi="American Typewriter"/>
          <w:b/>
          <w:bCs/>
          <w:color w:val="4E6504" w:themeColor="accent2" w:themeShade="80"/>
          <w:sz w:val="26"/>
          <w:szCs w:val="26"/>
        </w:rPr>
        <w:t>Diciembre:</w:t>
      </w:r>
      <w:r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t xml:space="preserve">  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begin"/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instrText xml:space="preserve"> MERGEFIELD Diciembre </w:instrTex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separate"/>
      </w:r>
      <w:r w:rsidR="00CA15D9" w:rsidRPr="00AC2FAB">
        <w:rPr>
          <w:rFonts w:ascii="American Typewriter" w:hAnsi="American Typewriter"/>
          <w:noProof/>
          <w:color w:val="4E6504" w:themeColor="accent2" w:themeShade="80"/>
          <w:sz w:val="26"/>
          <w:szCs w:val="26"/>
        </w:rPr>
        <w:t>9</w:t>
      </w:r>
      <w:r w:rsidR="008555F6" w:rsidRPr="00215AEE">
        <w:rPr>
          <w:rFonts w:ascii="American Typewriter" w:hAnsi="American Typewriter"/>
          <w:color w:val="4E6504" w:themeColor="accent2" w:themeShade="80"/>
          <w:sz w:val="26"/>
          <w:szCs w:val="26"/>
        </w:rPr>
        <w:fldChar w:fldCharType="end"/>
      </w:r>
    </w:p>
    <w:p w14:paraId="188CAAE9" w14:textId="57452897" w:rsidR="00D65CA8" w:rsidRPr="00D65CA8" w:rsidRDefault="00D65CA8" w:rsidP="002141A4"/>
    <w:sectPr w:rsidR="00D65CA8" w:rsidRPr="00D65CA8" w:rsidSect="00A153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440" w:bottom="2520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3F858" w14:textId="77777777" w:rsidR="002141A4" w:rsidRDefault="002141A4">
      <w:pPr>
        <w:spacing w:after="0" w:line="240" w:lineRule="auto"/>
      </w:pPr>
      <w:r>
        <w:separator/>
      </w:r>
    </w:p>
    <w:p w14:paraId="290B070F" w14:textId="77777777" w:rsidR="002141A4" w:rsidRDefault="002141A4"/>
  </w:endnote>
  <w:endnote w:type="continuationSeparator" w:id="0">
    <w:p w14:paraId="43C7406F" w14:textId="77777777" w:rsidR="002141A4" w:rsidRDefault="002141A4">
      <w:pPr>
        <w:spacing w:after="0" w:line="240" w:lineRule="auto"/>
      </w:pPr>
      <w:r>
        <w:continuationSeparator/>
      </w:r>
    </w:p>
    <w:p w14:paraId="4DFFC441" w14:textId="77777777" w:rsidR="002141A4" w:rsidRDefault="002141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Bodoni 72 Oldstyle Book">
    <w:altName w:val="BODONI 72 OLDSTYLE BOOK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Calibri (Cuerpo)">
    <w:altName w:val="Calibri"/>
    <w:panose1 w:val="020B0604020202020204"/>
    <w:charset w:val="00"/>
    <w:family w:val="roman"/>
    <w:notTrueType/>
    <w:pitch w:val="default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Bradley Hand">
    <w:panose1 w:val="00000700000000000000"/>
    <w:charset w:val="4D"/>
    <w:family w:val="auto"/>
    <w:pitch w:val="variable"/>
    <w:sig w:usb0="800000FF" w:usb1="5000204A" w:usb2="00000000" w:usb3="00000000" w:csb0="00000111" w:csb1="00000000"/>
  </w:font>
  <w:font w:name="Monaco">
    <w:panose1 w:val="00000000000000000000"/>
    <w:charset w:val="4D"/>
    <w:family w:val="auto"/>
    <w:pitch w:val="variable"/>
    <w:sig w:usb0="A00002FF" w:usb1="500039FB" w:usb2="00000000" w:usb3="00000000" w:csb0="00000197" w:csb1="00000000"/>
  </w:font>
  <w:font w:name="American Typewriter">
    <w:panose1 w:val="02090604020004020304"/>
    <w:charset w:val="4D"/>
    <w:family w:val="roman"/>
    <w:pitch w:val="variable"/>
    <w:sig w:usb0="A000006F" w:usb1="00000019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886A0" w14:textId="77777777" w:rsidR="00D13306" w:rsidRDefault="00D1330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4D26B" w14:textId="77777777" w:rsidR="00D13306" w:rsidRDefault="00D1330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94BFB" w14:textId="77777777" w:rsidR="00752FC4" w:rsidRDefault="00752FC4" w:rsidP="00752FC4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4CB36" w14:textId="77777777" w:rsidR="002141A4" w:rsidRDefault="002141A4">
      <w:pPr>
        <w:spacing w:after="0" w:line="240" w:lineRule="auto"/>
      </w:pPr>
      <w:r>
        <w:separator/>
      </w:r>
    </w:p>
    <w:p w14:paraId="59749AE0" w14:textId="77777777" w:rsidR="002141A4" w:rsidRDefault="002141A4"/>
  </w:footnote>
  <w:footnote w:type="continuationSeparator" w:id="0">
    <w:p w14:paraId="19CD593B" w14:textId="77777777" w:rsidR="002141A4" w:rsidRDefault="002141A4">
      <w:pPr>
        <w:spacing w:after="0" w:line="240" w:lineRule="auto"/>
      </w:pPr>
      <w:r>
        <w:continuationSeparator/>
      </w:r>
    </w:p>
    <w:p w14:paraId="75E4DB7C" w14:textId="77777777" w:rsidR="002141A4" w:rsidRDefault="002141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4F80B" w14:textId="77777777" w:rsidR="00D13306" w:rsidRDefault="00D1330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CAED8" w14:textId="77777777" w:rsidR="001B4EEF" w:rsidRDefault="001B4EEF" w:rsidP="001B4EEF">
    <w:pPr>
      <w:pStyle w:val="Encabezado"/>
    </w:pPr>
    <w:r>
      <w:rPr>
        <w:noProof/>
        <w:lang w:val="es-MX" w:bidi="es-MX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415A5295" wp14:editId="411EE6B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2" name="Grupo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3" name="Forma libr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" name="Forma libre: Forma 21"/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Forma libre: Forma 23"/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Forma libre: Forma 31"/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Forma libre: Forma 30"/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Forma libre 8"/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9" name="Forma libre: Forma 29" descr="Formas de pie de página en la esquina inferior derecha del documento"/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Forma libre 8"/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08C4B954" id="Grupo 2" o:spid="_x0000_s1026" alt="&quot;&quot;" style="position:absolute;margin-left:0;margin-top:0;width:612.75pt;height:792.55pt;z-index:251668480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">
              <v:shape id="Forma libre 6" o:spid="_x0000_s1027" style="position:absolute;width:77724;height:37201;visibility:visible;mso-wrap-style:square;v-text-anchor:top" coordsize="872,4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" path="m,c,453,,453,,453,23,401,52,353,87,310v7,-9,14,-17,21,-26c116,275,125,266,133,258,248,143,406,72,581,72v291,,291,,291,c872,,872,,872,l,xe" fillcolor="#9dcb08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orma libre: Forma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" path="m1628881,1895780v87616,-8437,154313,-121744,71851,-198888c415301,414363,93943,93731,13603,13572l,,,329116r19162,24174c1506705,1831895,1506705,1831895,1506705,1831895v12935,12857,19403,25715,32338,32143c1568147,1889753,1599676,1898593,1628881,1895780xe" fillcolor="#044f4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orma libre: Forma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&#13;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10a48e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orma libre: Forma 31" o:spid="_x0000_s1030" style="position:absolute;left:67056;top:91154;width:10700;height:9502;visibility:visible;mso-wrap-style:square;v-text-anchor:top" coordsize="1070039,9502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" path="m1070039,r,950237l,950237,1070039,xe" fillcolor="#9dcb08 [3205]" stroked="f">
                <v:path arrowok="t" o:connecttype="custom" o:connectlocs="1070039,0;1070039,950237;0,950237" o:connectangles="0,0,0"/>
              </v:shape>
              <v:shape id="Forma libre: Forma 30" o:spid="_x0000_s1031" style="position:absolute;left:57805;top:82894;width:19919;height:17762;visibility:visible;mso-wrap-style:square;v-text-anchor:top" coordsize="1991837,17762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" path="m1991837,r,238843l1991837,829191,925407,1776225,,1776225,1991837,xe" fillcolor="#10a48e [3206]" stroked="f">
                <v:path arrowok="t" o:connecttype="custom" o:connectlocs="1991837,0;1991837,238843;1991837,829191;925407,1776225;0,1776225" o:connectangles="0,0,0,0,0"/>
              </v:shape>
              <v:shape id="Forma libre 8" o:spid="_x0000_s1032" style="position:absolute;left:60960;top:82772;width:16795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" path="m11,182c193,,193,,193,v1,,1,,1,c194,30,194,30,194,30v,1,,2,,3c193,35,192,37,190,39,32,197,32,197,32,197v-1,2,-2,3,-4,4c16,212,,194,11,182xe" fillcolor="#17c0a3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orma libre: Forma 29" o:spid="_x0000_s1033" alt="Formas de pie de página en la esquina inferior derecha del documento" style="position:absolute;left:51720;top:75438;width:26057;height:25152;visibility:visible;mso-wrap-style:square;v-text-anchor:top" coordsize="2605691,251528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&#13;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2c3644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orma libre 8" o:spid="_x0000_s1034" style="position:absolute;left:60864;top:77057;width:16957;height:16448;visibility:visible;mso-wrap-style:square;v-text-anchor:top" coordsize="194,2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" path="m11,182c193,,193,,193,v1,,1,,1,c194,30,194,30,194,30v,1,,2,,3c193,35,192,37,190,39,32,197,32,197,32,197v-1,2,-2,3,-4,4c16,212,,194,11,182xe" fillcolor="#c3ea1f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  <w:p w14:paraId="7AFC39C8" w14:textId="77777777" w:rsidR="001B4EEF" w:rsidRDefault="001B4EE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3A90F" w14:textId="77777777" w:rsidR="00D13306" w:rsidRDefault="00D133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E68786"/>
    <w:lvl w:ilvl="0">
      <w:start w:val="1"/>
      <w:numFmt w:val="decimal"/>
      <w:pStyle w:val="Listaconnme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5A83996"/>
    <w:lvl w:ilvl="0">
      <w:start w:val="1"/>
      <w:numFmt w:val="decimal"/>
      <w:pStyle w:val="Listaconnme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772052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25AE874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79C6BA4"/>
    <w:lvl w:ilvl="0">
      <w:start w:val="1"/>
      <w:numFmt w:val="bullet"/>
      <w:pStyle w:val="Listaconvieta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423114"/>
    <w:lvl w:ilvl="0">
      <w:start w:val="1"/>
      <w:numFmt w:val="bullet"/>
      <w:pStyle w:val="Listaconvieta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585706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3A97EA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686F48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A2A02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54416595">
    <w:abstractNumId w:val="9"/>
  </w:num>
  <w:num w:numId="2" w16cid:durableId="1970934112">
    <w:abstractNumId w:val="7"/>
  </w:num>
  <w:num w:numId="3" w16cid:durableId="2008560322">
    <w:abstractNumId w:val="6"/>
  </w:num>
  <w:num w:numId="4" w16cid:durableId="1265461928">
    <w:abstractNumId w:val="5"/>
  </w:num>
  <w:num w:numId="5" w16cid:durableId="658582959">
    <w:abstractNumId w:val="4"/>
  </w:num>
  <w:num w:numId="6" w16cid:durableId="971399844">
    <w:abstractNumId w:val="8"/>
  </w:num>
  <w:num w:numId="7" w16cid:durableId="2039626521">
    <w:abstractNumId w:val="3"/>
  </w:num>
  <w:num w:numId="8" w16cid:durableId="103816778">
    <w:abstractNumId w:val="2"/>
  </w:num>
  <w:num w:numId="9" w16cid:durableId="1157647433">
    <w:abstractNumId w:val="1"/>
  </w:num>
  <w:num w:numId="10" w16cid:durableId="1197081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mailMerge>
    <w:mainDocumentType w:val="formLetters"/>
    <w:linkToQuery/>
    <w:dataType w:val="textFile"/>
    <w:query w:val="SELECT * FROM /Users/caroortega/Downloads/word1.xlsx"/>
    <w:dataSource r:id="rId2"/>
    <w:viewMergedData/>
    <w:activeRecord w:val="21"/>
  </w:mailMerge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1A4"/>
    <w:rsid w:val="000115CE"/>
    <w:rsid w:val="000828F4"/>
    <w:rsid w:val="000947D1"/>
    <w:rsid w:val="000D745C"/>
    <w:rsid w:val="000F51EC"/>
    <w:rsid w:val="000F7122"/>
    <w:rsid w:val="00192FE5"/>
    <w:rsid w:val="001B4EEF"/>
    <w:rsid w:val="001B689C"/>
    <w:rsid w:val="00200635"/>
    <w:rsid w:val="002141A4"/>
    <w:rsid w:val="00215AEE"/>
    <w:rsid w:val="002357D2"/>
    <w:rsid w:val="00254E0D"/>
    <w:rsid w:val="00263D5A"/>
    <w:rsid w:val="002D2FDF"/>
    <w:rsid w:val="002E634E"/>
    <w:rsid w:val="0038000D"/>
    <w:rsid w:val="00385ACF"/>
    <w:rsid w:val="00477474"/>
    <w:rsid w:val="00480B7F"/>
    <w:rsid w:val="004A1893"/>
    <w:rsid w:val="004C4A44"/>
    <w:rsid w:val="004D4A87"/>
    <w:rsid w:val="005125BB"/>
    <w:rsid w:val="005264AB"/>
    <w:rsid w:val="00537F9C"/>
    <w:rsid w:val="00572222"/>
    <w:rsid w:val="005C4157"/>
    <w:rsid w:val="005D3DA6"/>
    <w:rsid w:val="00744EA9"/>
    <w:rsid w:val="00752FC4"/>
    <w:rsid w:val="00757E9C"/>
    <w:rsid w:val="007B4C91"/>
    <w:rsid w:val="007D70F7"/>
    <w:rsid w:val="00830C5F"/>
    <w:rsid w:val="00834A33"/>
    <w:rsid w:val="008555F6"/>
    <w:rsid w:val="00896EE1"/>
    <w:rsid w:val="008C1482"/>
    <w:rsid w:val="008D0AA7"/>
    <w:rsid w:val="00912A0A"/>
    <w:rsid w:val="009468D3"/>
    <w:rsid w:val="00A153D6"/>
    <w:rsid w:val="00A17117"/>
    <w:rsid w:val="00A22666"/>
    <w:rsid w:val="00A763AE"/>
    <w:rsid w:val="00B63133"/>
    <w:rsid w:val="00BC0F0A"/>
    <w:rsid w:val="00C11980"/>
    <w:rsid w:val="00C40B3F"/>
    <w:rsid w:val="00CA15D9"/>
    <w:rsid w:val="00CB0809"/>
    <w:rsid w:val="00CF4773"/>
    <w:rsid w:val="00D04123"/>
    <w:rsid w:val="00D06525"/>
    <w:rsid w:val="00D13306"/>
    <w:rsid w:val="00D149F1"/>
    <w:rsid w:val="00D36106"/>
    <w:rsid w:val="00D65CA8"/>
    <w:rsid w:val="00DC04C8"/>
    <w:rsid w:val="00DC7840"/>
    <w:rsid w:val="00E37173"/>
    <w:rsid w:val="00E55670"/>
    <w:rsid w:val="00EB64EC"/>
    <w:rsid w:val="00F71D73"/>
    <w:rsid w:val="00F763B1"/>
    <w:rsid w:val="00FA402E"/>
    <w:rsid w:val="00FB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FC33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212832" w:themeColor="text2" w:themeShade="BF"/>
        <w:sz w:val="22"/>
        <w:szCs w:val="22"/>
        <w:lang w:val="es-ES" w:eastAsia="en-US" w:bidi="ar-SA"/>
      </w:rPr>
    </w:rPrDefault>
    <w:pPrDefault>
      <w:pPr>
        <w:spacing w:after="3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19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670"/>
    <w:rPr>
      <w:color w:val="auto"/>
    </w:rPr>
  </w:style>
  <w:style w:type="paragraph" w:styleId="Ttulo1">
    <w:name w:val="heading 1"/>
    <w:basedOn w:val="Normal"/>
    <w:next w:val="Normal"/>
    <w:link w:val="Ttulo1Car"/>
    <w:uiPriority w:val="9"/>
    <w:semiHidden/>
    <w:rsid w:val="000F51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E6504" w:themeColor="accent2" w:themeShade="80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62626" w:themeColor="text1" w:themeTint="D9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7222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3780B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722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95B51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7222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95B51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7222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3780B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7222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63780B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7222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7222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rsid w:val="00B63133"/>
    <w:pPr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54E0D"/>
    <w:rPr>
      <w:color w:val="auto"/>
    </w:rPr>
  </w:style>
  <w:style w:type="paragraph" w:styleId="Piedepgina">
    <w:name w:val="footer"/>
    <w:basedOn w:val="Normal"/>
    <w:link w:val="PiedepginaCar"/>
    <w:uiPriority w:val="99"/>
    <w:semiHidden/>
    <w:rsid w:val="00BC0F0A"/>
    <w:pPr>
      <w:spacing w:after="0" w:line="240" w:lineRule="auto"/>
      <w:ind w:left="-720" w:right="-720"/>
      <w:jc w:val="center"/>
    </w:pPr>
    <w:rPr>
      <w:rFonts w:asciiTheme="majorHAnsi" w:hAnsiTheme="majorHAnsi"/>
      <w:color w:val="4E6504" w:themeColor="accent2" w:themeShade="80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54E0D"/>
    <w:rPr>
      <w:rFonts w:asciiTheme="majorHAnsi" w:hAnsiTheme="majorHAnsi"/>
      <w:color w:val="4E6504" w:themeColor="accent2" w:themeShade="80"/>
    </w:rPr>
  </w:style>
  <w:style w:type="character" w:styleId="Textodelmarcadordeposicin">
    <w:name w:val="Placeholder Text"/>
    <w:basedOn w:val="Fuentedeprrafopredeter"/>
    <w:uiPriority w:val="99"/>
    <w:semiHidden/>
    <w:rsid w:val="00912A0A"/>
    <w:rPr>
      <w:color w:val="033B32" w:themeColor="accent5" w:themeShade="BF"/>
      <w:sz w:val="22"/>
    </w:rPr>
  </w:style>
  <w:style w:type="paragraph" w:customStyle="1" w:styleId="Informacindecontacto">
    <w:name w:val="Información de contacto"/>
    <w:basedOn w:val="Normal"/>
    <w:uiPriority w:val="3"/>
    <w:qFormat/>
    <w:rsid w:val="00CB0809"/>
    <w:pPr>
      <w:spacing w:after="0"/>
      <w:jc w:val="right"/>
    </w:pPr>
    <w:rPr>
      <w:szCs w:val="18"/>
    </w:rPr>
  </w:style>
  <w:style w:type="paragraph" w:styleId="Fecha">
    <w:name w:val="Date"/>
    <w:basedOn w:val="Normal"/>
    <w:next w:val="Saludo"/>
    <w:link w:val="FechaCar"/>
    <w:uiPriority w:val="4"/>
    <w:unhideWhenUsed/>
    <w:qFormat/>
    <w:pPr>
      <w:spacing w:before="720" w:after="960"/>
    </w:pPr>
  </w:style>
  <w:style w:type="character" w:customStyle="1" w:styleId="FechaCar">
    <w:name w:val="Fecha Car"/>
    <w:basedOn w:val="Fuentedeprrafopredeter"/>
    <w:link w:val="Fecha"/>
    <w:uiPriority w:val="4"/>
    <w:rsid w:val="00752FC4"/>
  </w:style>
  <w:style w:type="paragraph" w:styleId="Cierre">
    <w:name w:val="Closing"/>
    <w:basedOn w:val="Normal"/>
    <w:next w:val="Firma"/>
    <w:link w:val="CierreCar"/>
    <w:uiPriority w:val="6"/>
    <w:unhideWhenUsed/>
    <w:qFormat/>
    <w:rsid w:val="00254E0D"/>
    <w:pPr>
      <w:spacing w:after="960" w:line="240" w:lineRule="auto"/>
    </w:pPr>
  </w:style>
  <w:style w:type="character" w:customStyle="1" w:styleId="CierreCar">
    <w:name w:val="Cierre Car"/>
    <w:basedOn w:val="Fuentedeprrafopredeter"/>
    <w:link w:val="Cierre"/>
    <w:uiPriority w:val="6"/>
    <w:rsid w:val="00254E0D"/>
    <w:rPr>
      <w:color w:val="auto"/>
    </w:rPr>
  </w:style>
  <w:style w:type="character" w:customStyle="1" w:styleId="Ttulo1Car">
    <w:name w:val="Título 1 Car"/>
    <w:basedOn w:val="Fuentedeprrafopredeter"/>
    <w:link w:val="Ttulo1"/>
    <w:uiPriority w:val="9"/>
    <w:semiHidden/>
    <w:rsid w:val="00254E0D"/>
    <w:rPr>
      <w:rFonts w:asciiTheme="majorHAnsi" w:eastAsiaTheme="majorEastAsia" w:hAnsiTheme="majorHAnsi" w:cstheme="majorBidi"/>
      <w:b/>
      <w:bCs/>
      <w:color w:val="4E6504" w:themeColor="accent2" w:themeShade="80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54E0D"/>
    <w:rPr>
      <w:rFonts w:asciiTheme="majorHAnsi" w:eastAsiaTheme="majorEastAsia" w:hAnsiTheme="majorHAnsi" w:cstheme="majorBidi"/>
      <w:b/>
      <w:bCs/>
      <w:color w:val="262626" w:themeColor="text1" w:themeTint="D9"/>
      <w:sz w:val="26"/>
      <w:szCs w:val="26"/>
    </w:rPr>
  </w:style>
  <w:style w:type="table" w:styleId="Tablaconcuadrcula">
    <w:name w:val="Table Grid"/>
    <w:basedOn w:val="Tablanormal"/>
    <w:uiPriority w:val="59"/>
    <w:rsid w:val="00512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72222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2222"/>
    <w:rPr>
      <w:rFonts w:ascii="Segoe UI" w:hAnsi="Segoe UI" w:cs="Segoe UI"/>
      <w:kern w:val="16"/>
      <w:sz w:val="22"/>
      <w:szCs w:val="18"/>
      <w14:ligatures w14:val="standardContextual"/>
      <w14:numForm w14:val="oldStyle"/>
      <w14:numSpacing w14:val="proportional"/>
      <w14:cntxtAlts/>
    </w:rPr>
  </w:style>
  <w:style w:type="paragraph" w:styleId="Bibliografa">
    <w:name w:val="Bibliography"/>
    <w:basedOn w:val="Normal"/>
    <w:next w:val="Normal"/>
    <w:uiPriority w:val="37"/>
    <w:semiHidden/>
    <w:unhideWhenUsed/>
    <w:rsid w:val="00572222"/>
  </w:style>
  <w:style w:type="paragraph" w:styleId="Textodebloque">
    <w:name w:val="Block Text"/>
    <w:basedOn w:val="Normal"/>
    <w:uiPriority w:val="99"/>
    <w:semiHidden/>
    <w:unhideWhenUsed/>
    <w:rsid w:val="000F51EC"/>
    <w:pPr>
      <w:pBdr>
        <w:top w:val="single" w:sz="2" w:space="10" w:color="C3EA1F" w:themeColor="accent1" w:frame="1"/>
        <w:left w:val="single" w:sz="2" w:space="10" w:color="C3EA1F" w:themeColor="accent1" w:frame="1"/>
        <w:bottom w:val="single" w:sz="2" w:space="10" w:color="C3EA1F" w:themeColor="accent1" w:frame="1"/>
        <w:right w:val="single" w:sz="2" w:space="10" w:color="C3EA1F" w:themeColor="accent1" w:frame="1"/>
      </w:pBdr>
      <w:ind w:left="1152" w:right="1152"/>
    </w:pPr>
    <w:rPr>
      <w:rFonts w:eastAsiaTheme="minorEastAsia"/>
      <w:i/>
      <w:iCs/>
      <w:color w:val="95B511" w:themeColor="accent1" w:themeShade="BF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7222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572222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72222"/>
    <w:pPr>
      <w:spacing w:after="120"/>
    </w:pPr>
    <w:rPr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572222"/>
    <w:rPr>
      <w:kern w:val="16"/>
      <w:sz w:val="22"/>
      <w:szCs w:val="16"/>
      <w14:ligatures w14:val="standardContextual"/>
      <w14:numForm w14:val="oldStyle"/>
      <w14:numSpacing w14:val="proportional"/>
      <w14:cntxtAlts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572222"/>
    <w:pPr>
      <w:spacing w:after="30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72222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572222"/>
    <w:pPr>
      <w:spacing w:after="300"/>
      <w:ind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572222"/>
    <w:pPr>
      <w:spacing w:after="120" w:line="480" w:lineRule="auto"/>
      <w:ind w:left="360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572222"/>
    <w:pPr>
      <w:spacing w:after="120"/>
      <w:ind w:left="360"/>
    </w:pPr>
    <w:rPr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572222"/>
    <w:rPr>
      <w:kern w:val="16"/>
      <w:sz w:val="22"/>
      <w:szCs w:val="16"/>
      <w14:ligatures w14:val="standardContextual"/>
      <w14:numForm w14:val="oldStyle"/>
      <w14:numSpacing w14:val="proportional"/>
      <w14:cntxtAlts/>
    </w:rPr>
  </w:style>
  <w:style w:type="character" w:styleId="Ttulodellibro">
    <w:name w:val="Book Title"/>
    <w:basedOn w:val="Fuentedeprrafopredeter"/>
    <w:uiPriority w:val="33"/>
    <w:semiHidden/>
    <w:qFormat/>
    <w:rsid w:val="00572222"/>
    <w:rPr>
      <w:b/>
      <w:bCs/>
      <w:i/>
      <w:iCs/>
      <w:spacing w:val="5"/>
      <w:sz w:val="22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572222"/>
    <w:pPr>
      <w:spacing w:after="200" w:line="240" w:lineRule="auto"/>
    </w:pPr>
    <w:rPr>
      <w:i/>
      <w:iCs/>
      <w:color w:val="2C3644" w:themeColor="text2"/>
      <w:szCs w:val="18"/>
    </w:rPr>
  </w:style>
  <w:style w:type="table" w:styleId="Cuadrculavistosa">
    <w:name w:val="Colorful Grid"/>
    <w:basedOn w:val="Tabla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AD2" w:themeFill="accent1" w:themeFillTint="33"/>
    </w:tcPr>
    <w:tblStylePr w:type="firstRow">
      <w:rPr>
        <w:b/>
        <w:bCs/>
      </w:rPr>
      <w:tblPr/>
      <w:tcPr>
        <w:shd w:val="clear" w:color="auto" w:fill="E7F6A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6A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5B51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5B511" w:themeFill="accent1" w:themeFillShade="BF"/>
      </w:tcPr>
    </w:tblStylePr>
    <w:tblStylePr w:type="band1Vert">
      <w:tblPr/>
      <w:tcPr>
        <w:shd w:val="clear" w:color="auto" w:fill="E1F48F" w:themeFill="accent1" w:themeFillTint="7F"/>
      </w:tcPr>
    </w:tblStylePr>
    <w:tblStylePr w:type="band1Horz">
      <w:tblPr/>
      <w:tcPr>
        <w:shd w:val="clear" w:color="auto" w:fill="E1F48F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CC5" w:themeFill="accent2" w:themeFillTint="33"/>
    </w:tcPr>
    <w:tblStylePr w:type="firstRow">
      <w:rPr>
        <w:b/>
        <w:bCs/>
      </w:rPr>
      <w:tblPr/>
      <w:tcPr>
        <w:shd w:val="clear" w:color="auto" w:fill="E0FA8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A8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4970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49706" w:themeFill="accent2" w:themeFillShade="BF"/>
      </w:tcPr>
    </w:tblStylePr>
    <w:tblStylePr w:type="band1Vert">
      <w:tblPr/>
      <w:tcPr>
        <w:shd w:val="clear" w:color="auto" w:fill="D8F96F" w:themeFill="accent2" w:themeFillTint="7F"/>
      </w:tcPr>
    </w:tblStylePr>
    <w:tblStylePr w:type="band1Horz">
      <w:tblPr/>
      <w:tcPr>
        <w:shd w:val="clear" w:color="auto" w:fill="D8F96F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2F9F1" w:themeFill="accent3" w:themeFillTint="33"/>
    </w:tcPr>
    <w:tblStylePr w:type="firstRow">
      <w:rPr>
        <w:b/>
        <w:bCs/>
      </w:rPr>
      <w:tblPr/>
      <w:tcPr>
        <w:shd w:val="clear" w:color="auto" w:fill="86F3E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6F3E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C7A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C7A6A" w:themeFill="accent3" w:themeFillShade="BF"/>
      </w:tcPr>
    </w:tblStylePr>
    <w:tblStylePr w:type="band1Vert">
      <w:tblPr/>
      <w:tcPr>
        <w:shd w:val="clear" w:color="auto" w:fill="68F0DC" w:themeFill="accent3" w:themeFillTint="7F"/>
      </w:tcPr>
    </w:tblStylePr>
    <w:tblStylePr w:type="band1Horz">
      <w:tblPr/>
      <w:tcPr>
        <w:shd w:val="clear" w:color="auto" w:fill="68F0D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AF8F0" w:themeFill="accent4" w:themeFillTint="33"/>
    </w:tcPr>
    <w:tblStylePr w:type="firstRow">
      <w:rPr>
        <w:b/>
        <w:bCs/>
      </w:rPr>
      <w:tblPr/>
      <w:tcPr>
        <w:shd w:val="clear" w:color="auto" w:fill="95F2E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5F2E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118F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118F79" w:themeFill="accent4" w:themeFillShade="BF"/>
      </w:tcPr>
    </w:tblStylePr>
    <w:tblStylePr w:type="band1Vert">
      <w:tblPr/>
      <w:tcPr>
        <w:shd w:val="clear" w:color="auto" w:fill="7BEFDB" w:themeFill="accent4" w:themeFillTint="7F"/>
      </w:tcPr>
    </w:tblStylePr>
    <w:tblStylePr w:type="band1Horz">
      <w:tblPr/>
      <w:tcPr>
        <w:shd w:val="clear" w:color="auto" w:fill="7BEFDB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DFBEF" w:themeFill="accent5" w:themeFillTint="33"/>
    </w:tcPr>
    <w:tblStylePr w:type="firstRow">
      <w:rPr>
        <w:b/>
        <w:bCs/>
      </w:rPr>
      <w:tblPr/>
      <w:tcPr>
        <w:shd w:val="clear" w:color="auto" w:fill="5CF6D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CF6D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33B32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33B32" w:themeFill="accent5" w:themeFillShade="BF"/>
      </w:tcPr>
    </w:tblStylePr>
    <w:tblStylePr w:type="band1Vert">
      <w:tblPr/>
      <w:tcPr>
        <w:shd w:val="clear" w:color="auto" w:fill="34F4D8" w:themeFill="accent5" w:themeFillTint="7F"/>
      </w:tcPr>
    </w:tblStylePr>
    <w:tblStylePr w:type="band1Horz">
      <w:tblPr/>
      <w:tcPr>
        <w:shd w:val="clear" w:color="auto" w:fill="34F4D8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D5DF" w:themeFill="accent6" w:themeFillTint="33"/>
    </w:tcPr>
    <w:tblStylePr w:type="firstRow">
      <w:rPr>
        <w:b/>
        <w:bCs/>
      </w:rPr>
      <w:tblPr/>
      <w:tcPr>
        <w:shd w:val="clear" w:color="auto" w:fill="9EACC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EACC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21283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212832" w:themeFill="accent6" w:themeFillShade="BF"/>
      </w:tcPr>
    </w:tblStylePr>
    <w:tblStylePr w:type="band1Vert">
      <w:tblPr/>
      <w:tcPr>
        <w:shd w:val="clear" w:color="auto" w:fill="8698B1" w:themeFill="accent6" w:themeFillTint="7F"/>
      </w:tcPr>
    </w:tblStylePr>
    <w:tblStylePr w:type="band1Horz">
      <w:tblPr/>
      <w:tcPr>
        <w:shd w:val="clear" w:color="auto" w:fill="8698B1" w:themeFill="accent6" w:themeFillTint="7F"/>
      </w:tcPr>
    </w:tblStylePr>
  </w:style>
  <w:style w:type="table" w:styleId="Listavistosa">
    <w:name w:val="Colorful List"/>
    <w:basedOn w:val="Tabla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CA206" w:themeFill="accent2" w:themeFillShade="CC"/>
      </w:tcPr>
    </w:tblStylePr>
    <w:tblStylePr w:type="lastRow">
      <w:rPr>
        <w:b/>
        <w:bCs/>
        <w:color w:val="7CA20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9FDE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CA206" w:themeFill="accent2" w:themeFillShade="CC"/>
      </w:tcPr>
    </w:tblStylePr>
    <w:tblStylePr w:type="lastRow">
      <w:rPr>
        <w:b/>
        <w:bCs/>
        <w:color w:val="7CA20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9C7" w:themeFill="accent1" w:themeFillTint="3F"/>
      </w:tcPr>
    </w:tblStylePr>
    <w:tblStylePr w:type="band1Horz">
      <w:tblPr/>
      <w:tcPr>
        <w:shd w:val="clear" w:color="auto" w:fill="F3FAD2" w:themeFill="accent1" w:themeFillTint="33"/>
      </w:tcPr>
    </w:tblStylePr>
  </w:style>
  <w:style w:type="table" w:styleId="Listavistosa-nfasis2">
    <w:name w:val="Colorful List Accent 2"/>
    <w:basedOn w:val="Tabla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EE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CA206" w:themeFill="accent2" w:themeFillShade="CC"/>
      </w:tcPr>
    </w:tblStylePr>
    <w:tblStylePr w:type="lastRow">
      <w:rPr>
        <w:b/>
        <w:bCs/>
        <w:color w:val="7CA20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CB7" w:themeFill="accent2" w:themeFillTint="3F"/>
      </w:tcPr>
    </w:tblStylePr>
    <w:tblStylePr w:type="band1Horz">
      <w:tblPr/>
      <w:tcPr>
        <w:shd w:val="clear" w:color="auto" w:fill="EFFCC5" w:themeFill="accent2" w:themeFillTint="33"/>
      </w:tcPr>
    </w:tblStylePr>
  </w:style>
  <w:style w:type="table" w:styleId="Listavistosa-nfasis3">
    <w:name w:val="Colorful List Accent 3"/>
    <w:basedOn w:val="Tabla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FCF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29982" w:themeFill="accent4" w:themeFillShade="CC"/>
      </w:tcPr>
    </w:tblStylePr>
    <w:tblStylePr w:type="lastRow">
      <w:rPr>
        <w:b/>
        <w:bCs/>
        <w:color w:val="1299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F7ED" w:themeFill="accent3" w:themeFillTint="3F"/>
      </w:tcPr>
    </w:tblStylePr>
    <w:tblStylePr w:type="band1Horz">
      <w:tblPr/>
      <w:tcPr>
        <w:shd w:val="clear" w:color="auto" w:fill="C2F9F1" w:themeFill="accent3" w:themeFillTint="33"/>
      </w:tcPr>
    </w:tblStylePr>
  </w:style>
  <w:style w:type="table" w:styleId="Listavistosa-nfasis4">
    <w:name w:val="Colorful List Accent 4"/>
    <w:basedOn w:val="Tabla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5FC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C8371" w:themeFill="accent3" w:themeFillShade="CC"/>
      </w:tcPr>
    </w:tblStylePr>
    <w:tblStylePr w:type="lastRow">
      <w:rPr>
        <w:b/>
        <w:bCs/>
        <w:color w:val="0C837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7ED" w:themeFill="accent4" w:themeFillTint="3F"/>
      </w:tcPr>
    </w:tblStylePr>
    <w:tblStylePr w:type="band1Horz">
      <w:tblPr/>
      <w:tcPr>
        <w:shd w:val="clear" w:color="auto" w:fill="CAF8F0" w:themeFill="accent4" w:themeFillTint="33"/>
      </w:tcPr>
    </w:tblStylePr>
  </w:style>
  <w:style w:type="table" w:styleId="Listavistosa-nfasis5">
    <w:name w:val="Colorful List Accent 5"/>
    <w:basedOn w:val="Tabla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7FDF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32B36" w:themeFill="accent6" w:themeFillShade="CC"/>
      </w:tcPr>
    </w:tblStylePr>
    <w:tblStylePr w:type="lastRow">
      <w:rPr>
        <w:b/>
        <w:bCs/>
        <w:color w:val="232B36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FAEB" w:themeFill="accent5" w:themeFillTint="3F"/>
      </w:tcPr>
    </w:tblStylePr>
    <w:tblStylePr w:type="band1Horz">
      <w:tblPr/>
      <w:tcPr>
        <w:shd w:val="clear" w:color="auto" w:fill="ADFBEF" w:themeFill="accent5" w:themeFillTint="33"/>
      </w:tcPr>
    </w:tblStylePr>
  </w:style>
  <w:style w:type="table" w:styleId="Listavistosa-nfasis6">
    <w:name w:val="Colorful List Accent 6"/>
    <w:basedOn w:val="Tabla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7EAEF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33F36" w:themeFill="accent5" w:themeFillShade="CC"/>
      </w:tcPr>
    </w:tblStylePr>
    <w:tblStylePr w:type="lastRow">
      <w:rPr>
        <w:b/>
        <w:bCs/>
        <w:color w:val="033F36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CCD8" w:themeFill="accent6" w:themeFillTint="3F"/>
      </w:tcPr>
    </w:tblStylePr>
    <w:tblStylePr w:type="band1Horz">
      <w:tblPr/>
      <w:tcPr>
        <w:shd w:val="clear" w:color="auto" w:fill="CED5DF" w:themeFill="accent6" w:themeFillTint="33"/>
      </w:tcPr>
    </w:tblStylePr>
  </w:style>
  <w:style w:type="table" w:styleId="Sombreadovistoso">
    <w:name w:val="Colorful Shading"/>
    <w:basedOn w:val="Tabla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DCB08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DCB0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DCB08" w:themeColor="accent2"/>
        <w:left w:val="single" w:sz="4" w:space="0" w:color="C3EA1F" w:themeColor="accent1"/>
        <w:bottom w:val="single" w:sz="4" w:space="0" w:color="C3EA1F" w:themeColor="accent1"/>
        <w:right w:val="single" w:sz="4" w:space="0" w:color="C3EA1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DE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DCB0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8910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8910D" w:themeColor="accent1" w:themeShade="99"/>
          <w:insideV w:val="nil"/>
        </w:tcBorders>
        <w:shd w:val="clear" w:color="auto" w:fill="78910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910D" w:themeFill="accent1" w:themeFillShade="99"/>
      </w:tcPr>
    </w:tblStylePr>
    <w:tblStylePr w:type="band1Vert">
      <w:tblPr/>
      <w:tcPr>
        <w:shd w:val="clear" w:color="auto" w:fill="E7F6A5" w:themeFill="accent1" w:themeFillTint="66"/>
      </w:tcPr>
    </w:tblStylePr>
    <w:tblStylePr w:type="band1Horz">
      <w:tblPr/>
      <w:tcPr>
        <w:shd w:val="clear" w:color="auto" w:fill="E1F48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DCB08" w:themeColor="accent2"/>
        <w:left w:val="single" w:sz="4" w:space="0" w:color="9DCB08" w:themeColor="accent2"/>
        <w:bottom w:val="single" w:sz="4" w:space="0" w:color="9DCB08" w:themeColor="accent2"/>
        <w:right w:val="single" w:sz="4" w:space="0" w:color="9DCB08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EE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DCB0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7904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7904" w:themeColor="accent2" w:themeShade="99"/>
          <w:insideV w:val="nil"/>
        </w:tcBorders>
        <w:shd w:val="clear" w:color="auto" w:fill="5D7904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7904" w:themeFill="accent2" w:themeFillShade="99"/>
      </w:tcPr>
    </w:tblStylePr>
    <w:tblStylePr w:type="band1Vert">
      <w:tblPr/>
      <w:tcPr>
        <w:shd w:val="clear" w:color="auto" w:fill="E0FA8B" w:themeFill="accent2" w:themeFillTint="66"/>
      </w:tcPr>
    </w:tblStylePr>
    <w:tblStylePr w:type="band1Horz">
      <w:tblPr/>
      <w:tcPr>
        <w:shd w:val="clear" w:color="auto" w:fill="D8F96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7C0A3" w:themeColor="accent4"/>
        <w:left w:val="single" w:sz="4" w:space="0" w:color="10A48E" w:themeColor="accent3"/>
        <w:bottom w:val="single" w:sz="4" w:space="0" w:color="10A48E" w:themeColor="accent3"/>
        <w:right w:val="single" w:sz="4" w:space="0" w:color="10A48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CF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7C0A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962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96255" w:themeColor="accent3" w:themeShade="99"/>
          <w:insideV w:val="nil"/>
        </w:tcBorders>
        <w:shd w:val="clear" w:color="auto" w:fill="0962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6255" w:themeFill="accent3" w:themeFillShade="99"/>
      </w:tcPr>
    </w:tblStylePr>
    <w:tblStylePr w:type="band1Vert">
      <w:tblPr/>
      <w:tcPr>
        <w:shd w:val="clear" w:color="auto" w:fill="86F3E3" w:themeFill="accent3" w:themeFillTint="66"/>
      </w:tcPr>
    </w:tblStylePr>
    <w:tblStylePr w:type="band1Horz">
      <w:tblPr/>
      <w:tcPr>
        <w:shd w:val="clear" w:color="auto" w:fill="68F0D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0A48E" w:themeColor="accent3"/>
        <w:left w:val="single" w:sz="4" w:space="0" w:color="17C0A3" w:themeColor="accent4"/>
        <w:bottom w:val="single" w:sz="4" w:space="0" w:color="17C0A3" w:themeColor="accent4"/>
        <w:right w:val="single" w:sz="4" w:space="0" w:color="17C0A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C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0A48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D73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D7361" w:themeColor="accent4" w:themeShade="99"/>
          <w:insideV w:val="nil"/>
        </w:tcBorders>
        <w:shd w:val="clear" w:color="auto" w:fill="0D73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7361" w:themeFill="accent4" w:themeFillShade="99"/>
      </w:tcPr>
    </w:tblStylePr>
    <w:tblStylePr w:type="band1Vert">
      <w:tblPr/>
      <w:tcPr>
        <w:shd w:val="clear" w:color="auto" w:fill="95F2E2" w:themeFill="accent4" w:themeFillTint="66"/>
      </w:tcPr>
    </w:tblStylePr>
    <w:tblStylePr w:type="band1Horz">
      <w:tblPr/>
      <w:tcPr>
        <w:shd w:val="clear" w:color="auto" w:fill="7BEFDB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C3644" w:themeColor="accent6"/>
        <w:left w:val="single" w:sz="4" w:space="0" w:color="044F44" w:themeColor="accent5"/>
        <w:bottom w:val="single" w:sz="4" w:space="0" w:color="044F44" w:themeColor="accent5"/>
        <w:right w:val="single" w:sz="4" w:space="0" w:color="044F4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FDF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C3644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22F2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22F28" w:themeColor="accent5" w:themeShade="99"/>
          <w:insideV w:val="nil"/>
        </w:tcBorders>
        <w:shd w:val="clear" w:color="auto" w:fill="022F2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2F28" w:themeFill="accent5" w:themeFillShade="99"/>
      </w:tcPr>
    </w:tblStylePr>
    <w:tblStylePr w:type="band1Vert">
      <w:tblPr/>
      <w:tcPr>
        <w:shd w:val="clear" w:color="auto" w:fill="5CF6DF" w:themeFill="accent5" w:themeFillTint="66"/>
      </w:tcPr>
    </w:tblStylePr>
    <w:tblStylePr w:type="band1Horz">
      <w:tblPr/>
      <w:tcPr>
        <w:shd w:val="clear" w:color="auto" w:fill="34F4D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44F44" w:themeColor="accent5"/>
        <w:left w:val="single" w:sz="4" w:space="0" w:color="2C3644" w:themeColor="accent6"/>
        <w:bottom w:val="single" w:sz="4" w:space="0" w:color="2C3644" w:themeColor="accent6"/>
        <w:right w:val="single" w:sz="4" w:space="0" w:color="2C3644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AE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44F4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A202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A2028" w:themeColor="accent6" w:themeShade="99"/>
          <w:insideV w:val="nil"/>
        </w:tcBorders>
        <w:shd w:val="clear" w:color="auto" w:fill="1A202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2028" w:themeFill="accent6" w:themeFillShade="99"/>
      </w:tcPr>
    </w:tblStylePr>
    <w:tblStylePr w:type="band1Vert">
      <w:tblPr/>
      <w:tcPr>
        <w:shd w:val="clear" w:color="auto" w:fill="9EACC0" w:themeFill="accent6" w:themeFillTint="66"/>
      </w:tcPr>
    </w:tblStylePr>
    <w:tblStylePr w:type="band1Horz">
      <w:tblPr/>
      <w:tcPr>
        <w:shd w:val="clear" w:color="auto" w:fill="8698B1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72222"/>
    <w:rPr>
      <w:sz w:val="22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72222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7222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72222"/>
    <w:rPr>
      <w:b/>
      <w:bCs/>
      <w:kern w:val="16"/>
      <w:sz w:val="22"/>
      <w14:ligatures w14:val="standardContextual"/>
      <w14:numForm w14:val="oldStyle"/>
      <w14:numSpacing w14:val="proportional"/>
      <w14:cntxtAlts/>
    </w:rPr>
  </w:style>
  <w:style w:type="table" w:styleId="Listaoscura">
    <w:name w:val="Dark List"/>
    <w:basedOn w:val="Tabla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3EA1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3780B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B51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B51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B51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B511" w:themeFill="accent1" w:themeFillShade="BF"/>
      </w:tcPr>
    </w:tblStylePr>
  </w:style>
  <w:style w:type="table" w:styleId="Listaoscura-nfasis2">
    <w:name w:val="Dark List Accent 2"/>
    <w:basedOn w:val="Tabla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DCB0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404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4970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4970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4970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49706" w:themeFill="accent2" w:themeFillShade="BF"/>
      </w:tcPr>
    </w:tblStylePr>
  </w:style>
  <w:style w:type="table" w:styleId="Listaoscura-nfasis3">
    <w:name w:val="Dark List Accent 3"/>
    <w:basedOn w:val="Tabla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0A48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851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7A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7A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7A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7A6A" w:themeFill="accent3" w:themeFillShade="BF"/>
      </w:tcPr>
    </w:tblStylePr>
  </w:style>
  <w:style w:type="table" w:styleId="Listaoscura-nfasis4">
    <w:name w:val="Dark List Accent 4"/>
    <w:basedOn w:val="Tabla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7C0A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B5F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18F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18F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8F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8F79" w:themeFill="accent4" w:themeFillShade="BF"/>
      </w:tcPr>
    </w:tblStylePr>
  </w:style>
  <w:style w:type="table" w:styleId="Listaoscura-nfasis5">
    <w:name w:val="Dark List Accent 5"/>
    <w:basedOn w:val="Tabla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44F4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272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3B32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3B32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B32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B32" w:themeFill="accent5" w:themeFillShade="BF"/>
      </w:tcPr>
    </w:tblStylePr>
  </w:style>
  <w:style w:type="table" w:styleId="Listaoscura-nfasis6">
    <w:name w:val="Dark List Accent 6"/>
    <w:basedOn w:val="Tabla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C3644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61A2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1283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1283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83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832" w:themeFill="accent6" w:themeFillShade="BF"/>
      </w:tcPr>
    </w:tblStyle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572222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572222"/>
    <w:rPr>
      <w:rFonts w:ascii="Segoe UI" w:hAnsi="Segoe UI" w:cs="Segoe UI"/>
      <w:kern w:val="16"/>
      <w:sz w:val="22"/>
      <w:szCs w:val="16"/>
      <w14:ligatures w14:val="standardContextual"/>
      <w14:numForm w14:val="oldStyle"/>
      <w14:numSpacing w14:val="proportional"/>
      <w14:cntxtAlts/>
    </w:rPr>
  </w:style>
  <w:style w:type="paragraph" w:styleId="Firmadecorreo">
    <w:name w:val="E-mail Signature"/>
    <w:basedOn w:val="Normal"/>
    <w:link w:val="FirmadecorreoCar"/>
    <w:uiPriority w:val="99"/>
    <w:semiHidden/>
    <w:unhideWhenUsed/>
    <w:rsid w:val="00572222"/>
    <w:pPr>
      <w:spacing w:after="0" w:line="240" w:lineRule="auto"/>
    </w:pPr>
  </w:style>
  <w:style w:type="character" w:customStyle="1" w:styleId="FirmadecorreoCar">
    <w:name w:val="Firma de correo Car"/>
    <w:basedOn w:val="Fuentedeprrafopredeter"/>
    <w:link w:val="Firmadecorreo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nfasis">
    <w:name w:val="Emphasis"/>
    <w:basedOn w:val="Fuentedeprrafopredeter"/>
    <w:uiPriority w:val="20"/>
    <w:semiHidden/>
    <w:qFormat/>
    <w:rsid w:val="00572222"/>
    <w:rPr>
      <w:i/>
      <w:iCs/>
      <w:sz w:val="22"/>
    </w:rPr>
  </w:style>
  <w:style w:type="character" w:styleId="Refdenotaalfinal">
    <w:name w:val="endnote reference"/>
    <w:basedOn w:val="Fuentedeprrafopredeter"/>
    <w:uiPriority w:val="99"/>
    <w:semiHidden/>
    <w:unhideWhenUsed/>
    <w:rsid w:val="00572222"/>
    <w:rPr>
      <w:sz w:val="22"/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72222"/>
    <w:pPr>
      <w:spacing w:after="0" w:line="240" w:lineRule="auto"/>
    </w:p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Direccinsobre">
    <w:name w:val="envelope address"/>
    <w:basedOn w:val="Normal"/>
    <w:uiPriority w:val="99"/>
    <w:semiHidden/>
    <w:unhideWhenUsed/>
    <w:rsid w:val="00572222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Remitedesobre">
    <w:name w:val="envelope return"/>
    <w:basedOn w:val="Normal"/>
    <w:uiPriority w:val="99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Hipervnculovisitado">
    <w:name w:val="FollowedHyperlink"/>
    <w:basedOn w:val="Fuentedeprrafopredeter"/>
    <w:uiPriority w:val="99"/>
    <w:semiHidden/>
    <w:unhideWhenUsed/>
    <w:rsid w:val="000F51EC"/>
    <w:rPr>
      <w:color w:val="4E6504" w:themeColor="accent2" w:themeShade="80"/>
      <w:sz w:val="22"/>
      <w:u w:val="single"/>
    </w:rPr>
  </w:style>
  <w:style w:type="character" w:styleId="Refdenotaalpie">
    <w:name w:val="footnote reference"/>
    <w:basedOn w:val="Fuentedeprrafopredeter"/>
    <w:uiPriority w:val="99"/>
    <w:semiHidden/>
    <w:unhideWhenUsed/>
    <w:rsid w:val="00572222"/>
    <w:rPr>
      <w:sz w:val="22"/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72222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table" w:styleId="Tablaconcuadrcula1clara">
    <w:name w:val="Grid Table 1 Light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1">
    <w:name w:val="Grid Table 1 Light Accent 1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7F6A5" w:themeColor="accent1" w:themeTint="66"/>
        <w:left w:val="single" w:sz="4" w:space="0" w:color="E7F6A5" w:themeColor="accent1" w:themeTint="66"/>
        <w:bottom w:val="single" w:sz="4" w:space="0" w:color="E7F6A5" w:themeColor="accent1" w:themeTint="66"/>
        <w:right w:val="single" w:sz="4" w:space="0" w:color="E7F6A5" w:themeColor="accent1" w:themeTint="66"/>
        <w:insideH w:val="single" w:sz="4" w:space="0" w:color="E7F6A5" w:themeColor="accent1" w:themeTint="66"/>
        <w:insideV w:val="single" w:sz="4" w:space="0" w:color="E7F6A5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DBF27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BF27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o-nfasis2">
    <w:name w:val="Grid Table 1 Light Accent 2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0FA8B" w:themeColor="accent2" w:themeTint="66"/>
        <w:left w:val="single" w:sz="4" w:space="0" w:color="E0FA8B" w:themeColor="accent2" w:themeTint="66"/>
        <w:bottom w:val="single" w:sz="4" w:space="0" w:color="E0FA8B" w:themeColor="accent2" w:themeTint="66"/>
        <w:right w:val="single" w:sz="4" w:space="0" w:color="E0FA8B" w:themeColor="accent2" w:themeTint="66"/>
        <w:insideH w:val="single" w:sz="4" w:space="0" w:color="E0FA8B" w:themeColor="accent2" w:themeTint="66"/>
        <w:insideV w:val="single" w:sz="4" w:space="0" w:color="E0FA8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0F852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F85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3">
    <w:name w:val="Grid Table 1 Light Accent 3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86F3E3" w:themeColor="accent3" w:themeTint="66"/>
        <w:left w:val="single" w:sz="4" w:space="0" w:color="86F3E3" w:themeColor="accent3" w:themeTint="66"/>
        <w:bottom w:val="single" w:sz="4" w:space="0" w:color="86F3E3" w:themeColor="accent3" w:themeTint="66"/>
        <w:right w:val="single" w:sz="4" w:space="0" w:color="86F3E3" w:themeColor="accent3" w:themeTint="66"/>
        <w:insideH w:val="single" w:sz="4" w:space="0" w:color="86F3E3" w:themeColor="accent3" w:themeTint="66"/>
        <w:insideV w:val="single" w:sz="4" w:space="0" w:color="86F3E3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AEDD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AEDD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4">
    <w:name w:val="Grid Table 1 Light Accent 4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5F2E2" w:themeColor="accent4" w:themeTint="66"/>
        <w:left w:val="single" w:sz="4" w:space="0" w:color="95F2E2" w:themeColor="accent4" w:themeTint="66"/>
        <w:bottom w:val="single" w:sz="4" w:space="0" w:color="95F2E2" w:themeColor="accent4" w:themeTint="66"/>
        <w:right w:val="single" w:sz="4" w:space="0" w:color="95F2E2" w:themeColor="accent4" w:themeTint="66"/>
        <w:insideH w:val="single" w:sz="4" w:space="0" w:color="95F2E2" w:themeColor="accent4" w:themeTint="66"/>
        <w:insideV w:val="single" w:sz="4" w:space="0" w:color="95F2E2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ECD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ECD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5">
    <w:name w:val="Grid Table 1 Light Accent 5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5CF6DF" w:themeColor="accent5" w:themeTint="66"/>
        <w:left w:val="single" w:sz="4" w:space="0" w:color="5CF6DF" w:themeColor="accent5" w:themeTint="66"/>
        <w:bottom w:val="single" w:sz="4" w:space="0" w:color="5CF6DF" w:themeColor="accent5" w:themeTint="66"/>
        <w:right w:val="single" w:sz="4" w:space="0" w:color="5CF6DF" w:themeColor="accent5" w:themeTint="66"/>
        <w:insideH w:val="single" w:sz="4" w:space="0" w:color="5CF6DF" w:themeColor="accent5" w:themeTint="66"/>
        <w:insideV w:val="single" w:sz="4" w:space="0" w:color="5CF6D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0CF1C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CF1C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6">
    <w:name w:val="Grid Table 1 Light Accent 6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EACC0" w:themeColor="accent6" w:themeTint="66"/>
        <w:left w:val="single" w:sz="4" w:space="0" w:color="9EACC0" w:themeColor="accent6" w:themeTint="66"/>
        <w:bottom w:val="single" w:sz="4" w:space="0" w:color="9EACC0" w:themeColor="accent6" w:themeTint="66"/>
        <w:right w:val="single" w:sz="4" w:space="0" w:color="9EACC0" w:themeColor="accent6" w:themeTint="66"/>
        <w:insideH w:val="single" w:sz="4" w:space="0" w:color="9EACC0" w:themeColor="accent6" w:themeTint="66"/>
        <w:insideV w:val="single" w:sz="4" w:space="0" w:color="9EACC0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6D83A1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D83A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2">
    <w:name w:val="Grid Table 2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2-nfasis1">
    <w:name w:val="Grid Table 2 Accent 1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DBF278" w:themeColor="accent1" w:themeTint="99"/>
        <w:bottom w:val="single" w:sz="2" w:space="0" w:color="DBF278" w:themeColor="accent1" w:themeTint="99"/>
        <w:insideH w:val="single" w:sz="2" w:space="0" w:color="DBF278" w:themeColor="accent1" w:themeTint="99"/>
        <w:insideV w:val="single" w:sz="2" w:space="0" w:color="DBF278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BF278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BF278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</w:style>
  <w:style w:type="table" w:styleId="Tablaconcuadrcula2-nfasis2">
    <w:name w:val="Grid Table 2 Accent 2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D0F852" w:themeColor="accent2" w:themeTint="99"/>
        <w:bottom w:val="single" w:sz="2" w:space="0" w:color="D0F852" w:themeColor="accent2" w:themeTint="99"/>
        <w:insideH w:val="single" w:sz="2" w:space="0" w:color="D0F852" w:themeColor="accent2" w:themeTint="99"/>
        <w:insideV w:val="single" w:sz="2" w:space="0" w:color="D0F852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F852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F852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</w:style>
  <w:style w:type="table" w:styleId="Tablaconcuadrcula2-nfasis3">
    <w:name w:val="Grid Table 2 Accent 3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4AEDD5" w:themeColor="accent3" w:themeTint="99"/>
        <w:bottom w:val="single" w:sz="2" w:space="0" w:color="4AEDD5" w:themeColor="accent3" w:themeTint="99"/>
        <w:insideH w:val="single" w:sz="2" w:space="0" w:color="4AEDD5" w:themeColor="accent3" w:themeTint="99"/>
        <w:insideV w:val="single" w:sz="2" w:space="0" w:color="4AEDD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AEDD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AEDD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</w:style>
  <w:style w:type="table" w:styleId="Tablaconcuadrcula2-nfasis4">
    <w:name w:val="Grid Table 2 Accent 4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60ECD4" w:themeColor="accent4" w:themeTint="99"/>
        <w:bottom w:val="single" w:sz="2" w:space="0" w:color="60ECD4" w:themeColor="accent4" w:themeTint="99"/>
        <w:insideH w:val="single" w:sz="2" w:space="0" w:color="60ECD4" w:themeColor="accent4" w:themeTint="99"/>
        <w:insideV w:val="single" w:sz="2" w:space="0" w:color="60ECD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0ECD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0ECD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</w:style>
  <w:style w:type="table" w:styleId="Tablaconcuadrcula2-nfasis5">
    <w:name w:val="Grid Table 2 Accent 5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0CF1CF" w:themeColor="accent5" w:themeTint="99"/>
        <w:bottom w:val="single" w:sz="2" w:space="0" w:color="0CF1CF" w:themeColor="accent5" w:themeTint="99"/>
        <w:insideH w:val="single" w:sz="2" w:space="0" w:color="0CF1CF" w:themeColor="accent5" w:themeTint="99"/>
        <w:insideV w:val="single" w:sz="2" w:space="0" w:color="0CF1C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CF1C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CF1C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</w:style>
  <w:style w:type="table" w:styleId="Tablaconcuadrcula2-nfasis6">
    <w:name w:val="Grid Table 2 Accent 6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6D83A1" w:themeColor="accent6" w:themeTint="99"/>
        <w:bottom w:val="single" w:sz="2" w:space="0" w:color="6D83A1" w:themeColor="accent6" w:themeTint="99"/>
        <w:insideH w:val="single" w:sz="2" w:space="0" w:color="6D83A1" w:themeColor="accent6" w:themeTint="99"/>
        <w:insideV w:val="single" w:sz="2" w:space="0" w:color="6D83A1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D83A1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D83A1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</w:style>
  <w:style w:type="table" w:styleId="Tabladecuadrcula3">
    <w:name w:val="Grid Table 3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concuadrcula3-nfasis1">
    <w:name w:val="Grid Table 3 Accent 1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BF278" w:themeColor="accent1" w:themeTint="99"/>
        <w:left w:val="single" w:sz="4" w:space="0" w:color="DBF278" w:themeColor="accent1" w:themeTint="99"/>
        <w:bottom w:val="single" w:sz="4" w:space="0" w:color="DBF278" w:themeColor="accent1" w:themeTint="99"/>
        <w:right w:val="single" w:sz="4" w:space="0" w:color="DBF278" w:themeColor="accent1" w:themeTint="99"/>
        <w:insideH w:val="single" w:sz="4" w:space="0" w:color="DBF278" w:themeColor="accent1" w:themeTint="99"/>
        <w:insideV w:val="single" w:sz="4" w:space="0" w:color="DBF27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  <w:tblStylePr w:type="neCell">
      <w:tblPr/>
      <w:tcPr>
        <w:tcBorders>
          <w:bottom w:val="single" w:sz="4" w:space="0" w:color="DBF278" w:themeColor="accent1" w:themeTint="99"/>
        </w:tcBorders>
      </w:tcPr>
    </w:tblStylePr>
    <w:tblStylePr w:type="nwCell">
      <w:tblPr/>
      <w:tcPr>
        <w:tcBorders>
          <w:bottom w:val="single" w:sz="4" w:space="0" w:color="DBF278" w:themeColor="accent1" w:themeTint="99"/>
        </w:tcBorders>
      </w:tcPr>
    </w:tblStylePr>
    <w:tblStylePr w:type="seCell">
      <w:tblPr/>
      <w:tcPr>
        <w:tcBorders>
          <w:top w:val="single" w:sz="4" w:space="0" w:color="DBF278" w:themeColor="accent1" w:themeTint="99"/>
        </w:tcBorders>
      </w:tcPr>
    </w:tblStylePr>
    <w:tblStylePr w:type="swCell">
      <w:tblPr/>
      <w:tcPr>
        <w:tcBorders>
          <w:top w:val="single" w:sz="4" w:space="0" w:color="DBF278" w:themeColor="accent1" w:themeTint="99"/>
        </w:tcBorders>
      </w:tcPr>
    </w:tblStylePr>
  </w:style>
  <w:style w:type="table" w:styleId="Tablaconcuadrcula3-nfasis2">
    <w:name w:val="Grid Table 3 Accent 2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0F852" w:themeColor="accent2" w:themeTint="99"/>
        <w:left w:val="single" w:sz="4" w:space="0" w:color="D0F852" w:themeColor="accent2" w:themeTint="99"/>
        <w:bottom w:val="single" w:sz="4" w:space="0" w:color="D0F852" w:themeColor="accent2" w:themeTint="99"/>
        <w:right w:val="single" w:sz="4" w:space="0" w:color="D0F852" w:themeColor="accent2" w:themeTint="99"/>
        <w:insideH w:val="single" w:sz="4" w:space="0" w:color="D0F852" w:themeColor="accent2" w:themeTint="99"/>
        <w:insideV w:val="single" w:sz="4" w:space="0" w:color="D0F852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  <w:tblStylePr w:type="neCell">
      <w:tblPr/>
      <w:tcPr>
        <w:tcBorders>
          <w:bottom w:val="single" w:sz="4" w:space="0" w:color="D0F852" w:themeColor="accent2" w:themeTint="99"/>
        </w:tcBorders>
      </w:tcPr>
    </w:tblStylePr>
    <w:tblStylePr w:type="nwCell">
      <w:tblPr/>
      <w:tcPr>
        <w:tcBorders>
          <w:bottom w:val="single" w:sz="4" w:space="0" w:color="D0F852" w:themeColor="accent2" w:themeTint="99"/>
        </w:tcBorders>
      </w:tcPr>
    </w:tblStylePr>
    <w:tblStylePr w:type="seCell">
      <w:tblPr/>
      <w:tcPr>
        <w:tcBorders>
          <w:top w:val="single" w:sz="4" w:space="0" w:color="D0F852" w:themeColor="accent2" w:themeTint="99"/>
        </w:tcBorders>
      </w:tcPr>
    </w:tblStylePr>
    <w:tblStylePr w:type="swCell">
      <w:tblPr/>
      <w:tcPr>
        <w:tcBorders>
          <w:top w:val="single" w:sz="4" w:space="0" w:color="D0F852" w:themeColor="accent2" w:themeTint="99"/>
        </w:tcBorders>
      </w:tcPr>
    </w:tblStylePr>
  </w:style>
  <w:style w:type="table" w:styleId="Tablaconcuadrcula3-nfasis3">
    <w:name w:val="Grid Table 3 Accent 3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4AEDD5" w:themeColor="accent3" w:themeTint="99"/>
        <w:left w:val="single" w:sz="4" w:space="0" w:color="4AEDD5" w:themeColor="accent3" w:themeTint="99"/>
        <w:bottom w:val="single" w:sz="4" w:space="0" w:color="4AEDD5" w:themeColor="accent3" w:themeTint="99"/>
        <w:right w:val="single" w:sz="4" w:space="0" w:color="4AEDD5" w:themeColor="accent3" w:themeTint="99"/>
        <w:insideH w:val="single" w:sz="4" w:space="0" w:color="4AEDD5" w:themeColor="accent3" w:themeTint="99"/>
        <w:insideV w:val="single" w:sz="4" w:space="0" w:color="4AEDD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  <w:tblStylePr w:type="neCell">
      <w:tblPr/>
      <w:tcPr>
        <w:tcBorders>
          <w:bottom w:val="single" w:sz="4" w:space="0" w:color="4AEDD5" w:themeColor="accent3" w:themeTint="99"/>
        </w:tcBorders>
      </w:tcPr>
    </w:tblStylePr>
    <w:tblStylePr w:type="nwCell">
      <w:tblPr/>
      <w:tcPr>
        <w:tcBorders>
          <w:bottom w:val="single" w:sz="4" w:space="0" w:color="4AEDD5" w:themeColor="accent3" w:themeTint="99"/>
        </w:tcBorders>
      </w:tcPr>
    </w:tblStylePr>
    <w:tblStylePr w:type="seCell">
      <w:tblPr/>
      <w:tcPr>
        <w:tcBorders>
          <w:top w:val="single" w:sz="4" w:space="0" w:color="4AEDD5" w:themeColor="accent3" w:themeTint="99"/>
        </w:tcBorders>
      </w:tcPr>
    </w:tblStylePr>
    <w:tblStylePr w:type="swCell">
      <w:tblPr/>
      <w:tcPr>
        <w:tcBorders>
          <w:top w:val="single" w:sz="4" w:space="0" w:color="4AEDD5" w:themeColor="accent3" w:themeTint="99"/>
        </w:tcBorders>
      </w:tcPr>
    </w:tblStylePr>
  </w:style>
  <w:style w:type="table" w:styleId="Tablaconcuadrcula3-nfasis4">
    <w:name w:val="Grid Table 3 Accent 4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0ECD4" w:themeColor="accent4" w:themeTint="99"/>
        <w:left w:val="single" w:sz="4" w:space="0" w:color="60ECD4" w:themeColor="accent4" w:themeTint="99"/>
        <w:bottom w:val="single" w:sz="4" w:space="0" w:color="60ECD4" w:themeColor="accent4" w:themeTint="99"/>
        <w:right w:val="single" w:sz="4" w:space="0" w:color="60ECD4" w:themeColor="accent4" w:themeTint="99"/>
        <w:insideH w:val="single" w:sz="4" w:space="0" w:color="60ECD4" w:themeColor="accent4" w:themeTint="99"/>
        <w:insideV w:val="single" w:sz="4" w:space="0" w:color="60ECD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  <w:tblStylePr w:type="neCell">
      <w:tblPr/>
      <w:tcPr>
        <w:tcBorders>
          <w:bottom w:val="single" w:sz="4" w:space="0" w:color="60ECD4" w:themeColor="accent4" w:themeTint="99"/>
        </w:tcBorders>
      </w:tcPr>
    </w:tblStylePr>
    <w:tblStylePr w:type="nwCell">
      <w:tblPr/>
      <w:tcPr>
        <w:tcBorders>
          <w:bottom w:val="single" w:sz="4" w:space="0" w:color="60ECD4" w:themeColor="accent4" w:themeTint="99"/>
        </w:tcBorders>
      </w:tcPr>
    </w:tblStylePr>
    <w:tblStylePr w:type="seCell">
      <w:tblPr/>
      <w:tcPr>
        <w:tcBorders>
          <w:top w:val="single" w:sz="4" w:space="0" w:color="60ECD4" w:themeColor="accent4" w:themeTint="99"/>
        </w:tcBorders>
      </w:tcPr>
    </w:tblStylePr>
    <w:tblStylePr w:type="swCell">
      <w:tblPr/>
      <w:tcPr>
        <w:tcBorders>
          <w:top w:val="single" w:sz="4" w:space="0" w:color="60ECD4" w:themeColor="accent4" w:themeTint="99"/>
        </w:tcBorders>
      </w:tcPr>
    </w:tblStylePr>
  </w:style>
  <w:style w:type="table" w:styleId="Tablaconcuadrcula3-nfasis5">
    <w:name w:val="Grid Table 3 Accent 5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CF1CF" w:themeColor="accent5" w:themeTint="99"/>
        <w:left w:val="single" w:sz="4" w:space="0" w:color="0CF1CF" w:themeColor="accent5" w:themeTint="99"/>
        <w:bottom w:val="single" w:sz="4" w:space="0" w:color="0CF1CF" w:themeColor="accent5" w:themeTint="99"/>
        <w:right w:val="single" w:sz="4" w:space="0" w:color="0CF1CF" w:themeColor="accent5" w:themeTint="99"/>
        <w:insideH w:val="single" w:sz="4" w:space="0" w:color="0CF1CF" w:themeColor="accent5" w:themeTint="99"/>
        <w:insideV w:val="single" w:sz="4" w:space="0" w:color="0CF1C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  <w:tblStylePr w:type="neCell">
      <w:tblPr/>
      <w:tcPr>
        <w:tcBorders>
          <w:bottom w:val="single" w:sz="4" w:space="0" w:color="0CF1CF" w:themeColor="accent5" w:themeTint="99"/>
        </w:tcBorders>
      </w:tcPr>
    </w:tblStylePr>
    <w:tblStylePr w:type="nwCell">
      <w:tblPr/>
      <w:tcPr>
        <w:tcBorders>
          <w:bottom w:val="single" w:sz="4" w:space="0" w:color="0CF1CF" w:themeColor="accent5" w:themeTint="99"/>
        </w:tcBorders>
      </w:tcPr>
    </w:tblStylePr>
    <w:tblStylePr w:type="seCell">
      <w:tblPr/>
      <w:tcPr>
        <w:tcBorders>
          <w:top w:val="single" w:sz="4" w:space="0" w:color="0CF1CF" w:themeColor="accent5" w:themeTint="99"/>
        </w:tcBorders>
      </w:tcPr>
    </w:tblStylePr>
    <w:tblStylePr w:type="swCell">
      <w:tblPr/>
      <w:tcPr>
        <w:tcBorders>
          <w:top w:val="single" w:sz="4" w:space="0" w:color="0CF1CF" w:themeColor="accent5" w:themeTint="99"/>
        </w:tcBorders>
      </w:tcPr>
    </w:tblStylePr>
  </w:style>
  <w:style w:type="table" w:styleId="Tablaconcuadrcula3-nfasis6">
    <w:name w:val="Grid Table 3 Accent 6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D83A1" w:themeColor="accent6" w:themeTint="99"/>
        <w:left w:val="single" w:sz="4" w:space="0" w:color="6D83A1" w:themeColor="accent6" w:themeTint="99"/>
        <w:bottom w:val="single" w:sz="4" w:space="0" w:color="6D83A1" w:themeColor="accent6" w:themeTint="99"/>
        <w:right w:val="single" w:sz="4" w:space="0" w:color="6D83A1" w:themeColor="accent6" w:themeTint="99"/>
        <w:insideH w:val="single" w:sz="4" w:space="0" w:color="6D83A1" w:themeColor="accent6" w:themeTint="99"/>
        <w:insideV w:val="single" w:sz="4" w:space="0" w:color="6D83A1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  <w:tblStylePr w:type="neCell">
      <w:tblPr/>
      <w:tcPr>
        <w:tcBorders>
          <w:bottom w:val="single" w:sz="4" w:space="0" w:color="6D83A1" w:themeColor="accent6" w:themeTint="99"/>
        </w:tcBorders>
      </w:tcPr>
    </w:tblStylePr>
    <w:tblStylePr w:type="nwCell">
      <w:tblPr/>
      <w:tcPr>
        <w:tcBorders>
          <w:bottom w:val="single" w:sz="4" w:space="0" w:color="6D83A1" w:themeColor="accent6" w:themeTint="99"/>
        </w:tcBorders>
      </w:tcPr>
    </w:tblStylePr>
    <w:tblStylePr w:type="seCell">
      <w:tblPr/>
      <w:tcPr>
        <w:tcBorders>
          <w:top w:val="single" w:sz="4" w:space="0" w:color="6D83A1" w:themeColor="accent6" w:themeTint="99"/>
        </w:tcBorders>
      </w:tcPr>
    </w:tblStylePr>
    <w:tblStylePr w:type="swCell">
      <w:tblPr/>
      <w:tcPr>
        <w:tcBorders>
          <w:top w:val="single" w:sz="4" w:space="0" w:color="6D83A1" w:themeColor="accent6" w:themeTint="99"/>
        </w:tcBorders>
      </w:tcPr>
    </w:tblStylePr>
  </w:style>
  <w:style w:type="table" w:styleId="Tabladecuadrcula4">
    <w:name w:val="Grid Table 4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4-nfasis1">
    <w:name w:val="Grid Table 4 Accent 1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BF278" w:themeColor="accent1" w:themeTint="99"/>
        <w:left w:val="single" w:sz="4" w:space="0" w:color="DBF278" w:themeColor="accent1" w:themeTint="99"/>
        <w:bottom w:val="single" w:sz="4" w:space="0" w:color="DBF278" w:themeColor="accent1" w:themeTint="99"/>
        <w:right w:val="single" w:sz="4" w:space="0" w:color="DBF278" w:themeColor="accent1" w:themeTint="99"/>
        <w:insideH w:val="single" w:sz="4" w:space="0" w:color="DBF278" w:themeColor="accent1" w:themeTint="99"/>
        <w:insideV w:val="single" w:sz="4" w:space="0" w:color="DBF27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3EA1F" w:themeColor="accent1"/>
          <w:left w:val="single" w:sz="4" w:space="0" w:color="C3EA1F" w:themeColor="accent1"/>
          <w:bottom w:val="single" w:sz="4" w:space="0" w:color="C3EA1F" w:themeColor="accent1"/>
          <w:right w:val="single" w:sz="4" w:space="0" w:color="C3EA1F" w:themeColor="accent1"/>
          <w:insideH w:val="nil"/>
          <w:insideV w:val="nil"/>
        </w:tcBorders>
        <w:shd w:val="clear" w:color="auto" w:fill="C3EA1F" w:themeFill="accent1"/>
      </w:tcPr>
    </w:tblStylePr>
    <w:tblStylePr w:type="lastRow">
      <w:rPr>
        <w:b/>
        <w:bCs/>
      </w:rPr>
      <w:tblPr/>
      <w:tcPr>
        <w:tcBorders>
          <w:top w:val="double" w:sz="4" w:space="0" w:color="C3EA1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</w:style>
  <w:style w:type="table" w:styleId="Tablaconcuadrcula4-nfasis2">
    <w:name w:val="Grid Table 4 Accent 2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0F852" w:themeColor="accent2" w:themeTint="99"/>
        <w:left w:val="single" w:sz="4" w:space="0" w:color="D0F852" w:themeColor="accent2" w:themeTint="99"/>
        <w:bottom w:val="single" w:sz="4" w:space="0" w:color="D0F852" w:themeColor="accent2" w:themeTint="99"/>
        <w:right w:val="single" w:sz="4" w:space="0" w:color="D0F852" w:themeColor="accent2" w:themeTint="99"/>
        <w:insideH w:val="single" w:sz="4" w:space="0" w:color="D0F852" w:themeColor="accent2" w:themeTint="99"/>
        <w:insideV w:val="single" w:sz="4" w:space="0" w:color="D0F85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DCB08" w:themeColor="accent2"/>
          <w:left w:val="single" w:sz="4" w:space="0" w:color="9DCB08" w:themeColor="accent2"/>
          <w:bottom w:val="single" w:sz="4" w:space="0" w:color="9DCB08" w:themeColor="accent2"/>
          <w:right w:val="single" w:sz="4" w:space="0" w:color="9DCB08" w:themeColor="accent2"/>
          <w:insideH w:val="nil"/>
          <w:insideV w:val="nil"/>
        </w:tcBorders>
        <w:shd w:val="clear" w:color="auto" w:fill="9DCB08" w:themeFill="accent2"/>
      </w:tcPr>
    </w:tblStylePr>
    <w:tblStylePr w:type="lastRow">
      <w:rPr>
        <w:b/>
        <w:bCs/>
      </w:rPr>
      <w:tblPr/>
      <w:tcPr>
        <w:tcBorders>
          <w:top w:val="double" w:sz="4" w:space="0" w:color="9DCB0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</w:style>
  <w:style w:type="table" w:styleId="Tablaconcuadrcula4-nfasis3">
    <w:name w:val="Grid Table 4 Accent 3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4AEDD5" w:themeColor="accent3" w:themeTint="99"/>
        <w:left w:val="single" w:sz="4" w:space="0" w:color="4AEDD5" w:themeColor="accent3" w:themeTint="99"/>
        <w:bottom w:val="single" w:sz="4" w:space="0" w:color="4AEDD5" w:themeColor="accent3" w:themeTint="99"/>
        <w:right w:val="single" w:sz="4" w:space="0" w:color="4AEDD5" w:themeColor="accent3" w:themeTint="99"/>
        <w:insideH w:val="single" w:sz="4" w:space="0" w:color="4AEDD5" w:themeColor="accent3" w:themeTint="99"/>
        <w:insideV w:val="single" w:sz="4" w:space="0" w:color="4AEDD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0A48E" w:themeColor="accent3"/>
          <w:left w:val="single" w:sz="4" w:space="0" w:color="10A48E" w:themeColor="accent3"/>
          <w:bottom w:val="single" w:sz="4" w:space="0" w:color="10A48E" w:themeColor="accent3"/>
          <w:right w:val="single" w:sz="4" w:space="0" w:color="10A48E" w:themeColor="accent3"/>
          <w:insideH w:val="nil"/>
          <w:insideV w:val="nil"/>
        </w:tcBorders>
        <w:shd w:val="clear" w:color="auto" w:fill="10A48E" w:themeFill="accent3"/>
      </w:tcPr>
    </w:tblStylePr>
    <w:tblStylePr w:type="lastRow">
      <w:rPr>
        <w:b/>
        <w:bCs/>
      </w:rPr>
      <w:tblPr/>
      <w:tcPr>
        <w:tcBorders>
          <w:top w:val="double" w:sz="4" w:space="0" w:color="10A4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</w:style>
  <w:style w:type="table" w:styleId="Tablaconcuadrcula4-nfasis4">
    <w:name w:val="Grid Table 4 Accent 4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0ECD4" w:themeColor="accent4" w:themeTint="99"/>
        <w:left w:val="single" w:sz="4" w:space="0" w:color="60ECD4" w:themeColor="accent4" w:themeTint="99"/>
        <w:bottom w:val="single" w:sz="4" w:space="0" w:color="60ECD4" w:themeColor="accent4" w:themeTint="99"/>
        <w:right w:val="single" w:sz="4" w:space="0" w:color="60ECD4" w:themeColor="accent4" w:themeTint="99"/>
        <w:insideH w:val="single" w:sz="4" w:space="0" w:color="60ECD4" w:themeColor="accent4" w:themeTint="99"/>
        <w:insideV w:val="single" w:sz="4" w:space="0" w:color="60ECD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7C0A3" w:themeColor="accent4"/>
          <w:left w:val="single" w:sz="4" w:space="0" w:color="17C0A3" w:themeColor="accent4"/>
          <w:bottom w:val="single" w:sz="4" w:space="0" w:color="17C0A3" w:themeColor="accent4"/>
          <w:right w:val="single" w:sz="4" w:space="0" w:color="17C0A3" w:themeColor="accent4"/>
          <w:insideH w:val="nil"/>
          <w:insideV w:val="nil"/>
        </w:tcBorders>
        <w:shd w:val="clear" w:color="auto" w:fill="17C0A3" w:themeFill="accent4"/>
      </w:tcPr>
    </w:tblStylePr>
    <w:tblStylePr w:type="lastRow">
      <w:rPr>
        <w:b/>
        <w:bCs/>
      </w:rPr>
      <w:tblPr/>
      <w:tcPr>
        <w:tcBorders>
          <w:top w:val="double" w:sz="4" w:space="0" w:color="17C0A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</w:style>
  <w:style w:type="table" w:styleId="Tablaconcuadrcula4-nfasis5">
    <w:name w:val="Grid Table 4 Accent 5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CF1CF" w:themeColor="accent5" w:themeTint="99"/>
        <w:left w:val="single" w:sz="4" w:space="0" w:color="0CF1CF" w:themeColor="accent5" w:themeTint="99"/>
        <w:bottom w:val="single" w:sz="4" w:space="0" w:color="0CF1CF" w:themeColor="accent5" w:themeTint="99"/>
        <w:right w:val="single" w:sz="4" w:space="0" w:color="0CF1CF" w:themeColor="accent5" w:themeTint="99"/>
        <w:insideH w:val="single" w:sz="4" w:space="0" w:color="0CF1CF" w:themeColor="accent5" w:themeTint="99"/>
        <w:insideV w:val="single" w:sz="4" w:space="0" w:color="0CF1C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44F44" w:themeColor="accent5"/>
          <w:left w:val="single" w:sz="4" w:space="0" w:color="044F44" w:themeColor="accent5"/>
          <w:bottom w:val="single" w:sz="4" w:space="0" w:color="044F44" w:themeColor="accent5"/>
          <w:right w:val="single" w:sz="4" w:space="0" w:color="044F44" w:themeColor="accent5"/>
          <w:insideH w:val="nil"/>
          <w:insideV w:val="nil"/>
        </w:tcBorders>
        <w:shd w:val="clear" w:color="auto" w:fill="044F44" w:themeFill="accent5"/>
      </w:tcPr>
    </w:tblStylePr>
    <w:tblStylePr w:type="lastRow">
      <w:rPr>
        <w:b/>
        <w:bCs/>
      </w:rPr>
      <w:tblPr/>
      <w:tcPr>
        <w:tcBorders>
          <w:top w:val="double" w:sz="4" w:space="0" w:color="044F4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</w:style>
  <w:style w:type="table" w:styleId="Tablaconcuadrcula4-nfasis6">
    <w:name w:val="Grid Table 4 Accent 6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D83A1" w:themeColor="accent6" w:themeTint="99"/>
        <w:left w:val="single" w:sz="4" w:space="0" w:color="6D83A1" w:themeColor="accent6" w:themeTint="99"/>
        <w:bottom w:val="single" w:sz="4" w:space="0" w:color="6D83A1" w:themeColor="accent6" w:themeTint="99"/>
        <w:right w:val="single" w:sz="4" w:space="0" w:color="6D83A1" w:themeColor="accent6" w:themeTint="99"/>
        <w:insideH w:val="single" w:sz="4" w:space="0" w:color="6D83A1" w:themeColor="accent6" w:themeTint="99"/>
        <w:insideV w:val="single" w:sz="4" w:space="0" w:color="6D83A1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C3644" w:themeColor="accent6"/>
          <w:left w:val="single" w:sz="4" w:space="0" w:color="2C3644" w:themeColor="accent6"/>
          <w:bottom w:val="single" w:sz="4" w:space="0" w:color="2C3644" w:themeColor="accent6"/>
          <w:right w:val="single" w:sz="4" w:space="0" w:color="2C3644" w:themeColor="accent6"/>
          <w:insideH w:val="nil"/>
          <w:insideV w:val="nil"/>
        </w:tcBorders>
        <w:shd w:val="clear" w:color="auto" w:fill="2C3644" w:themeFill="accent6"/>
      </w:tcPr>
    </w:tblStylePr>
    <w:tblStylePr w:type="lastRow">
      <w:rPr>
        <w:b/>
        <w:bCs/>
      </w:rPr>
      <w:tblPr/>
      <w:tcPr>
        <w:tcBorders>
          <w:top w:val="double" w:sz="4" w:space="0" w:color="2C364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</w:style>
  <w:style w:type="table" w:styleId="Tablaconcuadrcula5oscura">
    <w:name w:val="Grid Table 5 Dark"/>
    <w:basedOn w:val="Tabla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aconcuadrcula5oscura-nfasis1">
    <w:name w:val="Grid Table 5 Dark Accent 1"/>
    <w:basedOn w:val="Tabla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AD2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3EA1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3EA1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3EA1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3EA1F" w:themeFill="accent1"/>
      </w:tcPr>
    </w:tblStylePr>
    <w:tblStylePr w:type="band1Vert">
      <w:tblPr/>
      <w:tcPr>
        <w:shd w:val="clear" w:color="auto" w:fill="E7F6A5" w:themeFill="accent1" w:themeFillTint="66"/>
      </w:tcPr>
    </w:tblStylePr>
    <w:tblStylePr w:type="band1Horz">
      <w:tblPr/>
      <w:tcPr>
        <w:shd w:val="clear" w:color="auto" w:fill="E7F6A5" w:themeFill="accent1" w:themeFillTint="66"/>
      </w:tcPr>
    </w:tblStylePr>
  </w:style>
  <w:style w:type="table" w:styleId="Tablaconcuadrcula5oscura-nfasis2">
    <w:name w:val="Grid Table 5 Dark Accent 2"/>
    <w:basedOn w:val="Tabla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CC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CB08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CB08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DCB0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DCB08" w:themeFill="accent2"/>
      </w:tcPr>
    </w:tblStylePr>
    <w:tblStylePr w:type="band1Vert">
      <w:tblPr/>
      <w:tcPr>
        <w:shd w:val="clear" w:color="auto" w:fill="E0FA8B" w:themeFill="accent2" w:themeFillTint="66"/>
      </w:tcPr>
    </w:tblStylePr>
    <w:tblStylePr w:type="band1Horz">
      <w:tblPr/>
      <w:tcPr>
        <w:shd w:val="clear" w:color="auto" w:fill="E0FA8B" w:themeFill="accent2" w:themeFillTint="66"/>
      </w:tcPr>
    </w:tblStylePr>
  </w:style>
  <w:style w:type="table" w:styleId="Tablaconcuadrcula5oscura-nfasis3">
    <w:name w:val="Grid Table 5 Dark Accent 3"/>
    <w:basedOn w:val="Tabla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2F9F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0A48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0A48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0A48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0A48E" w:themeFill="accent3"/>
      </w:tcPr>
    </w:tblStylePr>
    <w:tblStylePr w:type="band1Vert">
      <w:tblPr/>
      <w:tcPr>
        <w:shd w:val="clear" w:color="auto" w:fill="86F3E3" w:themeFill="accent3" w:themeFillTint="66"/>
      </w:tcPr>
    </w:tblStylePr>
    <w:tblStylePr w:type="band1Horz">
      <w:tblPr/>
      <w:tcPr>
        <w:shd w:val="clear" w:color="auto" w:fill="86F3E3" w:themeFill="accent3" w:themeFillTint="66"/>
      </w:tcPr>
    </w:tblStylePr>
  </w:style>
  <w:style w:type="table" w:styleId="Tablaconcuadrcula5oscura-nfasis4">
    <w:name w:val="Grid Table 5 Dark Accent 4"/>
    <w:basedOn w:val="Tabla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F8F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7C0A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7C0A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7C0A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7C0A3" w:themeFill="accent4"/>
      </w:tcPr>
    </w:tblStylePr>
    <w:tblStylePr w:type="band1Vert">
      <w:tblPr/>
      <w:tcPr>
        <w:shd w:val="clear" w:color="auto" w:fill="95F2E2" w:themeFill="accent4" w:themeFillTint="66"/>
      </w:tcPr>
    </w:tblStylePr>
    <w:tblStylePr w:type="band1Horz">
      <w:tblPr/>
      <w:tcPr>
        <w:shd w:val="clear" w:color="auto" w:fill="95F2E2" w:themeFill="accent4" w:themeFillTint="66"/>
      </w:tcPr>
    </w:tblStylePr>
  </w:style>
  <w:style w:type="table" w:styleId="Tablaconcuadrcula5oscura-nfasis5">
    <w:name w:val="Grid Table 5 Dark Accent 5"/>
    <w:basedOn w:val="Tabla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DFBE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44F4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44F4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44F4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44F44" w:themeFill="accent5"/>
      </w:tcPr>
    </w:tblStylePr>
    <w:tblStylePr w:type="band1Vert">
      <w:tblPr/>
      <w:tcPr>
        <w:shd w:val="clear" w:color="auto" w:fill="5CF6DF" w:themeFill="accent5" w:themeFillTint="66"/>
      </w:tcPr>
    </w:tblStylePr>
    <w:tblStylePr w:type="band1Horz">
      <w:tblPr/>
      <w:tcPr>
        <w:shd w:val="clear" w:color="auto" w:fill="5CF6DF" w:themeFill="accent5" w:themeFillTint="66"/>
      </w:tcPr>
    </w:tblStylePr>
  </w:style>
  <w:style w:type="table" w:styleId="Tablaconcuadrcula5oscura-nfasis6">
    <w:name w:val="Grid Table 5 Dark Accent 6"/>
    <w:basedOn w:val="Tabla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D5D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C3644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C3644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C364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C3644" w:themeFill="accent6"/>
      </w:tcPr>
    </w:tblStylePr>
    <w:tblStylePr w:type="band1Vert">
      <w:tblPr/>
      <w:tcPr>
        <w:shd w:val="clear" w:color="auto" w:fill="9EACC0" w:themeFill="accent6" w:themeFillTint="66"/>
      </w:tcPr>
    </w:tblStylePr>
    <w:tblStylePr w:type="band1Horz">
      <w:tblPr/>
      <w:tcPr>
        <w:shd w:val="clear" w:color="auto" w:fill="9EACC0" w:themeFill="accent6" w:themeFillTint="66"/>
      </w:tcPr>
    </w:tblStylePr>
  </w:style>
  <w:style w:type="table" w:styleId="Tablaconcuadrcula6concolores">
    <w:name w:val="Grid Table 6 Colorful"/>
    <w:basedOn w:val="Tablanormal"/>
    <w:uiPriority w:val="51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6concolores-nfasis1">
    <w:name w:val="Grid Table 6 Colorful Accent 1"/>
    <w:basedOn w:val="Tablanormal"/>
    <w:uiPriority w:val="51"/>
    <w:rsid w:val="00572222"/>
    <w:pPr>
      <w:spacing w:after="0" w:line="240" w:lineRule="auto"/>
    </w:pPr>
    <w:rPr>
      <w:color w:val="95B511" w:themeColor="accent1" w:themeShade="BF"/>
    </w:rPr>
    <w:tblPr>
      <w:tblStyleRowBandSize w:val="1"/>
      <w:tblStyleColBandSize w:val="1"/>
      <w:tblBorders>
        <w:top w:val="single" w:sz="4" w:space="0" w:color="DBF278" w:themeColor="accent1" w:themeTint="99"/>
        <w:left w:val="single" w:sz="4" w:space="0" w:color="DBF278" w:themeColor="accent1" w:themeTint="99"/>
        <w:bottom w:val="single" w:sz="4" w:space="0" w:color="DBF278" w:themeColor="accent1" w:themeTint="99"/>
        <w:right w:val="single" w:sz="4" w:space="0" w:color="DBF278" w:themeColor="accent1" w:themeTint="99"/>
        <w:insideH w:val="single" w:sz="4" w:space="0" w:color="DBF278" w:themeColor="accent1" w:themeTint="99"/>
        <w:insideV w:val="single" w:sz="4" w:space="0" w:color="DBF278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DBF27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BF27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</w:style>
  <w:style w:type="table" w:styleId="Tablaconcuadrcula6concolores-nfasis2">
    <w:name w:val="Grid Table 6 Colorful Accent 2"/>
    <w:basedOn w:val="Tablanormal"/>
    <w:uiPriority w:val="51"/>
    <w:rsid w:val="00572222"/>
    <w:pPr>
      <w:spacing w:after="0" w:line="240" w:lineRule="auto"/>
    </w:pPr>
    <w:rPr>
      <w:color w:val="749706" w:themeColor="accent2" w:themeShade="BF"/>
    </w:rPr>
    <w:tblPr>
      <w:tblStyleRowBandSize w:val="1"/>
      <w:tblStyleColBandSize w:val="1"/>
      <w:tblBorders>
        <w:top w:val="single" w:sz="4" w:space="0" w:color="D0F852" w:themeColor="accent2" w:themeTint="99"/>
        <w:left w:val="single" w:sz="4" w:space="0" w:color="D0F852" w:themeColor="accent2" w:themeTint="99"/>
        <w:bottom w:val="single" w:sz="4" w:space="0" w:color="D0F852" w:themeColor="accent2" w:themeTint="99"/>
        <w:right w:val="single" w:sz="4" w:space="0" w:color="D0F852" w:themeColor="accent2" w:themeTint="99"/>
        <w:insideH w:val="single" w:sz="4" w:space="0" w:color="D0F852" w:themeColor="accent2" w:themeTint="99"/>
        <w:insideV w:val="single" w:sz="4" w:space="0" w:color="D0F852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0F852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F85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</w:style>
  <w:style w:type="table" w:styleId="Tablaconcuadrcula6concolores-nfasis3">
    <w:name w:val="Grid Table 6 Colorful Accent 3"/>
    <w:basedOn w:val="Tablanormal"/>
    <w:uiPriority w:val="51"/>
    <w:rsid w:val="00572222"/>
    <w:pPr>
      <w:spacing w:after="0" w:line="240" w:lineRule="auto"/>
    </w:pPr>
    <w:rPr>
      <w:color w:val="0C7A6A" w:themeColor="accent3" w:themeShade="BF"/>
    </w:rPr>
    <w:tblPr>
      <w:tblStyleRowBandSize w:val="1"/>
      <w:tblStyleColBandSize w:val="1"/>
      <w:tblBorders>
        <w:top w:val="single" w:sz="4" w:space="0" w:color="4AEDD5" w:themeColor="accent3" w:themeTint="99"/>
        <w:left w:val="single" w:sz="4" w:space="0" w:color="4AEDD5" w:themeColor="accent3" w:themeTint="99"/>
        <w:bottom w:val="single" w:sz="4" w:space="0" w:color="4AEDD5" w:themeColor="accent3" w:themeTint="99"/>
        <w:right w:val="single" w:sz="4" w:space="0" w:color="4AEDD5" w:themeColor="accent3" w:themeTint="99"/>
        <w:insideH w:val="single" w:sz="4" w:space="0" w:color="4AEDD5" w:themeColor="accent3" w:themeTint="99"/>
        <w:insideV w:val="single" w:sz="4" w:space="0" w:color="4AEDD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4AEDD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AEDD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</w:style>
  <w:style w:type="table" w:styleId="Tablaconcuadrcula6concolores-nfasis4">
    <w:name w:val="Grid Table 6 Colorful Accent 4"/>
    <w:basedOn w:val="Tablanormal"/>
    <w:uiPriority w:val="51"/>
    <w:rsid w:val="00572222"/>
    <w:pPr>
      <w:spacing w:after="0" w:line="240" w:lineRule="auto"/>
    </w:pPr>
    <w:rPr>
      <w:color w:val="118F79" w:themeColor="accent4" w:themeShade="BF"/>
    </w:rPr>
    <w:tblPr>
      <w:tblStyleRowBandSize w:val="1"/>
      <w:tblStyleColBandSize w:val="1"/>
      <w:tblBorders>
        <w:top w:val="single" w:sz="4" w:space="0" w:color="60ECD4" w:themeColor="accent4" w:themeTint="99"/>
        <w:left w:val="single" w:sz="4" w:space="0" w:color="60ECD4" w:themeColor="accent4" w:themeTint="99"/>
        <w:bottom w:val="single" w:sz="4" w:space="0" w:color="60ECD4" w:themeColor="accent4" w:themeTint="99"/>
        <w:right w:val="single" w:sz="4" w:space="0" w:color="60ECD4" w:themeColor="accent4" w:themeTint="99"/>
        <w:insideH w:val="single" w:sz="4" w:space="0" w:color="60ECD4" w:themeColor="accent4" w:themeTint="99"/>
        <w:insideV w:val="single" w:sz="4" w:space="0" w:color="60ECD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60ECD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0ECD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</w:style>
  <w:style w:type="table" w:styleId="Tablaconcuadrcula6concolores-nfasis5">
    <w:name w:val="Grid Table 6 Colorful Accent 5"/>
    <w:basedOn w:val="Tablanormal"/>
    <w:uiPriority w:val="51"/>
    <w:rsid w:val="00572222"/>
    <w:pPr>
      <w:spacing w:after="0" w:line="240" w:lineRule="auto"/>
    </w:pPr>
    <w:rPr>
      <w:color w:val="033B32" w:themeColor="accent5" w:themeShade="BF"/>
    </w:rPr>
    <w:tblPr>
      <w:tblStyleRowBandSize w:val="1"/>
      <w:tblStyleColBandSize w:val="1"/>
      <w:tblBorders>
        <w:top w:val="single" w:sz="4" w:space="0" w:color="0CF1CF" w:themeColor="accent5" w:themeTint="99"/>
        <w:left w:val="single" w:sz="4" w:space="0" w:color="0CF1CF" w:themeColor="accent5" w:themeTint="99"/>
        <w:bottom w:val="single" w:sz="4" w:space="0" w:color="0CF1CF" w:themeColor="accent5" w:themeTint="99"/>
        <w:right w:val="single" w:sz="4" w:space="0" w:color="0CF1CF" w:themeColor="accent5" w:themeTint="99"/>
        <w:insideH w:val="single" w:sz="4" w:space="0" w:color="0CF1CF" w:themeColor="accent5" w:themeTint="99"/>
        <w:insideV w:val="single" w:sz="4" w:space="0" w:color="0CF1C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0CF1C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CF1C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</w:style>
  <w:style w:type="table" w:styleId="Tablaconcuadrcula6concolores-nfasis6">
    <w:name w:val="Grid Table 6 Colorful Accent 6"/>
    <w:basedOn w:val="Tablanormal"/>
    <w:uiPriority w:val="51"/>
    <w:rsid w:val="00572222"/>
    <w:pPr>
      <w:spacing w:after="0" w:line="240" w:lineRule="auto"/>
    </w:pPr>
    <w:rPr>
      <w:color w:val="212832" w:themeColor="accent6" w:themeShade="BF"/>
    </w:rPr>
    <w:tblPr>
      <w:tblStyleRowBandSize w:val="1"/>
      <w:tblStyleColBandSize w:val="1"/>
      <w:tblBorders>
        <w:top w:val="single" w:sz="4" w:space="0" w:color="6D83A1" w:themeColor="accent6" w:themeTint="99"/>
        <w:left w:val="single" w:sz="4" w:space="0" w:color="6D83A1" w:themeColor="accent6" w:themeTint="99"/>
        <w:bottom w:val="single" w:sz="4" w:space="0" w:color="6D83A1" w:themeColor="accent6" w:themeTint="99"/>
        <w:right w:val="single" w:sz="4" w:space="0" w:color="6D83A1" w:themeColor="accent6" w:themeTint="99"/>
        <w:insideH w:val="single" w:sz="4" w:space="0" w:color="6D83A1" w:themeColor="accent6" w:themeTint="99"/>
        <w:insideV w:val="single" w:sz="4" w:space="0" w:color="6D83A1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6D83A1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D83A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</w:style>
  <w:style w:type="table" w:styleId="Tablaconcuadrcula7concolores">
    <w:name w:val="Grid Table 7 Colorful"/>
    <w:basedOn w:val="Tablanormal"/>
    <w:uiPriority w:val="52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concuadrcula7concolores-nfasis1">
    <w:name w:val="Grid Table 7 Colorful Accent 1"/>
    <w:basedOn w:val="Tablanormal"/>
    <w:uiPriority w:val="52"/>
    <w:rsid w:val="00572222"/>
    <w:pPr>
      <w:spacing w:after="0" w:line="240" w:lineRule="auto"/>
    </w:pPr>
    <w:rPr>
      <w:color w:val="95B511" w:themeColor="accent1" w:themeShade="BF"/>
    </w:rPr>
    <w:tblPr>
      <w:tblStyleRowBandSize w:val="1"/>
      <w:tblStyleColBandSize w:val="1"/>
      <w:tblBorders>
        <w:top w:val="single" w:sz="4" w:space="0" w:color="DBF278" w:themeColor="accent1" w:themeTint="99"/>
        <w:left w:val="single" w:sz="4" w:space="0" w:color="DBF278" w:themeColor="accent1" w:themeTint="99"/>
        <w:bottom w:val="single" w:sz="4" w:space="0" w:color="DBF278" w:themeColor="accent1" w:themeTint="99"/>
        <w:right w:val="single" w:sz="4" w:space="0" w:color="DBF278" w:themeColor="accent1" w:themeTint="99"/>
        <w:insideH w:val="single" w:sz="4" w:space="0" w:color="DBF278" w:themeColor="accent1" w:themeTint="99"/>
        <w:insideV w:val="single" w:sz="4" w:space="0" w:color="DBF27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  <w:tblStylePr w:type="neCell">
      <w:tblPr/>
      <w:tcPr>
        <w:tcBorders>
          <w:bottom w:val="single" w:sz="4" w:space="0" w:color="DBF278" w:themeColor="accent1" w:themeTint="99"/>
        </w:tcBorders>
      </w:tcPr>
    </w:tblStylePr>
    <w:tblStylePr w:type="nwCell">
      <w:tblPr/>
      <w:tcPr>
        <w:tcBorders>
          <w:bottom w:val="single" w:sz="4" w:space="0" w:color="DBF278" w:themeColor="accent1" w:themeTint="99"/>
        </w:tcBorders>
      </w:tcPr>
    </w:tblStylePr>
    <w:tblStylePr w:type="seCell">
      <w:tblPr/>
      <w:tcPr>
        <w:tcBorders>
          <w:top w:val="single" w:sz="4" w:space="0" w:color="DBF278" w:themeColor="accent1" w:themeTint="99"/>
        </w:tcBorders>
      </w:tcPr>
    </w:tblStylePr>
    <w:tblStylePr w:type="swCell">
      <w:tblPr/>
      <w:tcPr>
        <w:tcBorders>
          <w:top w:val="single" w:sz="4" w:space="0" w:color="DBF278" w:themeColor="accent1" w:themeTint="99"/>
        </w:tcBorders>
      </w:tcPr>
    </w:tblStylePr>
  </w:style>
  <w:style w:type="table" w:styleId="Tablaconcuadrcula7concolores-nfasis2">
    <w:name w:val="Grid Table 7 Colorful Accent 2"/>
    <w:basedOn w:val="Tablanormal"/>
    <w:uiPriority w:val="52"/>
    <w:rsid w:val="00572222"/>
    <w:pPr>
      <w:spacing w:after="0" w:line="240" w:lineRule="auto"/>
    </w:pPr>
    <w:rPr>
      <w:color w:val="749706" w:themeColor="accent2" w:themeShade="BF"/>
    </w:rPr>
    <w:tblPr>
      <w:tblStyleRowBandSize w:val="1"/>
      <w:tblStyleColBandSize w:val="1"/>
      <w:tblBorders>
        <w:top w:val="single" w:sz="4" w:space="0" w:color="D0F852" w:themeColor="accent2" w:themeTint="99"/>
        <w:left w:val="single" w:sz="4" w:space="0" w:color="D0F852" w:themeColor="accent2" w:themeTint="99"/>
        <w:bottom w:val="single" w:sz="4" w:space="0" w:color="D0F852" w:themeColor="accent2" w:themeTint="99"/>
        <w:right w:val="single" w:sz="4" w:space="0" w:color="D0F852" w:themeColor="accent2" w:themeTint="99"/>
        <w:insideH w:val="single" w:sz="4" w:space="0" w:color="D0F852" w:themeColor="accent2" w:themeTint="99"/>
        <w:insideV w:val="single" w:sz="4" w:space="0" w:color="D0F852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  <w:tblStylePr w:type="neCell">
      <w:tblPr/>
      <w:tcPr>
        <w:tcBorders>
          <w:bottom w:val="single" w:sz="4" w:space="0" w:color="D0F852" w:themeColor="accent2" w:themeTint="99"/>
        </w:tcBorders>
      </w:tcPr>
    </w:tblStylePr>
    <w:tblStylePr w:type="nwCell">
      <w:tblPr/>
      <w:tcPr>
        <w:tcBorders>
          <w:bottom w:val="single" w:sz="4" w:space="0" w:color="D0F852" w:themeColor="accent2" w:themeTint="99"/>
        </w:tcBorders>
      </w:tcPr>
    </w:tblStylePr>
    <w:tblStylePr w:type="seCell">
      <w:tblPr/>
      <w:tcPr>
        <w:tcBorders>
          <w:top w:val="single" w:sz="4" w:space="0" w:color="D0F852" w:themeColor="accent2" w:themeTint="99"/>
        </w:tcBorders>
      </w:tcPr>
    </w:tblStylePr>
    <w:tblStylePr w:type="swCell">
      <w:tblPr/>
      <w:tcPr>
        <w:tcBorders>
          <w:top w:val="single" w:sz="4" w:space="0" w:color="D0F852" w:themeColor="accent2" w:themeTint="99"/>
        </w:tcBorders>
      </w:tcPr>
    </w:tblStylePr>
  </w:style>
  <w:style w:type="table" w:styleId="Tablaconcuadrcula7concolores-nfasis3">
    <w:name w:val="Grid Table 7 Colorful Accent 3"/>
    <w:basedOn w:val="Tablanormal"/>
    <w:uiPriority w:val="52"/>
    <w:rsid w:val="00572222"/>
    <w:pPr>
      <w:spacing w:after="0" w:line="240" w:lineRule="auto"/>
    </w:pPr>
    <w:rPr>
      <w:color w:val="0C7A6A" w:themeColor="accent3" w:themeShade="BF"/>
    </w:rPr>
    <w:tblPr>
      <w:tblStyleRowBandSize w:val="1"/>
      <w:tblStyleColBandSize w:val="1"/>
      <w:tblBorders>
        <w:top w:val="single" w:sz="4" w:space="0" w:color="4AEDD5" w:themeColor="accent3" w:themeTint="99"/>
        <w:left w:val="single" w:sz="4" w:space="0" w:color="4AEDD5" w:themeColor="accent3" w:themeTint="99"/>
        <w:bottom w:val="single" w:sz="4" w:space="0" w:color="4AEDD5" w:themeColor="accent3" w:themeTint="99"/>
        <w:right w:val="single" w:sz="4" w:space="0" w:color="4AEDD5" w:themeColor="accent3" w:themeTint="99"/>
        <w:insideH w:val="single" w:sz="4" w:space="0" w:color="4AEDD5" w:themeColor="accent3" w:themeTint="99"/>
        <w:insideV w:val="single" w:sz="4" w:space="0" w:color="4AEDD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  <w:tblStylePr w:type="neCell">
      <w:tblPr/>
      <w:tcPr>
        <w:tcBorders>
          <w:bottom w:val="single" w:sz="4" w:space="0" w:color="4AEDD5" w:themeColor="accent3" w:themeTint="99"/>
        </w:tcBorders>
      </w:tcPr>
    </w:tblStylePr>
    <w:tblStylePr w:type="nwCell">
      <w:tblPr/>
      <w:tcPr>
        <w:tcBorders>
          <w:bottom w:val="single" w:sz="4" w:space="0" w:color="4AEDD5" w:themeColor="accent3" w:themeTint="99"/>
        </w:tcBorders>
      </w:tcPr>
    </w:tblStylePr>
    <w:tblStylePr w:type="seCell">
      <w:tblPr/>
      <w:tcPr>
        <w:tcBorders>
          <w:top w:val="single" w:sz="4" w:space="0" w:color="4AEDD5" w:themeColor="accent3" w:themeTint="99"/>
        </w:tcBorders>
      </w:tcPr>
    </w:tblStylePr>
    <w:tblStylePr w:type="swCell">
      <w:tblPr/>
      <w:tcPr>
        <w:tcBorders>
          <w:top w:val="single" w:sz="4" w:space="0" w:color="4AEDD5" w:themeColor="accent3" w:themeTint="99"/>
        </w:tcBorders>
      </w:tcPr>
    </w:tblStylePr>
  </w:style>
  <w:style w:type="table" w:styleId="Tablaconcuadrcula7concolores-nfasis4">
    <w:name w:val="Grid Table 7 Colorful Accent 4"/>
    <w:basedOn w:val="Tablanormal"/>
    <w:uiPriority w:val="52"/>
    <w:rsid w:val="00572222"/>
    <w:pPr>
      <w:spacing w:after="0" w:line="240" w:lineRule="auto"/>
    </w:pPr>
    <w:rPr>
      <w:color w:val="118F79" w:themeColor="accent4" w:themeShade="BF"/>
    </w:rPr>
    <w:tblPr>
      <w:tblStyleRowBandSize w:val="1"/>
      <w:tblStyleColBandSize w:val="1"/>
      <w:tblBorders>
        <w:top w:val="single" w:sz="4" w:space="0" w:color="60ECD4" w:themeColor="accent4" w:themeTint="99"/>
        <w:left w:val="single" w:sz="4" w:space="0" w:color="60ECD4" w:themeColor="accent4" w:themeTint="99"/>
        <w:bottom w:val="single" w:sz="4" w:space="0" w:color="60ECD4" w:themeColor="accent4" w:themeTint="99"/>
        <w:right w:val="single" w:sz="4" w:space="0" w:color="60ECD4" w:themeColor="accent4" w:themeTint="99"/>
        <w:insideH w:val="single" w:sz="4" w:space="0" w:color="60ECD4" w:themeColor="accent4" w:themeTint="99"/>
        <w:insideV w:val="single" w:sz="4" w:space="0" w:color="60ECD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  <w:tblStylePr w:type="neCell">
      <w:tblPr/>
      <w:tcPr>
        <w:tcBorders>
          <w:bottom w:val="single" w:sz="4" w:space="0" w:color="60ECD4" w:themeColor="accent4" w:themeTint="99"/>
        </w:tcBorders>
      </w:tcPr>
    </w:tblStylePr>
    <w:tblStylePr w:type="nwCell">
      <w:tblPr/>
      <w:tcPr>
        <w:tcBorders>
          <w:bottom w:val="single" w:sz="4" w:space="0" w:color="60ECD4" w:themeColor="accent4" w:themeTint="99"/>
        </w:tcBorders>
      </w:tcPr>
    </w:tblStylePr>
    <w:tblStylePr w:type="seCell">
      <w:tblPr/>
      <w:tcPr>
        <w:tcBorders>
          <w:top w:val="single" w:sz="4" w:space="0" w:color="60ECD4" w:themeColor="accent4" w:themeTint="99"/>
        </w:tcBorders>
      </w:tcPr>
    </w:tblStylePr>
    <w:tblStylePr w:type="swCell">
      <w:tblPr/>
      <w:tcPr>
        <w:tcBorders>
          <w:top w:val="single" w:sz="4" w:space="0" w:color="60ECD4" w:themeColor="accent4" w:themeTint="99"/>
        </w:tcBorders>
      </w:tcPr>
    </w:tblStylePr>
  </w:style>
  <w:style w:type="table" w:styleId="Tablaconcuadrcula7concolores-nfasis5">
    <w:name w:val="Grid Table 7 Colorful Accent 5"/>
    <w:basedOn w:val="Tablanormal"/>
    <w:uiPriority w:val="52"/>
    <w:rsid w:val="00572222"/>
    <w:pPr>
      <w:spacing w:after="0" w:line="240" w:lineRule="auto"/>
    </w:pPr>
    <w:rPr>
      <w:color w:val="033B32" w:themeColor="accent5" w:themeShade="BF"/>
    </w:rPr>
    <w:tblPr>
      <w:tblStyleRowBandSize w:val="1"/>
      <w:tblStyleColBandSize w:val="1"/>
      <w:tblBorders>
        <w:top w:val="single" w:sz="4" w:space="0" w:color="0CF1CF" w:themeColor="accent5" w:themeTint="99"/>
        <w:left w:val="single" w:sz="4" w:space="0" w:color="0CF1CF" w:themeColor="accent5" w:themeTint="99"/>
        <w:bottom w:val="single" w:sz="4" w:space="0" w:color="0CF1CF" w:themeColor="accent5" w:themeTint="99"/>
        <w:right w:val="single" w:sz="4" w:space="0" w:color="0CF1CF" w:themeColor="accent5" w:themeTint="99"/>
        <w:insideH w:val="single" w:sz="4" w:space="0" w:color="0CF1CF" w:themeColor="accent5" w:themeTint="99"/>
        <w:insideV w:val="single" w:sz="4" w:space="0" w:color="0CF1C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  <w:tblStylePr w:type="neCell">
      <w:tblPr/>
      <w:tcPr>
        <w:tcBorders>
          <w:bottom w:val="single" w:sz="4" w:space="0" w:color="0CF1CF" w:themeColor="accent5" w:themeTint="99"/>
        </w:tcBorders>
      </w:tcPr>
    </w:tblStylePr>
    <w:tblStylePr w:type="nwCell">
      <w:tblPr/>
      <w:tcPr>
        <w:tcBorders>
          <w:bottom w:val="single" w:sz="4" w:space="0" w:color="0CF1CF" w:themeColor="accent5" w:themeTint="99"/>
        </w:tcBorders>
      </w:tcPr>
    </w:tblStylePr>
    <w:tblStylePr w:type="seCell">
      <w:tblPr/>
      <w:tcPr>
        <w:tcBorders>
          <w:top w:val="single" w:sz="4" w:space="0" w:color="0CF1CF" w:themeColor="accent5" w:themeTint="99"/>
        </w:tcBorders>
      </w:tcPr>
    </w:tblStylePr>
    <w:tblStylePr w:type="swCell">
      <w:tblPr/>
      <w:tcPr>
        <w:tcBorders>
          <w:top w:val="single" w:sz="4" w:space="0" w:color="0CF1CF" w:themeColor="accent5" w:themeTint="99"/>
        </w:tcBorders>
      </w:tcPr>
    </w:tblStylePr>
  </w:style>
  <w:style w:type="table" w:styleId="Tablaconcuadrcula7concolores-nfasis6">
    <w:name w:val="Grid Table 7 Colorful Accent 6"/>
    <w:basedOn w:val="Tablanormal"/>
    <w:uiPriority w:val="52"/>
    <w:rsid w:val="00572222"/>
    <w:pPr>
      <w:spacing w:after="0" w:line="240" w:lineRule="auto"/>
    </w:pPr>
    <w:rPr>
      <w:color w:val="212832" w:themeColor="accent6" w:themeShade="BF"/>
    </w:rPr>
    <w:tblPr>
      <w:tblStyleRowBandSize w:val="1"/>
      <w:tblStyleColBandSize w:val="1"/>
      <w:tblBorders>
        <w:top w:val="single" w:sz="4" w:space="0" w:color="6D83A1" w:themeColor="accent6" w:themeTint="99"/>
        <w:left w:val="single" w:sz="4" w:space="0" w:color="6D83A1" w:themeColor="accent6" w:themeTint="99"/>
        <w:bottom w:val="single" w:sz="4" w:space="0" w:color="6D83A1" w:themeColor="accent6" w:themeTint="99"/>
        <w:right w:val="single" w:sz="4" w:space="0" w:color="6D83A1" w:themeColor="accent6" w:themeTint="99"/>
        <w:insideH w:val="single" w:sz="4" w:space="0" w:color="6D83A1" w:themeColor="accent6" w:themeTint="99"/>
        <w:insideV w:val="single" w:sz="4" w:space="0" w:color="6D83A1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  <w:tblStylePr w:type="neCell">
      <w:tblPr/>
      <w:tcPr>
        <w:tcBorders>
          <w:bottom w:val="single" w:sz="4" w:space="0" w:color="6D83A1" w:themeColor="accent6" w:themeTint="99"/>
        </w:tcBorders>
      </w:tcPr>
    </w:tblStylePr>
    <w:tblStylePr w:type="nwCell">
      <w:tblPr/>
      <w:tcPr>
        <w:tcBorders>
          <w:bottom w:val="single" w:sz="4" w:space="0" w:color="6D83A1" w:themeColor="accent6" w:themeTint="99"/>
        </w:tcBorders>
      </w:tcPr>
    </w:tblStylePr>
    <w:tblStylePr w:type="seCell">
      <w:tblPr/>
      <w:tcPr>
        <w:tcBorders>
          <w:top w:val="single" w:sz="4" w:space="0" w:color="6D83A1" w:themeColor="accent6" w:themeTint="99"/>
        </w:tcBorders>
      </w:tcPr>
    </w:tblStylePr>
    <w:tblStylePr w:type="swCell">
      <w:tblPr/>
      <w:tcPr>
        <w:tcBorders>
          <w:top w:val="single" w:sz="4" w:space="0" w:color="6D83A1" w:themeColor="accent6" w:themeTint="99"/>
        </w:tcBorders>
      </w:tcPr>
    </w:tblStylePr>
  </w:style>
  <w:style w:type="character" w:customStyle="1" w:styleId="Ttulo3Car">
    <w:name w:val="Título 3 Car"/>
    <w:basedOn w:val="Fuentedeprrafopredeter"/>
    <w:link w:val="Ttulo3"/>
    <w:uiPriority w:val="9"/>
    <w:semiHidden/>
    <w:rsid w:val="00572222"/>
    <w:rPr>
      <w:rFonts w:asciiTheme="majorHAnsi" w:eastAsiaTheme="majorEastAsia" w:hAnsiTheme="majorHAnsi" w:cstheme="majorBidi"/>
      <w:color w:val="63780B" w:themeColor="accent1" w:themeShade="7F"/>
      <w:kern w:val="16"/>
      <w:sz w:val="24"/>
      <w:szCs w:val="24"/>
      <w14:ligatures w14:val="standardContextual"/>
      <w14:numForm w14:val="oldStyle"/>
      <w14:numSpacing w14:val="proportional"/>
      <w14:cntxtAlt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72222"/>
    <w:rPr>
      <w:rFonts w:asciiTheme="majorHAnsi" w:eastAsiaTheme="majorEastAsia" w:hAnsiTheme="majorHAnsi" w:cstheme="majorBidi"/>
      <w:i/>
      <w:iCs/>
      <w:color w:val="95B511" w:themeColor="accent1" w:themeShade="B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72222"/>
    <w:rPr>
      <w:rFonts w:asciiTheme="majorHAnsi" w:eastAsiaTheme="majorEastAsia" w:hAnsiTheme="majorHAnsi" w:cstheme="majorBidi"/>
      <w:color w:val="95B511" w:themeColor="accent1" w:themeShade="B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72222"/>
    <w:rPr>
      <w:rFonts w:asciiTheme="majorHAnsi" w:eastAsiaTheme="majorEastAsia" w:hAnsiTheme="majorHAnsi" w:cstheme="majorBidi"/>
      <w:color w:val="63780B" w:themeColor="accent1" w:themeShade="7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72222"/>
    <w:rPr>
      <w:rFonts w:asciiTheme="majorHAnsi" w:eastAsiaTheme="majorEastAsia" w:hAnsiTheme="majorHAnsi" w:cstheme="majorBidi"/>
      <w:i/>
      <w:iCs/>
      <w:color w:val="63780B" w:themeColor="accent1" w:themeShade="7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72222"/>
    <w:rPr>
      <w:rFonts w:asciiTheme="majorHAnsi" w:eastAsiaTheme="majorEastAsia" w:hAnsiTheme="majorHAnsi" w:cstheme="majorBidi"/>
      <w:color w:val="272727" w:themeColor="text1" w:themeTint="D8"/>
      <w:kern w:val="16"/>
      <w:sz w:val="22"/>
      <w:szCs w:val="21"/>
      <w14:ligatures w14:val="standardContextual"/>
      <w14:numForm w14:val="oldStyle"/>
      <w14:numSpacing w14:val="proportional"/>
      <w14:cntxtAlts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72222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2"/>
      <w:szCs w:val="21"/>
      <w14:ligatures w14:val="standardContextual"/>
      <w14:numForm w14:val="oldStyle"/>
      <w14:numSpacing w14:val="proportional"/>
      <w14:cntxtAlts/>
    </w:rPr>
  </w:style>
  <w:style w:type="character" w:styleId="AcrnimoHTML">
    <w:name w:val="HTML Acronym"/>
    <w:basedOn w:val="Fuentedeprrafopredeter"/>
    <w:uiPriority w:val="99"/>
    <w:semiHidden/>
    <w:unhideWhenUsed/>
    <w:rsid w:val="00572222"/>
    <w:rPr>
      <w:sz w:val="22"/>
    </w:rPr>
  </w:style>
  <w:style w:type="paragraph" w:styleId="DireccinHTML">
    <w:name w:val="HTML Address"/>
    <w:basedOn w:val="Normal"/>
    <w:link w:val="DireccinHTMLCar"/>
    <w:uiPriority w:val="99"/>
    <w:semiHidden/>
    <w:unhideWhenUsed/>
    <w:rsid w:val="00572222"/>
    <w:pPr>
      <w:spacing w:after="0" w:line="240" w:lineRule="auto"/>
    </w:pPr>
    <w:rPr>
      <w:i/>
      <w:iCs/>
    </w:rPr>
  </w:style>
  <w:style w:type="character" w:customStyle="1" w:styleId="DireccinHTMLCar">
    <w:name w:val="Dirección HTML Car"/>
    <w:basedOn w:val="Fuentedeprrafopredeter"/>
    <w:link w:val="DireccinHTML"/>
    <w:uiPriority w:val="99"/>
    <w:semiHidden/>
    <w:rsid w:val="00572222"/>
    <w:rPr>
      <w:i/>
      <w:iCs/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CitaHTML">
    <w:name w:val="HTML Cite"/>
    <w:basedOn w:val="Fuentedeprrafopredeter"/>
    <w:uiPriority w:val="99"/>
    <w:semiHidden/>
    <w:unhideWhenUsed/>
    <w:rsid w:val="00572222"/>
    <w:rPr>
      <w:i/>
      <w:iCs/>
      <w:sz w:val="22"/>
    </w:rPr>
  </w:style>
  <w:style w:type="character" w:styleId="CdigoHTML">
    <w:name w:val="HTML Code"/>
    <w:basedOn w:val="Fuentedeprrafopredeter"/>
    <w:uiPriority w:val="99"/>
    <w:semiHidden/>
    <w:unhideWhenUsed/>
    <w:rsid w:val="00572222"/>
    <w:rPr>
      <w:rFonts w:ascii="Consolas" w:hAnsi="Consolas"/>
      <w:sz w:val="22"/>
      <w:szCs w:val="20"/>
    </w:rPr>
  </w:style>
  <w:style w:type="character" w:styleId="DefinicinHTML">
    <w:name w:val="HTML Definition"/>
    <w:basedOn w:val="Fuentedeprrafopredeter"/>
    <w:uiPriority w:val="99"/>
    <w:semiHidden/>
    <w:unhideWhenUsed/>
    <w:rsid w:val="00572222"/>
    <w:rPr>
      <w:i/>
      <w:iCs/>
      <w:sz w:val="22"/>
    </w:rPr>
  </w:style>
  <w:style w:type="character" w:styleId="TecladoHTML">
    <w:name w:val="HTML Keyboard"/>
    <w:basedOn w:val="Fuentedeprrafopredeter"/>
    <w:uiPriority w:val="99"/>
    <w:semiHidden/>
    <w:unhideWhenUsed/>
    <w:rsid w:val="00572222"/>
    <w:rPr>
      <w:rFonts w:ascii="Consolas" w:hAnsi="Consolas"/>
      <w:sz w:val="22"/>
      <w:szCs w:val="20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572222"/>
    <w:pPr>
      <w:spacing w:after="0" w:line="240" w:lineRule="auto"/>
    </w:pPr>
    <w:rPr>
      <w:rFonts w:ascii="Consolas" w:hAnsi="Consola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572222"/>
    <w:rPr>
      <w:rFonts w:ascii="Consolas" w:hAnsi="Consolas"/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EjemplodeHTML">
    <w:name w:val="HTML Sample"/>
    <w:basedOn w:val="Fuentedeprrafopredeter"/>
    <w:uiPriority w:val="99"/>
    <w:semiHidden/>
    <w:unhideWhenUsed/>
    <w:rsid w:val="00572222"/>
    <w:rPr>
      <w:rFonts w:ascii="Consolas" w:hAnsi="Consolas"/>
      <w:sz w:val="24"/>
      <w:szCs w:val="24"/>
    </w:rPr>
  </w:style>
  <w:style w:type="character" w:styleId="MquinadeescribirHTML">
    <w:name w:val="HTML Typewriter"/>
    <w:basedOn w:val="Fuentedeprrafopredeter"/>
    <w:uiPriority w:val="99"/>
    <w:semiHidden/>
    <w:unhideWhenUsed/>
    <w:rsid w:val="00572222"/>
    <w:rPr>
      <w:rFonts w:ascii="Consolas" w:hAnsi="Consolas"/>
      <w:sz w:val="22"/>
      <w:szCs w:val="20"/>
    </w:rPr>
  </w:style>
  <w:style w:type="character" w:styleId="VariableHTML">
    <w:name w:val="HTML Variable"/>
    <w:basedOn w:val="Fuentedeprrafopredeter"/>
    <w:uiPriority w:val="99"/>
    <w:semiHidden/>
    <w:unhideWhenUsed/>
    <w:rsid w:val="00572222"/>
    <w:rPr>
      <w:i/>
      <w:iCs/>
      <w:sz w:val="22"/>
    </w:rPr>
  </w:style>
  <w:style w:type="character" w:styleId="Hipervnculo">
    <w:name w:val="Hyperlink"/>
    <w:basedOn w:val="Fuentedeprrafopredeter"/>
    <w:uiPriority w:val="99"/>
    <w:semiHidden/>
    <w:unhideWhenUsed/>
    <w:rsid w:val="000F51EC"/>
    <w:rPr>
      <w:color w:val="0B6051" w:themeColor="accent4" w:themeShade="80"/>
      <w:sz w:val="22"/>
      <w:u w:val="single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200" w:hanging="20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400" w:hanging="20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600" w:hanging="20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800" w:hanging="20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000" w:hanging="20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200" w:hanging="20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400" w:hanging="20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600" w:hanging="20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800" w:hanging="200"/>
    </w:pPr>
  </w:style>
  <w:style w:type="paragraph" w:styleId="Ttulodendice">
    <w:name w:val="index heading"/>
    <w:basedOn w:val="Normal"/>
    <w:next w:val="ndice1"/>
    <w:uiPriority w:val="99"/>
    <w:semiHidden/>
    <w:unhideWhenUsed/>
    <w:rsid w:val="00572222"/>
    <w:rPr>
      <w:rFonts w:asciiTheme="majorHAnsi" w:eastAsiaTheme="majorEastAsia" w:hAnsiTheme="majorHAnsi" w:cstheme="majorBidi"/>
      <w:b/>
      <w:bCs/>
    </w:rPr>
  </w:style>
  <w:style w:type="character" w:styleId="nfasisintenso">
    <w:name w:val="Intense Emphasis"/>
    <w:basedOn w:val="Fuentedeprrafopredeter"/>
    <w:uiPriority w:val="21"/>
    <w:semiHidden/>
    <w:qFormat/>
    <w:rsid w:val="000F51EC"/>
    <w:rPr>
      <w:i/>
      <w:iCs/>
      <w:color w:val="95B511" w:themeColor="accent1" w:themeShade="BF"/>
      <w:sz w:val="22"/>
    </w:rPr>
  </w:style>
  <w:style w:type="paragraph" w:styleId="Citadestacada">
    <w:name w:val="Intense Quote"/>
    <w:basedOn w:val="Normal"/>
    <w:next w:val="Normal"/>
    <w:link w:val="CitadestacadaCar"/>
    <w:uiPriority w:val="30"/>
    <w:semiHidden/>
    <w:qFormat/>
    <w:rsid w:val="000F51EC"/>
    <w:pPr>
      <w:pBdr>
        <w:top w:val="single" w:sz="4" w:space="10" w:color="C3EA1F" w:themeColor="accent1"/>
        <w:bottom w:val="single" w:sz="4" w:space="10" w:color="C3EA1F" w:themeColor="accent1"/>
      </w:pBdr>
      <w:spacing w:before="360" w:after="360"/>
      <w:ind w:left="864" w:right="864"/>
      <w:jc w:val="center"/>
    </w:pPr>
    <w:rPr>
      <w:i/>
      <w:iCs/>
      <w:color w:val="95B51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semiHidden/>
    <w:rsid w:val="000F51EC"/>
    <w:rPr>
      <w:i/>
      <w:iCs/>
      <w:color w:val="95B511" w:themeColor="accent1" w:themeShade="BF"/>
    </w:rPr>
  </w:style>
  <w:style w:type="character" w:styleId="Referenciaintensa">
    <w:name w:val="Intense Reference"/>
    <w:basedOn w:val="Fuentedeprrafopredeter"/>
    <w:uiPriority w:val="32"/>
    <w:semiHidden/>
    <w:qFormat/>
    <w:rsid w:val="000F51EC"/>
    <w:rPr>
      <w:b/>
      <w:bCs/>
      <w:caps w:val="0"/>
      <w:smallCaps/>
      <w:color w:val="95B511" w:themeColor="accent1" w:themeShade="BF"/>
      <w:spacing w:val="5"/>
      <w:sz w:val="22"/>
    </w:rPr>
  </w:style>
  <w:style w:type="table" w:styleId="Cuadrculaclara">
    <w:name w:val="Light Grid"/>
    <w:basedOn w:val="Tabla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C3EA1F" w:themeColor="accent1"/>
        <w:left w:val="single" w:sz="8" w:space="0" w:color="C3EA1F" w:themeColor="accent1"/>
        <w:bottom w:val="single" w:sz="8" w:space="0" w:color="C3EA1F" w:themeColor="accent1"/>
        <w:right w:val="single" w:sz="8" w:space="0" w:color="C3EA1F" w:themeColor="accent1"/>
        <w:insideH w:val="single" w:sz="8" w:space="0" w:color="C3EA1F" w:themeColor="accent1"/>
        <w:insideV w:val="single" w:sz="8" w:space="0" w:color="C3EA1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3EA1F" w:themeColor="accent1"/>
          <w:left w:val="single" w:sz="8" w:space="0" w:color="C3EA1F" w:themeColor="accent1"/>
          <w:bottom w:val="single" w:sz="18" w:space="0" w:color="C3EA1F" w:themeColor="accent1"/>
          <w:right w:val="single" w:sz="8" w:space="0" w:color="C3EA1F" w:themeColor="accent1"/>
          <w:insideH w:val="nil"/>
          <w:insideV w:val="single" w:sz="8" w:space="0" w:color="C3EA1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3EA1F" w:themeColor="accent1"/>
          <w:left w:val="single" w:sz="8" w:space="0" w:color="C3EA1F" w:themeColor="accent1"/>
          <w:bottom w:val="single" w:sz="8" w:space="0" w:color="C3EA1F" w:themeColor="accent1"/>
          <w:right w:val="single" w:sz="8" w:space="0" w:color="C3EA1F" w:themeColor="accent1"/>
          <w:insideH w:val="nil"/>
          <w:insideV w:val="single" w:sz="8" w:space="0" w:color="C3EA1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3EA1F" w:themeColor="accent1"/>
          <w:left w:val="single" w:sz="8" w:space="0" w:color="C3EA1F" w:themeColor="accent1"/>
          <w:bottom w:val="single" w:sz="8" w:space="0" w:color="C3EA1F" w:themeColor="accent1"/>
          <w:right w:val="single" w:sz="8" w:space="0" w:color="C3EA1F" w:themeColor="accent1"/>
        </w:tcBorders>
      </w:tcPr>
    </w:tblStylePr>
    <w:tblStylePr w:type="band1Vert">
      <w:tblPr/>
      <w:tcPr>
        <w:tcBorders>
          <w:top w:val="single" w:sz="8" w:space="0" w:color="C3EA1F" w:themeColor="accent1"/>
          <w:left w:val="single" w:sz="8" w:space="0" w:color="C3EA1F" w:themeColor="accent1"/>
          <w:bottom w:val="single" w:sz="8" w:space="0" w:color="C3EA1F" w:themeColor="accent1"/>
          <w:right w:val="single" w:sz="8" w:space="0" w:color="C3EA1F" w:themeColor="accent1"/>
        </w:tcBorders>
        <w:shd w:val="clear" w:color="auto" w:fill="F0F9C7" w:themeFill="accent1" w:themeFillTint="3F"/>
      </w:tcPr>
    </w:tblStylePr>
    <w:tblStylePr w:type="band1Horz">
      <w:tblPr/>
      <w:tcPr>
        <w:tcBorders>
          <w:top w:val="single" w:sz="8" w:space="0" w:color="C3EA1F" w:themeColor="accent1"/>
          <w:left w:val="single" w:sz="8" w:space="0" w:color="C3EA1F" w:themeColor="accent1"/>
          <w:bottom w:val="single" w:sz="8" w:space="0" w:color="C3EA1F" w:themeColor="accent1"/>
          <w:right w:val="single" w:sz="8" w:space="0" w:color="C3EA1F" w:themeColor="accent1"/>
          <w:insideV w:val="single" w:sz="8" w:space="0" w:color="C3EA1F" w:themeColor="accent1"/>
        </w:tcBorders>
        <w:shd w:val="clear" w:color="auto" w:fill="F0F9C7" w:themeFill="accent1" w:themeFillTint="3F"/>
      </w:tcPr>
    </w:tblStylePr>
    <w:tblStylePr w:type="band2Horz">
      <w:tblPr/>
      <w:tcPr>
        <w:tcBorders>
          <w:top w:val="single" w:sz="8" w:space="0" w:color="C3EA1F" w:themeColor="accent1"/>
          <w:left w:val="single" w:sz="8" w:space="0" w:color="C3EA1F" w:themeColor="accent1"/>
          <w:bottom w:val="single" w:sz="8" w:space="0" w:color="C3EA1F" w:themeColor="accent1"/>
          <w:right w:val="single" w:sz="8" w:space="0" w:color="C3EA1F" w:themeColor="accent1"/>
          <w:insideV w:val="single" w:sz="8" w:space="0" w:color="C3EA1F" w:themeColor="accent1"/>
        </w:tcBorders>
      </w:tcPr>
    </w:tblStylePr>
  </w:style>
  <w:style w:type="table" w:styleId="Cuadrculaclara-nfasis2">
    <w:name w:val="Light Grid Accent 2"/>
    <w:basedOn w:val="Tabla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9DCB08" w:themeColor="accent2"/>
        <w:left w:val="single" w:sz="8" w:space="0" w:color="9DCB08" w:themeColor="accent2"/>
        <w:bottom w:val="single" w:sz="8" w:space="0" w:color="9DCB08" w:themeColor="accent2"/>
        <w:right w:val="single" w:sz="8" w:space="0" w:color="9DCB08" w:themeColor="accent2"/>
        <w:insideH w:val="single" w:sz="8" w:space="0" w:color="9DCB08" w:themeColor="accent2"/>
        <w:insideV w:val="single" w:sz="8" w:space="0" w:color="9DCB08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DCB08" w:themeColor="accent2"/>
          <w:left w:val="single" w:sz="8" w:space="0" w:color="9DCB08" w:themeColor="accent2"/>
          <w:bottom w:val="single" w:sz="18" w:space="0" w:color="9DCB08" w:themeColor="accent2"/>
          <w:right w:val="single" w:sz="8" w:space="0" w:color="9DCB08" w:themeColor="accent2"/>
          <w:insideH w:val="nil"/>
          <w:insideV w:val="single" w:sz="8" w:space="0" w:color="9DCB08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DCB08" w:themeColor="accent2"/>
          <w:left w:val="single" w:sz="8" w:space="0" w:color="9DCB08" w:themeColor="accent2"/>
          <w:bottom w:val="single" w:sz="8" w:space="0" w:color="9DCB08" w:themeColor="accent2"/>
          <w:right w:val="single" w:sz="8" w:space="0" w:color="9DCB08" w:themeColor="accent2"/>
          <w:insideH w:val="nil"/>
          <w:insideV w:val="single" w:sz="8" w:space="0" w:color="9DCB08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DCB08" w:themeColor="accent2"/>
          <w:left w:val="single" w:sz="8" w:space="0" w:color="9DCB08" w:themeColor="accent2"/>
          <w:bottom w:val="single" w:sz="8" w:space="0" w:color="9DCB08" w:themeColor="accent2"/>
          <w:right w:val="single" w:sz="8" w:space="0" w:color="9DCB08" w:themeColor="accent2"/>
        </w:tcBorders>
      </w:tcPr>
    </w:tblStylePr>
    <w:tblStylePr w:type="band1Vert">
      <w:tblPr/>
      <w:tcPr>
        <w:tcBorders>
          <w:top w:val="single" w:sz="8" w:space="0" w:color="9DCB08" w:themeColor="accent2"/>
          <w:left w:val="single" w:sz="8" w:space="0" w:color="9DCB08" w:themeColor="accent2"/>
          <w:bottom w:val="single" w:sz="8" w:space="0" w:color="9DCB08" w:themeColor="accent2"/>
          <w:right w:val="single" w:sz="8" w:space="0" w:color="9DCB08" w:themeColor="accent2"/>
        </w:tcBorders>
        <w:shd w:val="clear" w:color="auto" w:fill="EBFCB7" w:themeFill="accent2" w:themeFillTint="3F"/>
      </w:tcPr>
    </w:tblStylePr>
    <w:tblStylePr w:type="band1Horz">
      <w:tblPr/>
      <w:tcPr>
        <w:tcBorders>
          <w:top w:val="single" w:sz="8" w:space="0" w:color="9DCB08" w:themeColor="accent2"/>
          <w:left w:val="single" w:sz="8" w:space="0" w:color="9DCB08" w:themeColor="accent2"/>
          <w:bottom w:val="single" w:sz="8" w:space="0" w:color="9DCB08" w:themeColor="accent2"/>
          <w:right w:val="single" w:sz="8" w:space="0" w:color="9DCB08" w:themeColor="accent2"/>
          <w:insideV w:val="single" w:sz="8" w:space="0" w:color="9DCB08" w:themeColor="accent2"/>
        </w:tcBorders>
        <w:shd w:val="clear" w:color="auto" w:fill="EBFCB7" w:themeFill="accent2" w:themeFillTint="3F"/>
      </w:tcPr>
    </w:tblStylePr>
    <w:tblStylePr w:type="band2Horz">
      <w:tblPr/>
      <w:tcPr>
        <w:tcBorders>
          <w:top w:val="single" w:sz="8" w:space="0" w:color="9DCB08" w:themeColor="accent2"/>
          <w:left w:val="single" w:sz="8" w:space="0" w:color="9DCB08" w:themeColor="accent2"/>
          <w:bottom w:val="single" w:sz="8" w:space="0" w:color="9DCB08" w:themeColor="accent2"/>
          <w:right w:val="single" w:sz="8" w:space="0" w:color="9DCB08" w:themeColor="accent2"/>
          <w:insideV w:val="single" w:sz="8" w:space="0" w:color="9DCB08" w:themeColor="accent2"/>
        </w:tcBorders>
      </w:tcPr>
    </w:tblStylePr>
  </w:style>
  <w:style w:type="table" w:styleId="Cuadrculaclara-nfasis3">
    <w:name w:val="Light Grid Accent 3"/>
    <w:basedOn w:val="Tabla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10A48E" w:themeColor="accent3"/>
        <w:left w:val="single" w:sz="8" w:space="0" w:color="10A48E" w:themeColor="accent3"/>
        <w:bottom w:val="single" w:sz="8" w:space="0" w:color="10A48E" w:themeColor="accent3"/>
        <w:right w:val="single" w:sz="8" w:space="0" w:color="10A48E" w:themeColor="accent3"/>
        <w:insideH w:val="single" w:sz="8" w:space="0" w:color="10A48E" w:themeColor="accent3"/>
        <w:insideV w:val="single" w:sz="8" w:space="0" w:color="10A48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0A48E" w:themeColor="accent3"/>
          <w:left w:val="single" w:sz="8" w:space="0" w:color="10A48E" w:themeColor="accent3"/>
          <w:bottom w:val="single" w:sz="18" w:space="0" w:color="10A48E" w:themeColor="accent3"/>
          <w:right w:val="single" w:sz="8" w:space="0" w:color="10A48E" w:themeColor="accent3"/>
          <w:insideH w:val="nil"/>
          <w:insideV w:val="single" w:sz="8" w:space="0" w:color="10A48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0A48E" w:themeColor="accent3"/>
          <w:left w:val="single" w:sz="8" w:space="0" w:color="10A48E" w:themeColor="accent3"/>
          <w:bottom w:val="single" w:sz="8" w:space="0" w:color="10A48E" w:themeColor="accent3"/>
          <w:right w:val="single" w:sz="8" w:space="0" w:color="10A48E" w:themeColor="accent3"/>
          <w:insideH w:val="nil"/>
          <w:insideV w:val="single" w:sz="8" w:space="0" w:color="10A48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0A48E" w:themeColor="accent3"/>
          <w:left w:val="single" w:sz="8" w:space="0" w:color="10A48E" w:themeColor="accent3"/>
          <w:bottom w:val="single" w:sz="8" w:space="0" w:color="10A48E" w:themeColor="accent3"/>
          <w:right w:val="single" w:sz="8" w:space="0" w:color="10A48E" w:themeColor="accent3"/>
        </w:tcBorders>
      </w:tcPr>
    </w:tblStylePr>
    <w:tblStylePr w:type="band1Vert">
      <w:tblPr/>
      <w:tcPr>
        <w:tcBorders>
          <w:top w:val="single" w:sz="8" w:space="0" w:color="10A48E" w:themeColor="accent3"/>
          <w:left w:val="single" w:sz="8" w:space="0" w:color="10A48E" w:themeColor="accent3"/>
          <w:bottom w:val="single" w:sz="8" w:space="0" w:color="10A48E" w:themeColor="accent3"/>
          <w:right w:val="single" w:sz="8" w:space="0" w:color="10A48E" w:themeColor="accent3"/>
        </w:tcBorders>
        <w:shd w:val="clear" w:color="auto" w:fill="B4F7ED" w:themeFill="accent3" w:themeFillTint="3F"/>
      </w:tcPr>
    </w:tblStylePr>
    <w:tblStylePr w:type="band1Horz">
      <w:tblPr/>
      <w:tcPr>
        <w:tcBorders>
          <w:top w:val="single" w:sz="8" w:space="0" w:color="10A48E" w:themeColor="accent3"/>
          <w:left w:val="single" w:sz="8" w:space="0" w:color="10A48E" w:themeColor="accent3"/>
          <w:bottom w:val="single" w:sz="8" w:space="0" w:color="10A48E" w:themeColor="accent3"/>
          <w:right w:val="single" w:sz="8" w:space="0" w:color="10A48E" w:themeColor="accent3"/>
          <w:insideV w:val="single" w:sz="8" w:space="0" w:color="10A48E" w:themeColor="accent3"/>
        </w:tcBorders>
        <w:shd w:val="clear" w:color="auto" w:fill="B4F7ED" w:themeFill="accent3" w:themeFillTint="3F"/>
      </w:tcPr>
    </w:tblStylePr>
    <w:tblStylePr w:type="band2Horz">
      <w:tblPr/>
      <w:tcPr>
        <w:tcBorders>
          <w:top w:val="single" w:sz="8" w:space="0" w:color="10A48E" w:themeColor="accent3"/>
          <w:left w:val="single" w:sz="8" w:space="0" w:color="10A48E" w:themeColor="accent3"/>
          <w:bottom w:val="single" w:sz="8" w:space="0" w:color="10A48E" w:themeColor="accent3"/>
          <w:right w:val="single" w:sz="8" w:space="0" w:color="10A48E" w:themeColor="accent3"/>
          <w:insideV w:val="single" w:sz="8" w:space="0" w:color="10A48E" w:themeColor="accent3"/>
        </w:tcBorders>
      </w:tcPr>
    </w:tblStylePr>
  </w:style>
  <w:style w:type="table" w:styleId="Cuadrculaclara-nfasis4">
    <w:name w:val="Light Grid Accent 4"/>
    <w:basedOn w:val="Tabla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17C0A3" w:themeColor="accent4"/>
        <w:left w:val="single" w:sz="8" w:space="0" w:color="17C0A3" w:themeColor="accent4"/>
        <w:bottom w:val="single" w:sz="8" w:space="0" w:color="17C0A3" w:themeColor="accent4"/>
        <w:right w:val="single" w:sz="8" w:space="0" w:color="17C0A3" w:themeColor="accent4"/>
        <w:insideH w:val="single" w:sz="8" w:space="0" w:color="17C0A3" w:themeColor="accent4"/>
        <w:insideV w:val="single" w:sz="8" w:space="0" w:color="17C0A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7C0A3" w:themeColor="accent4"/>
          <w:left w:val="single" w:sz="8" w:space="0" w:color="17C0A3" w:themeColor="accent4"/>
          <w:bottom w:val="single" w:sz="18" w:space="0" w:color="17C0A3" w:themeColor="accent4"/>
          <w:right w:val="single" w:sz="8" w:space="0" w:color="17C0A3" w:themeColor="accent4"/>
          <w:insideH w:val="nil"/>
          <w:insideV w:val="single" w:sz="8" w:space="0" w:color="17C0A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7C0A3" w:themeColor="accent4"/>
          <w:left w:val="single" w:sz="8" w:space="0" w:color="17C0A3" w:themeColor="accent4"/>
          <w:bottom w:val="single" w:sz="8" w:space="0" w:color="17C0A3" w:themeColor="accent4"/>
          <w:right w:val="single" w:sz="8" w:space="0" w:color="17C0A3" w:themeColor="accent4"/>
          <w:insideH w:val="nil"/>
          <w:insideV w:val="single" w:sz="8" w:space="0" w:color="17C0A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7C0A3" w:themeColor="accent4"/>
          <w:left w:val="single" w:sz="8" w:space="0" w:color="17C0A3" w:themeColor="accent4"/>
          <w:bottom w:val="single" w:sz="8" w:space="0" w:color="17C0A3" w:themeColor="accent4"/>
          <w:right w:val="single" w:sz="8" w:space="0" w:color="17C0A3" w:themeColor="accent4"/>
        </w:tcBorders>
      </w:tcPr>
    </w:tblStylePr>
    <w:tblStylePr w:type="band1Vert">
      <w:tblPr/>
      <w:tcPr>
        <w:tcBorders>
          <w:top w:val="single" w:sz="8" w:space="0" w:color="17C0A3" w:themeColor="accent4"/>
          <w:left w:val="single" w:sz="8" w:space="0" w:color="17C0A3" w:themeColor="accent4"/>
          <w:bottom w:val="single" w:sz="8" w:space="0" w:color="17C0A3" w:themeColor="accent4"/>
          <w:right w:val="single" w:sz="8" w:space="0" w:color="17C0A3" w:themeColor="accent4"/>
        </w:tcBorders>
        <w:shd w:val="clear" w:color="auto" w:fill="BDF7ED" w:themeFill="accent4" w:themeFillTint="3F"/>
      </w:tcPr>
    </w:tblStylePr>
    <w:tblStylePr w:type="band1Horz">
      <w:tblPr/>
      <w:tcPr>
        <w:tcBorders>
          <w:top w:val="single" w:sz="8" w:space="0" w:color="17C0A3" w:themeColor="accent4"/>
          <w:left w:val="single" w:sz="8" w:space="0" w:color="17C0A3" w:themeColor="accent4"/>
          <w:bottom w:val="single" w:sz="8" w:space="0" w:color="17C0A3" w:themeColor="accent4"/>
          <w:right w:val="single" w:sz="8" w:space="0" w:color="17C0A3" w:themeColor="accent4"/>
          <w:insideV w:val="single" w:sz="8" w:space="0" w:color="17C0A3" w:themeColor="accent4"/>
        </w:tcBorders>
        <w:shd w:val="clear" w:color="auto" w:fill="BDF7ED" w:themeFill="accent4" w:themeFillTint="3F"/>
      </w:tcPr>
    </w:tblStylePr>
    <w:tblStylePr w:type="band2Horz">
      <w:tblPr/>
      <w:tcPr>
        <w:tcBorders>
          <w:top w:val="single" w:sz="8" w:space="0" w:color="17C0A3" w:themeColor="accent4"/>
          <w:left w:val="single" w:sz="8" w:space="0" w:color="17C0A3" w:themeColor="accent4"/>
          <w:bottom w:val="single" w:sz="8" w:space="0" w:color="17C0A3" w:themeColor="accent4"/>
          <w:right w:val="single" w:sz="8" w:space="0" w:color="17C0A3" w:themeColor="accent4"/>
          <w:insideV w:val="single" w:sz="8" w:space="0" w:color="17C0A3" w:themeColor="accent4"/>
        </w:tcBorders>
      </w:tcPr>
    </w:tblStylePr>
  </w:style>
  <w:style w:type="table" w:styleId="Cuadrculaclara-nfasis5">
    <w:name w:val="Light Grid Accent 5"/>
    <w:basedOn w:val="Tabla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44F44" w:themeColor="accent5"/>
        <w:left w:val="single" w:sz="8" w:space="0" w:color="044F44" w:themeColor="accent5"/>
        <w:bottom w:val="single" w:sz="8" w:space="0" w:color="044F44" w:themeColor="accent5"/>
        <w:right w:val="single" w:sz="8" w:space="0" w:color="044F44" w:themeColor="accent5"/>
        <w:insideH w:val="single" w:sz="8" w:space="0" w:color="044F44" w:themeColor="accent5"/>
        <w:insideV w:val="single" w:sz="8" w:space="0" w:color="044F4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44F44" w:themeColor="accent5"/>
          <w:left w:val="single" w:sz="8" w:space="0" w:color="044F44" w:themeColor="accent5"/>
          <w:bottom w:val="single" w:sz="18" w:space="0" w:color="044F44" w:themeColor="accent5"/>
          <w:right w:val="single" w:sz="8" w:space="0" w:color="044F44" w:themeColor="accent5"/>
          <w:insideH w:val="nil"/>
          <w:insideV w:val="single" w:sz="8" w:space="0" w:color="044F4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44F44" w:themeColor="accent5"/>
          <w:left w:val="single" w:sz="8" w:space="0" w:color="044F44" w:themeColor="accent5"/>
          <w:bottom w:val="single" w:sz="8" w:space="0" w:color="044F44" w:themeColor="accent5"/>
          <w:right w:val="single" w:sz="8" w:space="0" w:color="044F44" w:themeColor="accent5"/>
          <w:insideH w:val="nil"/>
          <w:insideV w:val="single" w:sz="8" w:space="0" w:color="044F4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44F44" w:themeColor="accent5"/>
          <w:left w:val="single" w:sz="8" w:space="0" w:color="044F44" w:themeColor="accent5"/>
          <w:bottom w:val="single" w:sz="8" w:space="0" w:color="044F44" w:themeColor="accent5"/>
          <w:right w:val="single" w:sz="8" w:space="0" w:color="044F44" w:themeColor="accent5"/>
        </w:tcBorders>
      </w:tcPr>
    </w:tblStylePr>
    <w:tblStylePr w:type="band1Vert">
      <w:tblPr/>
      <w:tcPr>
        <w:tcBorders>
          <w:top w:val="single" w:sz="8" w:space="0" w:color="044F44" w:themeColor="accent5"/>
          <w:left w:val="single" w:sz="8" w:space="0" w:color="044F44" w:themeColor="accent5"/>
          <w:bottom w:val="single" w:sz="8" w:space="0" w:color="044F44" w:themeColor="accent5"/>
          <w:right w:val="single" w:sz="8" w:space="0" w:color="044F44" w:themeColor="accent5"/>
        </w:tcBorders>
        <w:shd w:val="clear" w:color="auto" w:fill="9AFAEB" w:themeFill="accent5" w:themeFillTint="3F"/>
      </w:tcPr>
    </w:tblStylePr>
    <w:tblStylePr w:type="band1Horz">
      <w:tblPr/>
      <w:tcPr>
        <w:tcBorders>
          <w:top w:val="single" w:sz="8" w:space="0" w:color="044F44" w:themeColor="accent5"/>
          <w:left w:val="single" w:sz="8" w:space="0" w:color="044F44" w:themeColor="accent5"/>
          <w:bottom w:val="single" w:sz="8" w:space="0" w:color="044F44" w:themeColor="accent5"/>
          <w:right w:val="single" w:sz="8" w:space="0" w:color="044F44" w:themeColor="accent5"/>
          <w:insideV w:val="single" w:sz="8" w:space="0" w:color="044F44" w:themeColor="accent5"/>
        </w:tcBorders>
        <w:shd w:val="clear" w:color="auto" w:fill="9AFAEB" w:themeFill="accent5" w:themeFillTint="3F"/>
      </w:tcPr>
    </w:tblStylePr>
    <w:tblStylePr w:type="band2Horz">
      <w:tblPr/>
      <w:tcPr>
        <w:tcBorders>
          <w:top w:val="single" w:sz="8" w:space="0" w:color="044F44" w:themeColor="accent5"/>
          <w:left w:val="single" w:sz="8" w:space="0" w:color="044F44" w:themeColor="accent5"/>
          <w:bottom w:val="single" w:sz="8" w:space="0" w:color="044F44" w:themeColor="accent5"/>
          <w:right w:val="single" w:sz="8" w:space="0" w:color="044F44" w:themeColor="accent5"/>
          <w:insideV w:val="single" w:sz="8" w:space="0" w:color="044F44" w:themeColor="accent5"/>
        </w:tcBorders>
      </w:tcPr>
    </w:tblStylePr>
  </w:style>
  <w:style w:type="table" w:styleId="Cuadrculaclara-nfasis6">
    <w:name w:val="Light Grid Accent 6"/>
    <w:basedOn w:val="Tabla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2C3644" w:themeColor="accent6"/>
        <w:left w:val="single" w:sz="8" w:space="0" w:color="2C3644" w:themeColor="accent6"/>
        <w:bottom w:val="single" w:sz="8" w:space="0" w:color="2C3644" w:themeColor="accent6"/>
        <w:right w:val="single" w:sz="8" w:space="0" w:color="2C3644" w:themeColor="accent6"/>
        <w:insideH w:val="single" w:sz="8" w:space="0" w:color="2C3644" w:themeColor="accent6"/>
        <w:insideV w:val="single" w:sz="8" w:space="0" w:color="2C3644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C3644" w:themeColor="accent6"/>
          <w:left w:val="single" w:sz="8" w:space="0" w:color="2C3644" w:themeColor="accent6"/>
          <w:bottom w:val="single" w:sz="18" w:space="0" w:color="2C3644" w:themeColor="accent6"/>
          <w:right w:val="single" w:sz="8" w:space="0" w:color="2C3644" w:themeColor="accent6"/>
          <w:insideH w:val="nil"/>
          <w:insideV w:val="single" w:sz="8" w:space="0" w:color="2C3644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C3644" w:themeColor="accent6"/>
          <w:left w:val="single" w:sz="8" w:space="0" w:color="2C3644" w:themeColor="accent6"/>
          <w:bottom w:val="single" w:sz="8" w:space="0" w:color="2C3644" w:themeColor="accent6"/>
          <w:right w:val="single" w:sz="8" w:space="0" w:color="2C3644" w:themeColor="accent6"/>
          <w:insideH w:val="nil"/>
          <w:insideV w:val="single" w:sz="8" w:space="0" w:color="2C3644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C3644" w:themeColor="accent6"/>
          <w:left w:val="single" w:sz="8" w:space="0" w:color="2C3644" w:themeColor="accent6"/>
          <w:bottom w:val="single" w:sz="8" w:space="0" w:color="2C3644" w:themeColor="accent6"/>
          <w:right w:val="single" w:sz="8" w:space="0" w:color="2C3644" w:themeColor="accent6"/>
        </w:tcBorders>
      </w:tcPr>
    </w:tblStylePr>
    <w:tblStylePr w:type="band1Vert">
      <w:tblPr/>
      <w:tcPr>
        <w:tcBorders>
          <w:top w:val="single" w:sz="8" w:space="0" w:color="2C3644" w:themeColor="accent6"/>
          <w:left w:val="single" w:sz="8" w:space="0" w:color="2C3644" w:themeColor="accent6"/>
          <w:bottom w:val="single" w:sz="8" w:space="0" w:color="2C3644" w:themeColor="accent6"/>
          <w:right w:val="single" w:sz="8" w:space="0" w:color="2C3644" w:themeColor="accent6"/>
        </w:tcBorders>
        <w:shd w:val="clear" w:color="auto" w:fill="C3CCD8" w:themeFill="accent6" w:themeFillTint="3F"/>
      </w:tcPr>
    </w:tblStylePr>
    <w:tblStylePr w:type="band1Horz">
      <w:tblPr/>
      <w:tcPr>
        <w:tcBorders>
          <w:top w:val="single" w:sz="8" w:space="0" w:color="2C3644" w:themeColor="accent6"/>
          <w:left w:val="single" w:sz="8" w:space="0" w:color="2C3644" w:themeColor="accent6"/>
          <w:bottom w:val="single" w:sz="8" w:space="0" w:color="2C3644" w:themeColor="accent6"/>
          <w:right w:val="single" w:sz="8" w:space="0" w:color="2C3644" w:themeColor="accent6"/>
          <w:insideV w:val="single" w:sz="8" w:space="0" w:color="2C3644" w:themeColor="accent6"/>
        </w:tcBorders>
        <w:shd w:val="clear" w:color="auto" w:fill="C3CCD8" w:themeFill="accent6" w:themeFillTint="3F"/>
      </w:tcPr>
    </w:tblStylePr>
    <w:tblStylePr w:type="band2Horz">
      <w:tblPr/>
      <w:tcPr>
        <w:tcBorders>
          <w:top w:val="single" w:sz="8" w:space="0" w:color="2C3644" w:themeColor="accent6"/>
          <w:left w:val="single" w:sz="8" w:space="0" w:color="2C3644" w:themeColor="accent6"/>
          <w:bottom w:val="single" w:sz="8" w:space="0" w:color="2C3644" w:themeColor="accent6"/>
          <w:right w:val="single" w:sz="8" w:space="0" w:color="2C3644" w:themeColor="accent6"/>
          <w:insideV w:val="single" w:sz="8" w:space="0" w:color="2C3644" w:themeColor="accent6"/>
        </w:tcBorders>
      </w:tcPr>
    </w:tblStylePr>
  </w:style>
  <w:style w:type="table" w:styleId="Listaclara">
    <w:name w:val="Light List"/>
    <w:basedOn w:val="Tabla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C3EA1F" w:themeColor="accent1"/>
        <w:left w:val="single" w:sz="8" w:space="0" w:color="C3EA1F" w:themeColor="accent1"/>
        <w:bottom w:val="single" w:sz="8" w:space="0" w:color="C3EA1F" w:themeColor="accent1"/>
        <w:right w:val="single" w:sz="8" w:space="0" w:color="C3EA1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3EA1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3EA1F" w:themeColor="accent1"/>
          <w:left w:val="single" w:sz="8" w:space="0" w:color="C3EA1F" w:themeColor="accent1"/>
          <w:bottom w:val="single" w:sz="8" w:space="0" w:color="C3EA1F" w:themeColor="accent1"/>
          <w:right w:val="single" w:sz="8" w:space="0" w:color="C3EA1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3EA1F" w:themeColor="accent1"/>
          <w:left w:val="single" w:sz="8" w:space="0" w:color="C3EA1F" w:themeColor="accent1"/>
          <w:bottom w:val="single" w:sz="8" w:space="0" w:color="C3EA1F" w:themeColor="accent1"/>
          <w:right w:val="single" w:sz="8" w:space="0" w:color="C3EA1F" w:themeColor="accent1"/>
        </w:tcBorders>
      </w:tcPr>
    </w:tblStylePr>
    <w:tblStylePr w:type="band1Horz">
      <w:tblPr/>
      <w:tcPr>
        <w:tcBorders>
          <w:top w:val="single" w:sz="8" w:space="0" w:color="C3EA1F" w:themeColor="accent1"/>
          <w:left w:val="single" w:sz="8" w:space="0" w:color="C3EA1F" w:themeColor="accent1"/>
          <w:bottom w:val="single" w:sz="8" w:space="0" w:color="C3EA1F" w:themeColor="accent1"/>
          <w:right w:val="single" w:sz="8" w:space="0" w:color="C3EA1F" w:themeColor="accent1"/>
        </w:tcBorders>
      </w:tcPr>
    </w:tblStylePr>
  </w:style>
  <w:style w:type="table" w:styleId="Listaclara-nfasis2">
    <w:name w:val="Light List Accent 2"/>
    <w:basedOn w:val="Tabla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9DCB08" w:themeColor="accent2"/>
        <w:left w:val="single" w:sz="8" w:space="0" w:color="9DCB08" w:themeColor="accent2"/>
        <w:bottom w:val="single" w:sz="8" w:space="0" w:color="9DCB08" w:themeColor="accent2"/>
        <w:right w:val="single" w:sz="8" w:space="0" w:color="9DCB08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DCB0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CB08" w:themeColor="accent2"/>
          <w:left w:val="single" w:sz="8" w:space="0" w:color="9DCB08" w:themeColor="accent2"/>
          <w:bottom w:val="single" w:sz="8" w:space="0" w:color="9DCB08" w:themeColor="accent2"/>
          <w:right w:val="single" w:sz="8" w:space="0" w:color="9DCB0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DCB08" w:themeColor="accent2"/>
          <w:left w:val="single" w:sz="8" w:space="0" w:color="9DCB08" w:themeColor="accent2"/>
          <w:bottom w:val="single" w:sz="8" w:space="0" w:color="9DCB08" w:themeColor="accent2"/>
          <w:right w:val="single" w:sz="8" w:space="0" w:color="9DCB08" w:themeColor="accent2"/>
        </w:tcBorders>
      </w:tcPr>
    </w:tblStylePr>
    <w:tblStylePr w:type="band1Horz">
      <w:tblPr/>
      <w:tcPr>
        <w:tcBorders>
          <w:top w:val="single" w:sz="8" w:space="0" w:color="9DCB08" w:themeColor="accent2"/>
          <w:left w:val="single" w:sz="8" w:space="0" w:color="9DCB08" w:themeColor="accent2"/>
          <w:bottom w:val="single" w:sz="8" w:space="0" w:color="9DCB08" w:themeColor="accent2"/>
          <w:right w:val="single" w:sz="8" w:space="0" w:color="9DCB08" w:themeColor="accent2"/>
        </w:tcBorders>
      </w:tcPr>
    </w:tblStylePr>
  </w:style>
  <w:style w:type="table" w:styleId="Listaclara-nfasis3">
    <w:name w:val="Light List Accent 3"/>
    <w:basedOn w:val="Tabla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10A48E" w:themeColor="accent3"/>
        <w:left w:val="single" w:sz="8" w:space="0" w:color="10A48E" w:themeColor="accent3"/>
        <w:bottom w:val="single" w:sz="8" w:space="0" w:color="10A48E" w:themeColor="accent3"/>
        <w:right w:val="single" w:sz="8" w:space="0" w:color="10A48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0A48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0A48E" w:themeColor="accent3"/>
          <w:left w:val="single" w:sz="8" w:space="0" w:color="10A48E" w:themeColor="accent3"/>
          <w:bottom w:val="single" w:sz="8" w:space="0" w:color="10A48E" w:themeColor="accent3"/>
          <w:right w:val="single" w:sz="8" w:space="0" w:color="10A4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0A48E" w:themeColor="accent3"/>
          <w:left w:val="single" w:sz="8" w:space="0" w:color="10A48E" w:themeColor="accent3"/>
          <w:bottom w:val="single" w:sz="8" w:space="0" w:color="10A48E" w:themeColor="accent3"/>
          <w:right w:val="single" w:sz="8" w:space="0" w:color="10A48E" w:themeColor="accent3"/>
        </w:tcBorders>
      </w:tcPr>
    </w:tblStylePr>
    <w:tblStylePr w:type="band1Horz">
      <w:tblPr/>
      <w:tcPr>
        <w:tcBorders>
          <w:top w:val="single" w:sz="8" w:space="0" w:color="10A48E" w:themeColor="accent3"/>
          <w:left w:val="single" w:sz="8" w:space="0" w:color="10A48E" w:themeColor="accent3"/>
          <w:bottom w:val="single" w:sz="8" w:space="0" w:color="10A48E" w:themeColor="accent3"/>
          <w:right w:val="single" w:sz="8" w:space="0" w:color="10A48E" w:themeColor="accent3"/>
        </w:tcBorders>
      </w:tcPr>
    </w:tblStylePr>
  </w:style>
  <w:style w:type="table" w:styleId="Listaclara-nfasis4">
    <w:name w:val="Light List Accent 4"/>
    <w:basedOn w:val="Tabla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17C0A3" w:themeColor="accent4"/>
        <w:left w:val="single" w:sz="8" w:space="0" w:color="17C0A3" w:themeColor="accent4"/>
        <w:bottom w:val="single" w:sz="8" w:space="0" w:color="17C0A3" w:themeColor="accent4"/>
        <w:right w:val="single" w:sz="8" w:space="0" w:color="17C0A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7C0A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C0A3" w:themeColor="accent4"/>
          <w:left w:val="single" w:sz="8" w:space="0" w:color="17C0A3" w:themeColor="accent4"/>
          <w:bottom w:val="single" w:sz="8" w:space="0" w:color="17C0A3" w:themeColor="accent4"/>
          <w:right w:val="single" w:sz="8" w:space="0" w:color="17C0A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7C0A3" w:themeColor="accent4"/>
          <w:left w:val="single" w:sz="8" w:space="0" w:color="17C0A3" w:themeColor="accent4"/>
          <w:bottom w:val="single" w:sz="8" w:space="0" w:color="17C0A3" w:themeColor="accent4"/>
          <w:right w:val="single" w:sz="8" w:space="0" w:color="17C0A3" w:themeColor="accent4"/>
        </w:tcBorders>
      </w:tcPr>
    </w:tblStylePr>
    <w:tblStylePr w:type="band1Horz">
      <w:tblPr/>
      <w:tcPr>
        <w:tcBorders>
          <w:top w:val="single" w:sz="8" w:space="0" w:color="17C0A3" w:themeColor="accent4"/>
          <w:left w:val="single" w:sz="8" w:space="0" w:color="17C0A3" w:themeColor="accent4"/>
          <w:bottom w:val="single" w:sz="8" w:space="0" w:color="17C0A3" w:themeColor="accent4"/>
          <w:right w:val="single" w:sz="8" w:space="0" w:color="17C0A3" w:themeColor="accent4"/>
        </w:tcBorders>
      </w:tcPr>
    </w:tblStylePr>
  </w:style>
  <w:style w:type="table" w:styleId="Listaclara-nfasis5">
    <w:name w:val="Light List Accent 5"/>
    <w:basedOn w:val="Tabla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44F44" w:themeColor="accent5"/>
        <w:left w:val="single" w:sz="8" w:space="0" w:color="044F44" w:themeColor="accent5"/>
        <w:bottom w:val="single" w:sz="8" w:space="0" w:color="044F44" w:themeColor="accent5"/>
        <w:right w:val="single" w:sz="8" w:space="0" w:color="044F4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44F4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44F44" w:themeColor="accent5"/>
          <w:left w:val="single" w:sz="8" w:space="0" w:color="044F44" w:themeColor="accent5"/>
          <w:bottom w:val="single" w:sz="8" w:space="0" w:color="044F44" w:themeColor="accent5"/>
          <w:right w:val="single" w:sz="8" w:space="0" w:color="044F4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44F44" w:themeColor="accent5"/>
          <w:left w:val="single" w:sz="8" w:space="0" w:color="044F44" w:themeColor="accent5"/>
          <w:bottom w:val="single" w:sz="8" w:space="0" w:color="044F44" w:themeColor="accent5"/>
          <w:right w:val="single" w:sz="8" w:space="0" w:color="044F44" w:themeColor="accent5"/>
        </w:tcBorders>
      </w:tcPr>
    </w:tblStylePr>
    <w:tblStylePr w:type="band1Horz">
      <w:tblPr/>
      <w:tcPr>
        <w:tcBorders>
          <w:top w:val="single" w:sz="8" w:space="0" w:color="044F44" w:themeColor="accent5"/>
          <w:left w:val="single" w:sz="8" w:space="0" w:color="044F44" w:themeColor="accent5"/>
          <w:bottom w:val="single" w:sz="8" w:space="0" w:color="044F44" w:themeColor="accent5"/>
          <w:right w:val="single" w:sz="8" w:space="0" w:color="044F44" w:themeColor="accent5"/>
        </w:tcBorders>
      </w:tcPr>
    </w:tblStylePr>
  </w:style>
  <w:style w:type="table" w:styleId="Listaclara-nfasis6">
    <w:name w:val="Light List Accent 6"/>
    <w:basedOn w:val="Tabla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2C3644" w:themeColor="accent6"/>
        <w:left w:val="single" w:sz="8" w:space="0" w:color="2C3644" w:themeColor="accent6"/>
        <w:bottom w:val="single" w:sz="8" w:space="0" w:color="2C3644" w:themeColor="accent6"/>
        <w:right w:val="single" w:sz="8" w:space="0" w:color="2C3644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C3644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C3644" w:themeColor="accent6"/>
          <w:left w:val="single" w:sz="8" w:space="0" w:color="2C3644" w:themeColor="accent6"/>
          <w:bottom w:val="single" w:sz="8" w:space="0" w:color="2C3644" w:themeColor="accent6"/>
          <w:right w:val="single" w:sz="8" w:space="0" w:color="2C364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C3644" w:themeColor="accent6"/>
          <w:left w:val="single" w:sz="8" w:space="0" w:color="2C3644" w:themeColor="accent6"/>
          <w:bottom w:val="single" w:sz="8" w:space="0" w:color="2C3644" w:themeColor="accent6"/>
          <w:right w:val="single" w:sz="8" w:space="0" w:color="2C3644" w:themeColor="accent6"/>
        </w:tcBorders>
      </w:tcPr>
    </w:tblStylePr>
    <w:tblStylePr w:type="band1Horz">
      <w:tblPr/>
      <w:tcPr>
        <w:tcBorders>
          <w:top w:val="single" w:sz="8" w:space="0" w:color="2C3644" w:themeColor="accent6"/>
          <w:left w:val="single" w:sz="8" w:space="0" w:color="2C3644" w:themeColor="accent6"/>
          <w:bottom w:val="single" w:sz="8" w:space="0" w:color="2C3644" w:themeColor="accent6"/>
          <w:right w:val="single" w:sz="8" w:space="0" w:color="2C3644" w:themeColor="accent6"/>
        </w:tcBorders>
      </w:tcPr>
    </w:tblStylePr>
  </w:style>
  <w:style w:type="table" w:styleId="Sombreadoclaro">
    <w:name w:val="Light Shading"/>
    <w:basedOn w:val="Tablanormal"/>
    <w:uiPriority w:val="60"/>
    <w:semiHidden/>
    <w:unhideWhenUsed/>
    <w:rsid w:val="0057222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semiHidden/>
    <w:unhideWhenUsed/>
    <w:rsid w:val="00572222"/>
    <w:pPr>
      <w:spacing w:after="0" w:line="240" w:lineRule="auto"/>
    </w:pPr>
    <w:rPr>
      <w:color w:val="95B511" w:themeColor="accent1" w:themeShade="BF"/>
    </w:rPr>
    <w:tblPr>
      <w:tblStyleRowBandSize w:val="1"/>
      <w:tblStyleColBandSize w:val="1"/>
      <w:tblBorders>
        <w:top w:val="single" w:sz="8" w:space="0" w:color="C3EA1F" w:themeColor="accent1"/>
        <w:bottom w:val="single" w:sz="8" w:space="0" w:color="C3EA1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3EA1F" w:themeColor="accent1"/>
          <w:left w:val="nil"/>
          <w:bottom w:val="single" w:sz="8" w:space="0" w:color="C3EA1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3EA1F" w:themeColor="accent1"/>
          <w:left w:val="nil"/>
          <w:bottom w:val="single" w:sz="8" w:space="0" w:color="C3EA1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9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9C7" w:themeFill="accent1" w:themeFillTint="3F"/>
      </w:tcPr>
    </w:tblStylePr>
  </w:style>
  <w:style w:type="table" w:styleId="Sombreadoclaro-nfasis2">
    <w:name w:val="Light Shading Accent 2"/>
    <w:basedOn w:val="Tablanormal"/>
    <w:uiPriority w:val="60"/>
    <w:semiHidden/>
    <w:unhideWhenUsed/>
    <w:rsid w:val="00572222"/>
    <w:pPr>
      <w:spacing w:after="0" w:line="240" w:lineRule="auto"/>
    </w:pPr>
    <w:rPr>
      <w:color w:val="749706" w:themeColor="accent2" w:themeShade="BF"/>
    </w:rPr>
    <w:tblPr>
      <w:tblStyleRowBandSize w:val="1"/>
      <w:tblStyleColBandSize w:val="1"/>
      <w:tblBorders>
        <w:top w:val="single" w:sz="8" w:space="0" w:color="9DCB08" w:themeColor="accent2"/>
        <w:bottom w:val="single" w:sz="8" w:space="0" w:color="9DCB08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DCB08" w:themeColor="accent2"/>
          <w:left w:val="nil"/>
          <w:bottom w:val="single" w:sz="8" w:space="0" w:color="9DCB08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DCB08" w:themeColor="accent2"/>
          <w:left w:val="nil"/>
          <w:bottom w:val="single" w:sz="8" w:space="0" w:color="9DCB08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CB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CB7" w:themeFill="accent2" w:themeFillTint="3F"/>
      </w:tcPr>
    </w:tblStylePr>
  </w:style>
  <w:style w:type="table" w:styleId="Sombreadoclaro-nfasis3">
    <w:name w:val="Light Shading Accent 3"/>
    <w:basedOn w:val="Tablanormal"/>
    <w:uiPriority w:val="60"/>
    <w:semiHidden/>
    <w:unhideWhenUsed/>
    <w:rsid w:val="00572222"/>
    <w:pPr>
      <w:spacing w:after="0" w:line="240" w:lineRule="auto"/>
    </w:pPr>
    <w:rPr>
      <w:color w:val="0C7A6A" w:themeColor="accent3" w:themeShade="BF"/>
    </w:rPr>
    <w:tblPr>
      <w:tblStyleRowBandSize w:val="1"/>
      <w:tblStyleColBandSize w:val="1"/>
      <w:tblBorders>
        <w:top w:val="single" w:sz="8" w:space="0" w:color="10A48E" w:themeColor="accent3"/>
        <w:bottom w:val="single" w:sz="8" w:space="0" w:color="10A48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0A48E" w:themeColor="accent3"/>
          <w:left w:val="nil"/>
          <w:bottom w:val="single" w:sz="8" w:space="0" w:color="10A48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0A48E" w:themeColor="accent3"/>
          <w:left w:val="nil"/>
          <w:bottom w:val="single" w:sz="8" w:space="0" w:color="10A48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4F7E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4F7ED" w:themeFill="accent3" w:themeFillTint="3F"/>
      </w:tcPr>
    </w:tblStylePr>
  </w:style>
  <w:style w:type="table" w:styleId="Sombreadoclaro-nfasis4">
    <w:name w:val="Light Shading Accent 4"/>
    <w:basedOn w:val="Tablanormal"/>
    <w:uiPriority w:val="60"/>
    <w:semiHidden/>
    <w:unhideWhenUsed/>
    <w:rsid w:val="00572222"/>
    <w:pPr>
      <w:spacing w:after="0" w:line="240" w:lineRule="auto"/>
    </w:pPr>
    <w:rPr>
      <w:color w:val="118F79" w:themeColor="accent4" w:themeShade="BF"/>
    </w:rPr>
    <w:tblPr>
      <w:tblStyleRowBandSize w:val="1"/>
      <w:tblStyleColBandSize w:val="1"/>
      <w:tblBorders>
        <w:top w:val="single" w:sz="8" w:space="0" w:color="17C0A3" w:themeColor="accent4"/>
        <w:bottom w:val="single" w:sz="8" w:space="0" w:color="17C0A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7C0A3" w:themeColor="accent4"/>
          <w:left w:val="nil"/>
          <w:bottom w:val="single" w:sz="8" w:space="0" w:color="17C0A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7C0A3" w:themeColor="accent4"/>
          <w:left w:val="nil"/>
          <w:bottom w:val="single" w:sz="8" w:space="0" w:color="17C0A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F7ED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DF7ED" w:themeFill="accent4" w:themeFillTint="3F"/>
      </w:tcPr>
    </w:tblStylePr>
  </w:style>
  <w:style w:type="table" w:styleId="Sombreadoclaro-nfasis5">
    <w:name w:val="Light Shading Accent 5"/>
    <w:basedOn w:val="Tablanormal"/>
    <w:uiPriority w:val="60"/>
    <w:semiHidden/>
    <w:unhideWhenUsed/>
    <w:rsid w:val="00572222"/>
    <w:pPr>
      <w:spacing w:after="0" w:line="240" w:lineRule="auto"/>
    </w:pPr>
    <w:rPr>
      <w:color w:val="033B32" w:themeColor="accent5" w:themeShade="BF"/>
    </w:rPr>
    <w:tblPr>
      <w:tblStyleRowBandSize w:val="1"/>
      <w:tblStyleColBandSize w:val="1"/>
      <w:tblBorders>
        <w:top w:val="single" w:sz="8" w:space="0" w:color="044F44" w:themeColor="accent5"/>
        <w:bottom w:val="single" w:sz="8" w:space="0" w:color="044F4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44F44" w:themeColor="accent5"/>
          <w:left w:val="nil"/>
          <w:bottom w:val="single" w:sz="8" w:space="0" w:color="044F4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44F44" w:themeColor="accent5"/>
          <w:left w:val="nil"/>
          <w:bottom w:val="single" w:sz="8" w:space="0" w:color="044F4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AEB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FAEB" w:themeFill="accent5" w:themeFillTint="3F"/>
      </w:tcPr>
    </w:tblStylePr>
  </w:style>
  <w:style w:type="table" w:styleId="Sombreadoclaro-nfasis6">
    <w:name w:val="Light Shading Accent 6"/>
    <w:basedOn w:val="Tablanormal"/>
    <w:uiPriority w:val="60"/>
    <w:semiHidden/>
    <w:unhideWhenUsed/>
    <w:rsid w:val="00572222"/>
    <w:pPr>
      <w:spacing w:after="0" w:line="240" w:lineRule="auto"/>
    </w:pPr>
    <w:rPr>
      <w:color w:val="212832" w:themeColor="accent6" w:themeShade="BF"/>
    </w:rPr>
    <w:tblPr>
      <w:tblStyleRowBandSize w:val="1"/>
      <w:tblStyleColBandSize w:val="1"/>
      <w:tblBorders>
        <w:top w:val="single" w:sz="8" w:space="0" w:color="2C3644" w:themeColor="accent6"/>
        <w:bottom w:val="single" w:sz="8" w:space="0" w:color="2C3644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C3644" w:themeColor="accent6"/>
          <w:left w:val="nil"/>
          <w:bottom w:val="single" w:sz="8" w:space="0" w:color="2C3644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C3644" w:themeColor="accent6"/>
          <w:left w:val="nil"/>
          <w:bottom w:val="single" w:sz="8" w:space="0" w:color="2C3644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CCD8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CCD8" w:themeFill="accent6" w:themeFillTint="3F"/>
      </w:tcPr>
    </w:tblStylePr>
  </w:style>
  <w:style w:type="character" w:styleId="Nmerodelnea">
    <w:name w:val="line number"/>
    <w:basedOn w:val="Fuentedeprrafopredeter"/>
    <w:uiPriority w:val="99"/>
    <w:semiHidden/>
    <w:unhideWhenUsed/>
    <w:rsid w:val="00572222"/>
    <w:rPr>
      <w:sz w:val="22"/>
    </w:rPr>
  </w:style>
  <w:style w:type="paragraph" w:styleId="Lista">
    <w:name w:val="List"/>
    <w:basedOn w:val="Normal"/>
    <w:uiPriority w:val="99"/>
    <w:semiHidden/>
    <w:unhideWhenUsed/>
    <w:rsid w:val="00572222"/>
    <w:pPr>
      <w:ind w:left="360" w:hanging="360"/>
      <w:contextualSpacing/>
    </w:pPr>
  </w:style>
  <w:style w:type="paragraph" w:styleId="Lista2">
    <w:name w:val="List 2"/>
    <w:basedOn w:val="Normal"/>
    <w:uiPriority w:val="99"/>
    <w:semiHidden/>
    <w:unhideWhenUsed/>
    <w:rsid w:val="00572222"/>
    <w:pPr>
      <w:ind w:left="720" w:hanging="360"/>
      <w:contextualSpacing/>
    </w:pPr>
  </w:style>
  <w:style w:type="paragraph" w:styleId="Lista3">
    <w:name w:val="List 3"/>
    <w:basedOn w:val="Normal"/>
    <w:uiPriority w:val="99"/>
    <w:semiHidden/>
    <w:unhideWhenUsed/>
    <w:rsid w:val="00572222"/>
    <w:pPr>
      <w:ind w:left="1080" w:hanging="360"/>
      <w:contextualSpacing/>
    </w:pPr>
  </w:style>
  <w:style w:type="paragraph" w:styleId="Lista4">
    <w:name w:val="List 4"/>
    <w:basedOn w:val="Normal"/>
    <w:uiPriority w:val="99"/>
    <w:semiHidden/>
    <w:unhideWhenUsed/>
    <w:rsid w:val="00572222"/>
    <w:pPr>
      <w:ind w:left="1440" w:hanging="360"/>
      <w:contextualSpacing/>
    </w:pPr>
  </w:style>
  <w:style w:type="paragraph" w:styleId="Lista5">
    <w:name w:val="List 5"/>
    <w:basedOn w:val="Normal"/>
    <w:uiPriority w:val="99"/>
    <w:semiHidden/>
    <w:unhideWhenUsed/>
    <w:rsid w:val="00572222"/>
    <w:pPr>
      <w:ind w:left="1800" w:hanging="360"/>
      <w:contextualSpacing/>
    </w:pPr>
  </w:style>
  <w:style w:type="paragraph" w:styleId="Listaconvietas">
    <w:name w:val="List Bullet"/>
    <w:basedOn w:val="Normal"/>
    <w:uiPriority w:val="99"/>
    <w:semiHidden/>
    <w:unhideWhenUsed/>
    <w:rsid w:val="00572222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rsid w:val="00572222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semiHidden/>
    <w:unhideWhenUsed/>
    <w:rsid w:val="00572222"/>
    <w:pPr>
      <w:numPr>
        <w:numId w:val="3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572222"/>
    <w:pPr>
      <w:numPr>
        <w:numId w:val="4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572222"/>
    <w:pPr>
      <w:numPr>
        <w:numId w:val="5"/>
      </w:numPr>
      <w:contextualSpacing/>
    </w:pPr>
  </w:style>
  <w:style w:type="paragraph" w:styleId="Continuarlista">
    <w:name w:val="List Continue"/>
    <w:basedOn w:val="Normal"/>
    <w:uiPriority w:val="99"/>
    <w:semiHidden/>
    <w:unhideWhenUsed/>
    <w:rsid w:val="00572222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semiHidden/>
    <w:unhideWhenUsed/>
    <w:rsid w:val="00572222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semiHidden/>
    <w:unhideWhenUsed/>
    <w:rsid w:val="00572222"/>
    <w:pPr>
      <w:spacing w:after="120"/>
      <w:ind w:left="1080"/>
      <w:contextualSpacing/>
    </w:pPr>
  </w:style>
  <w:style w:type="paragraph" w:styleId="Continuarlista4">
    <w:name w:val="List Continue 4"/>
    <w:basedOn w:val="Normal"/>
    <w:uiPriority w:val="99"/>
    <w:semiHidden/>
    <w:unhideWhenUsed/>
    <w:rsid w:val="00572222"/>
    <w:pPr>
      <w:spacing w:after="120"/>
      <w:ind w:left="1440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572222"/>
    <w:pPr>
      <w:spacing w:after="120"/>
      <w:ind w:left="1800"/>
      <w:contextualSpacing/>
    </w:pPr>
  </w:style>
  <w:style w:type="paragraph" w:styleId="Listaconnmeros">
    <w:name w:val="List Number"/>
    <w:basedOn w:val="Normal"/>
    <w:uiPriority w:val="99"/>
    <w:semiHidden/>
    <w:unhideWhenUsed/>
    <w:rsid w:val="00572222"/>
    <w:pPr>
      <w:numPr>
        <w:numId w:val="6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rsid w:val="00572222"/>
    <w:pPr>
      <w:numPr>
        <w:numId w:val="7"/>
      </w:numPr>
      <w:contextualSpacing/>
    </w:pPr>
  </w:style>
  <w:style w:type="paragraph" w:styleId="Listaconnmeros3">
    <w:name w:val="List Number 3"/>
    <w:basedOn w:val="Normal"/>
    <w:uiPriority w:val="99"/>
    <w:semiHidden/>
    <w:unhideWhenUsed/>
    <w:rsid w:val="00572222"/>
    <w:pPr>
      <w:numPr>
        <w:numId w:val="8"/>
      </w:numPr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572222"/>
    <w:pPr>
      <w:numPr>
        <w:numId w:val="9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572222"/>
    <w:pPr>
      <w:numPr>
        <w:numId w:val="10"/>
      </w:numPr>
      <w:contextualSpacing/>
    </w:pPr>
  </w:style>
  <w:style w:type="paragraph" w:styleId="Prrafodelista">
    <w:name w:val="List Paragraph"/>
    <w:basedOn w:val="Normal"/>
    <w:uiPriority w:val="34"/>
    <w:semiHidden/>
    <w:qFormat/>
    <w:rsid w:val="00572222"/>
    <w:pPr>
      <w:ind w:left="720"/>
      <w:contextualSpacing/>
    </w:pPr>
  </w:style>
  <w:style w:type="table" w:styleId="Tabladelista1clara">
    <w:name w:val="List Table 1 Light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1clara-nfasis1">
    <w:name w:val="List Table 1 Light Accent 1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BF278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BF27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</w:style>
  <w:style w:type="table" w:styleId="Tabladelista1clara-nfasis2">
    <w:name w:val="List Table 1 Light Accent 2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F852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F85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</w:style>
  <w:style w:type="table" w:styleId="Tabladelista1clara-nfasis3">
    <w:name w:val="List Table 1 Light Accent 3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AEDD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AEDD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</w:style>
  <w:style w:type="table" w:styleId="Tabladelista1clara-nfasis4">
    <w:name w:val="List Table 1 Light Accent 4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0ECD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0ECD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</w:style>
  <w:style w:type="table" w:styleId="Tabladelista1clara-nfasis5">
    <w:name w:val="List Table 1 Light Accent 5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CF1C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CF1C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</w:style>
  <w:style w:type="table" w:styleId="Tabladelista1clara-nfasis6">
    <w:name w:val="List Table 1 Light Accent 6"/>
    <w:basedOn w:val="Tabla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D83A1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D83A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</w:style>
  <w:style w:type="table" w:styleId="Tabladelista2">
    <w:name w:val="List Table 2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2-nfasis1">
    <w:name w:val="List Table 2 Accent 1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BF278" w:themeColor="accent1" w:themeTint="99"/>
        <w:bottom w:val="single" w:sz="4" w:space="0" w:color="DBF278" w:themeColor="accent1" w:themeTint="99"/>
        <w:insideH w:val="single" w:sz="4" w:space="0" w:color="DBF278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</w:style>
  <w:style w:type="table" w:styleId="Tabladelista2-nfasis2">
    <w:name w:val="List Table 2 Accent 2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0F852" w:themeColor="accent2" w:themeTint="99"/>
        <w:bottom w:val="single" w:sz="4" w:space="0" w:color="D0F852" w:themeColor="accent2" w:themeTint="99"/>
        <w:insideH w:val="single" w:sz="4" w:space="0" w:color="D0F852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</w:style>
  <w:style w:type="table" w:styleId="Tabladelista2-nfasis3">
    <w:name w:val="List Table 2 Accent 3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4AEDD5" w:themeColor="accent3" w:themeTint="99"/>
        <w:bottom w:val="single" w:sz="4" w:space="0" w:color="4AEDD5" w:themeColor="accent3" w:themeTint="99"/>
        <w:insideH w:val="single" w:sz="4" w:space="0" w:color="4AEDD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</w:style>
  <w:style w:type="table" w:styleId="Tabladelista2-nfasis4">
    <w:name w:val="List Table 2 Accent 4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0ECD4" w:themeColor="accent4" w:themeTint="99"/>
        <w:bottom w:val="single" w:sz="4" w:space="0" w:color="60ECD4" w:themeColor="accent4" w:themeTint="99"/>
        <w:insideH w:val="single" w:sz="4" w:space="0" w:color="60ECD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</w:style>
  <w:style w:type="table" w:styleId="Tabladelista2-nfasis5">
    <w:name w:val="List Table 2 Accent 5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CF1CF" w:themeColor="accent5" w:themeTint="99"/>
        <w:bottom w:val="single" w:sz="4" w:space="0" w:color="0CF1CF" w:themeColor="accent5" w:themeTint="99"/>
        <w:insideH w:val="single" w:sz="4" w:space="0" w:color="0CF1C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</w:style>
  <w:style w:type="table" w:styleId="Tabladelista2-nfasis6">
    <w:name w:val="List Table 2 Accent 6"/>
    <w:basedOn w:val="Tabla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D83A1" w:themeColor="accent6" w:themeTint="99"/>
        <w:bottom w:val="single" w:sz="4" w:space="0" w:color="6D83A1" w:themeColor="accent6" w:themeTint="99"/>
        <w:insideH w:val="single" w:sz="4" w:space="0" w:color="6D83A1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</w:style>
  <w:style w:type="table" w:styleId="Tabladelista3">
    <w:name w:val="List Table 3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adelista3-nfasis1">
    <w:name w:val="List Table 3 Accent 1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C3EA1F" w:themeColor="accent1"/>
        <w:left w:val="single" w:sz="4" w:space="0" w:color="C3EA1F" w:themeColor="accent1"/>
        <w:bottom w:val="single" w:sz="4" w:space="0" w:color="C3EA1F" w:themeColor="accent1"/>
        <w:right w:val="single" w:sz="4" w:space="0" w:color="C3EA1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3EA1F" w:themeFill="accent1"/>
      </w:tcPr>
    </w:tblStylePr>
    <w:tblStylePr w:type="lastRow">
      <w:rPr>
        <w:b/>
        <w:bCs/>
      </w:rPr>
      <w:tblPr/>
      <w:tcPr>
        <w:tcBorders>
          <w:top w:val="double" w:sz="4" w:space="0" w:color="C3EA1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3EA1F" w:themeColor="accent1"/>
          <w:right w:val="single" w:sz="4" w:space="0" w:color="C3EA1F" w:themeColor="accent1"/>
        </w:tcBorders>
      </w:tcPr>
    </w:tblStylePr>
    <w:tblStylePr w:type="band1Horz">
      <w:tblPr/>
      <w:tcPr>
        <w:tcBorders>
          <w:top w:val="single" w:sz="4" w:space="0" w:color="C3EA1F" w:themeColor="accent1"/>
          <w:bottom w:val="single" w:sz="4" w:space="0" w:color="C3EA1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3EA1F" w:themeColor="accent1"/>
          <w:left w:val="nil"/>
        </w:tcBorders>
      </w:tcPr>
    </w:tblStylePr>
    <w:tblStylePr w:type="swCell">
      <w:tblPr/>
      <w:tcPr>
        <w:tcBorders>
          <w:top w:val="double" w:sz="4" w:space="0" w:color="C3EA1F" w:themeColor="accent1"/>
          <w:right w:val="nil"/>
        </w:tcBorders>
      </w:tcPr>
    </w:tblStylePr>
  </w:style>
  <w:style w:type="table" w:styleId="Tabladelista3-nfasis2">
    <w:name w:val="List Table 3 Accent 2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DCB08" w:themeColor="accent2"/>
        <w:left w:val="single" w:sz="4" w:space="0" w:color="9DCB08" w:themeColor="accent2"/>
        <w:bottom w:val="single" w:sz="4" w:space="0" w:color="9DCB08" w:themeColor="accent2"/>
        <w:right w:val="single" w:sz="4" w:space="0" w:color="9DCB08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DCB08" w:themeFill="accent2"/>
      </w:tcPr>
    </w:tblStylePr>
    <w:tblStylePr w:type="lastRow">
      <w:rPr>
        <w:b/>
        <w:bCs/>
      </w:rPr>
      <w:tblPr/>
      <w:tcPr>
        <w:tcBorders>
          <w:top w:val="double" w:sz="4" w:space="0" w:color="9DCB08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DCB08" w:themeColor="accent2"/>
          <w:right w:val="single" w:sz="4" w:space="0" w:color="9DCB08" w:themeColor="accent2"/>
        </w:tcBorders>
      </w:tcPr>
    </w:tblStylePr>
    <w:tblStylePr w:type="band1Horz">
      <w:tblPr/>
      <w:tcPr>
        <w:tcBorders>
          <w:top w:val="single" w:sz="4" w:space="0" w:color="9DCB08" w:themeColor="accent2"/>
          <w:bottom w:val="single" w:sz="4" w:space="0" w:color="9DCB08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DCB08" w:themeColor="accent2"/>
          <w:left w:val="nil"/>
        </w:tcBorders>
      </w:tcPr>
    </w:tblStylePr>
    <w:tblStylePr w:type="swCell">
      <w:tblPr/>
      <w:tcPr>
        <w:tcBorders>
          <w:top w:val="double" w:sz="4" w:space="0" w:color="9DCB08" w:themeColor="accent2"/>
          <w:right w:val="nil"/>
        </w:tcBorders>
      </w:tcPr>
    </w:tblStylePr>
  </w:style>
  <w:style w:type="table" w:styleId="Tabladelista3-nfasis3">
    <w:name w:val="List Table 3 Accent 3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10A48E" w:themeColor="accent3"/>
        <w:left w:val="single" w:sz="4" w:space="0" w:color="10A48E" w:themeColor="accent3"/>
        <w:bottom w:val="single" w:sz="4" w:space="0" w:color="10A48E" w:themeColor="accent3"/>
        <w:right w:val="single" w:sz="4" w:space="0" w:color="10A48E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0A48E" w:themeFill="accent3"/>
      </w:tcPr>
    </w:tblStylePr>
    <w:tblStylePr w:type="lastRow">
      <w:rPr>
        <w:b/>
        <w:bCs/>
      </w:rPr>
      <w:tblPr/>
      <w:tcPr>
        <w:tcBorders>
          <w:top w:val="double" w:sz="4" w:space="0" w:color="10A48E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0A48E" w:themeColor="accent3"/>
          <w:right w:val="single" w:sz="4" w:space="0" w:color="10A48E" w:themeColor="accent3"/>
        </w:tcBorders>
      </w:tcPr>
    </w:tblStylePr>
    <w:tblStylePr w:type="band1Horz">
      <w:tblPr/>
      <w:tcPr>
        <w:tcBorders>
          <w:top w:val="single" w:sz="4" w:space="0" w:color="10A48E" w:themeColor="accent3"/>
          <w:bottom w:val="single" w:sz="4" w:space="0" w:color="10A48E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0A48E" w:themeColor="accent3"/>
          <w:left w:val="nil"/>
        </w:tcBorders>
      </w:tcPr>
    </w:tblStylePr>
    <w:tblStylePr w:type="swCell">
      <w:tblPr/>
      <w:tcPr>
        <w:tcBorders>
          <w:top w:val="double" w:sz="4" w:space="0" w:color="10A48E" w:themeColor="accent3"/>
          <w:right w:val="nil"/>
        </w:tcBorders>
      </w:tcPr>
    </w:tblStylePr>
  </w:style>
  <w:style w:type="table" w:styleId="Tabladelista3-nfasis4">
    <w:name w:val="List Table 3 Accent 4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17C0A3" w:themeColor="accent4"/>
        <w:left w:val="single" w:sz="4" w:space="0" w:color="17C0A3" w:themeColor="accent4"/>
        <w:bottom w:val="single" w:sz="4" w:space="0" w:color="17C0A3" w:themeColor="accent4"/>
        <w:right w:val="single" w:sz="4" w:space="0" w:color="17C0A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7C0A3" w:themeFill="accent4"/>
      </w:tcPr>
    </w:tblStylePr>
    <w:tblStylePr w:type="lastRow">
      <w:rPr>
        <w:b/>
        <w:bCs/>
      </w:rPr>
      <w:tblPr/>
      <w:tcPr>
        <w:tcBorders>
          <w:top w:val="double" w:sz="4" w:space="0" w:color="17C0A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7C0A3" w:themeColor="accent4"/>
          <w:right w:val="single" w:sz="4" w:space="0" w:color="17C0A3" w:themeColor="accent4"/>
        </w:tcBorders>
      </w:tcPr>
    </w:tblStylePr>
    <w:tblStylePr w:type="band1Horz">
      <w:tblPr/>
      <w:tcPr>
        <w:tcBorders>
          <w:top w:val="single" w:sz="4" w:space="0" w:color="17C0A3" w:themeColor="accent4"/>
          <w:bottom w:val="single" w:sz="4" w:space="0" w:color="17C0A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7C0A3" w:themeColor="accent4"/>
          <w:left w:val="nil"/>
        </w:tcBorders>
      </w:tcPr>
    </w:tblStylePr>
    <w:tblStylePr w:type="swCell">
      <w:tblPr/>
      <w:tcPr>
        <w:tcBorders>
          <w:top w:val="double" w:sz="4" w:space="0" w:color="17C0A3" w:themeColor="accent4"/>
          <w:right w:val="nil"/>
        </w:tcBorders>
      </w:tcPr>
    </w:tblStylePr>
  </w:style>
  <w:style w:type="table" w:styleId="Tabladelista3-nfasis5">
    <w:name w:val="List Table 3 Accent 5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44F44" w:themeColor="accent5"/>
        <w:left w:val="single" w:sz="4" w:space="0" w:color="044F44" w:themeColor="accent5"/>
        <w:bottom w:val="single" w:sz="4" w:space="0" w:color="044F44" w:themeColor="accent5"/>
        <w:right w:val="single" w:sz="4" w:space="0" w:color="044F4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44F44" w:themeFill="accent5"/>
      </w:tcPr>
    </w:tblStylePr>
    <w:tblStylePr w:type="lastRow">
      <w:rPr>
        <w:b/>
        <w:bCs/>
      </w:rPr>
      <w:tblPr/>
      <w:tcPr>
        <w:tcBorders>
          <w:top w:val="double" w:sz="4" w:space="0" w:color="044F4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44F44" w:themeColor="accent5"/>
          <w:right w:val="single" w:sz="4" w:space="0" w:color="044F44" w:themeColor="accent5"/>
        </w:tcBorders>
      </w:tcPr>
    </w:tblStylePr>
    <w:tblStylePr w:type="band1Horz">
      <w:tblPr/>
      <w:tcPr>
        <w:tcBorders>
          <w:top w:val="single" w:sz="4" w:space="0" w:color="044F44" w:themeColor="accent5"/>
          <w:bottom w:val="single" w:sz="4" w:space="0" w:color="044F4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44F44" w:themeColor="accent5"/>
          <w:left w:val="nil"/>
        </w:tcBorders>
      </w:tcPr>
    </w:tblStylePr>
    <w:tblStylePr w:type="swCell">
      <w:tblPr/>
      <w:tcPr>
        <w:tcBorders>
          <w:top w:val="double" w:sz="4" w:space="0" w:color="044F44" w:themeColor="accent5"/>
          <w:right w:val="nil"/>
        </w:tcBorders>
      </w:tcPr>
    </w:tblStylePr>
  </w:style>
  <w:style w:type="table" w:styleId="Tabladelista3-nfasis6">
    <w:name w:val="List Table 3 Accent 6"/>
    <w:basedOn w:val="Tabla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2C3644" w:themeColor="accent6"/>
        <w:left w:val="single" w:sz="4" w:space="0" w:color="2C3644" w:themeColor="accent6"/>
        <w:bottom w:val="single" w:sz="4" w:space="0" w:color="2C3644" w:themeColor="accent6"/>
        <w:right w:val="single" w:sz="4" w:space="0" w:color="2C3644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C3644" w:themeFill="accent6"/>
      </w:tcPr>
    </w:tblStylePr>
    <w:tblStylePr w:type="lastRow">
      <w:rPr>
        <w:b/>
        <w:bCs/>
      </w:rPr>
      <w:tblPr/>
      <w:tcPr>
        <w:tcBorders>
          <w:top w:val="double" w:sz="4" w:space="0" w:color="2C3644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C3644" w:themeColor="accent6"/>
          <w:right w:val="single" w:sz="4" w:space="0" w:color="2C3644" w:themeColor="accent6"/>
        </w:tcBorders>
      </w:tcPr>
    </w:tblStylePr>
    <w:tblStylePr w:type="band1Horz">
      <w:tblPr/>
      <w:tcPr>
        <w:tcBorders>
          <w:top w:val="single" w:sz="4" w:space="0" w:color="2C3644" w:themeColor="accent6"/>
          <w:bottom w:val="single" w:sz="4" w:space="0" w:color="2C3644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C3644" w:themeColor="accent6"/>
          <w:left w:val="nil"/>
        </w:tcBorders>
      </w:tcPr>
    </w:tblStylePr>
    <w:tblStylePr w:type="swCell">
      <w:tblPr/>
      <w:tcPr>
        <w:tcBorders>
          <w:top w:val="double" w:sz="4" w:space="0" w:color="2C3644" w:themeColor="accent6"/>
          <w:right w:val="nil"/>
        </w:tcBorders>
      </w:tcPr>
    </w:tblStylePr>
  </w:style>
  <w:style w:type="table" w:styleId="Tabladelista4">
    <w:name w:val="List Table 4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4-nfasis1">
    <w:name w:val="List Table 4 Accent 1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BF278" w:themeColor="accent1" w:themeTint="99"/>
        <w:left w:val="single" w:sz="4" w:space="0" w:color="DBF278" w:themeColor="accent1" w:themeTint="99"/>
        <w:bottom w:val="single" w:sz="4" w:space="0" w:color="DBF278" w:themeColor="accent1" w:themeTint="99"/>
        <w:right w:val="single" w:sz="4" w:space="0" w:color="DBF278" w:themeColor="accent1" w:themeTint="99"/>
        <w:insideH w:val="single" w:sz="4" w:space="0" w:color="DBF27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3EA1F" w:themeColor="accent1"/>
          <w:left w:val="single" w:sz="4" w:space="0" w:color="C3EA1F" w:themeColor="accent1"/>
          <w:bottom w:val="single" w:sz="4" w:space="0" w:color="C3EA1F" w:themeColor="accent1"/>
          <w:right w:val="single" w:sz="4" w:space="0" w:color="C3EA1F" w:themeColor="accent1"/>
          <w:insideH w:val="nil"/>
        </w:tcBorders>
        <w:shd w:val="clear" w:color="auto" w:fill="C3EA1F" w:themeFill="accent1"/>
      </w:tcPr>
    </w:tblStylePr>
    <w:tblStylePr w:type="lastRow">
      <w:rPr>
        <w:b/>
        <w:bCs/>
      </w:rPr>
      <w:tblPr/>
      <w:tcPr>
        <w:tcBorders>
          <w:top w:val="double" w:sz="4" w:space="0" w:color="DBF27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</w:style>
  <w:style w:type="table" w:styleId="Tabladelista4-nfasis2">
    <w:name w:val="List Table 4 Accent 2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0F852" w:themeColor="accent2" w:themeTint="99"/>
        <w:left w:val="single" w:sz="4" w:space="0" w:color="D0F852" w:themeColor="accent2" w:themeTint="99"/>
        <w:bottom w:val="single" w:sz="4" w:space="0" w:color="D0F852" w:themeColor="accent2" w:themeTint="99"/>
        <w:right w:val="single" w:sz="4" w:space="0" w:color="D0F852" w:themeColor="accent2" w:themeTint="99"/>
        <w:insideH w:val="single" w:sz="4" w:space="0" w:color="D0F85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DCB08" w:themeColor="accent2"/>
          <w:left w:val="single" w:sz="4" w:space="0" w:color="9DCB08" w:themeColor="accent2"/>
          <w:bottom w:val="single" w:sz="4" w:space="0" w:color="9DCB08" w:themeColor="accent2"/>
          <w:right w:val="single" w:sz="4" w:space="0" w:color="9DCB08" w:themeColor="accent2"/>
          <w:insideH w:val="nil"/>
        </w:tcBorders>
        <w:shd w:val="clear" w:color="auto" w:fill="9DCB08" w:themeFill="accent2"/>
      </w:tcPr>
    </w:tblStylePr>
    <w:tblStylePr w:type="lastRow">
      <w:rPr>
        <w:b/>
        <w:bCs/>
      </w:rPr>
      <w:tblPr/>
      <w:tcPr>
        <w:tcBorders>
          <w:top w:val="double" w:sz="4" w:space="0" w:color="D0F85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</w:style>
  <w:style w:type="table" w:styleId="Tabladelista4-nfasis3">
    <w:name w:val="List Table 4 Accent 3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4AEDD5" w:themeColor="accent3" w:themeTint="99"/>
        <w:left w:val="single" w:sz="4" w:space="0" w:color="4AEDD5" w:themeColor="accent3" w:themeTint="99"/>
        <w:bottom w:val="single" w:sz="4" w:space="0" w:color="4AEDD5" w:themeColor="accent3" w:themeTint="99"/>
        <w:right w:val="single" w:sz="4" w:space="0" w:color="4AEDD5" w:themeColor="accent3" w:themeTint="99"/>
        <w:insideH w:val="single" w:sz="4" w:space="0" w:color="4AEDD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0A48E" w:themeColor="accent3"/>
          <w:left w:val="single" w:sz="4" w:space="0" w:color="10A48E" w:themeColor="accent3"/>
          <w:bottom w:val="single" w:sz="4" w:space="0" w:color="10A48E" w:themeColor="accent3"/>
          <w:right w:val="single" w:sz="4" w:space="0" w:color="10A48E" w:themeColor="accent3"/>
          <w:insideH w:val="nil"/>
        </w:tcBorders>
        <w:shd w:val="clear" w:color="auto" w:fill="10A48E" w:themeFill="accent3"/>
      </w:tcPr>
    </w:tblStylePr>
    <w:tblStylePr w:type="lastRow">
      <w:rPr>
        <w:b/>
        <w:bCs/>
      </w:rPr>
      <w:tblPr/>
      <w:tcPr>
        <w:tcBorders>
          <w:top w:val="double" w:sz="4" w:space="0" w:color="4AEDD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</w:style>
  <w:style w:type="table" w:styleId="Tabladelista4-nfasis4">
    <w:name w:val="List Table 4 Accent 4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0ECD4" w:themeColor="accent4" w:themeTint="99"/>
        <w:left w:val="single" w:sz="4" w:space="0" w:color="60ECD4" w:themeColor="accent4" w:themeTint="99"/>
        <w:bottom w:val="single" w:sz="4" w:space="0" w:color="60ECD4" w:themeColor="accent4" w:themeTint="99"/>
        <w:right w:val="single" w:sz="4" w:space="0" w:color="60ECD4" w:themeColor="accent4" w:themeTint="99"/>
        <w:insideH w:val="single" w:sz="4" w:space="0" w:color="60ECD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7C0A3" w:themeColor="accent4"/>
          <w:left w:val="single" w:sz="4" w:space="0" w:color="17C0A3" w:themeColor="accent4"/>
          <w:bottom w:val="single" w:sz="4" w:space="0" w:color="17C0A3" w:themeColor="accent4"/>
          <w:right w:val="single" w:sz="4" w:space="0" w:color="17C0A3" w:themeColor="accent4"/>
          <w:insideH w:val="nil"/>
        </w:tcBorders>
        <w:shd w:val="clear" w:color="auto" w:fill="17C0A3" w:themeFill="accent4"/>
      </w:tcPr>
    </w:tblStylePr>
    <w:tblStylePr w:type="lastRow">
      <w:rPr>
        <w:b/>
        <w:bCs/>
      </w:rPr>
      <w:tblPr/>
      <w:tcPr>
        <w:tcBorders>
          <w:top w:val="double" w:sz="4" w:space="0" w:color="60ECD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</w:style>
  <w:style w:type="table" w:styleId="Tabladelista4-nfasis5">
    <w:name w:val="List Table 4 Accent 5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CF1CF" w:themeColor="accent5" w:themeTint="99"/>
        <w:left w:val="single" w:sz="4" w:space="0" w:color="0CF1CF" w:themeColor="accent5" w:themeTint="99"/>
        <w:bottom w:val="single" w:sz="4" w:space="0" w:color="0CF1CF" w:themeColor="accent5" w:themeTint="99"/>
        <w:right w:val="single" w:sz="4" w:space="0" w:color="0CF1CF" w:themeColor="accent5" w:themeTint="99"/>
        <w:insideH w:val="single" w:sz="4" w:space="0" w:color="0CF1C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44F44" w:themeColor="accent5"/>
          <w:left w:val="single" w:sz="4" w:space="0" w:color="044F44" w:themeColor="accent5"/>
          <w:bottom w:val="single" w:sz="4" w:space="0" w:color="044F44" w:themeColor="accent5"/>
          <w:right w:val="single" w:sz="4" w:space="0" w:color="044F44" w:themeColor="accent5"/>
          <w:insideH w:val="nil"/>
        </w:tcBorders>
        <w:shd w:val="clear" w:color="auto" w:fill="044F44" w:themeFill="accent5"/>
      </w:tcPr>
    </w:tblStylePr>
    <w:tblStylePr w:type="lastRow">
      <w:rPr>
        <w:b/>
        <w:bCs/>
      </w:rPr>
      <w:tblPr/>
      <w:tcPr>
        <w:tcBorders>
          <w:top w:val="double" w:sz="4" w:space="0" w:color="0CF1C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</w:style>
  <w:style w:type="table" w:styleId="Tabladelista4-nfasis6">
    <w:name w:val="List Table 4 Accent 6"/>
    <w:basedOn w:val="Tabla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D83A1" w:themeColor="accent6" w:themeTint="99"/>
        <w:left w:val="single" w:sz="4" w:space="0" w:color="6D83A1" w:themeColor="accent6" w:themeTint="99"/>
        <w:bottom w:val="single" w:sz="4" w:space="0" w:color="6D83A1" w:themeColor="accent6" w:themeTint="99"/>
        <w:right w:val="single" w:sz="4" w:space="0" w:color="6D83A1" w:themeColor="accent6" w:themeTint="99"/>
        <w:insideH w:val="single" w:sz="4" w:space="0" w:color="6D83A1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C3644" w:themeColor="accent6"/>
          <w:left w:val="single" w:sz="4" w:space="0" w:color="2C3644" w:themeColor="accent6"/>
          <w:bottom w:val="single" w:sz="4" w:space="0" w:color="2C3644" w:themeColor="accent6"/>
          <w:right w:val="single" w:sz="4" w:space="0" w:color="2C3644" w:themeColor="accent6"/>
          <w:insideH w:val="nil"/>
        </w:tcBorders>
        <w:shd w:val="clear" w:color="auto" w:fill="2C3644" w:themeFill="accent6"/>
      </w:tcPr>
    </w:tblStylePr>
    <w:tblStylePr w:type="lastRow">
      <w:rPr>
        <w:b/>
        <w:bCs/>
      </w:rPr>
      <w:tblPr/>
      <w:tcPr>
        <w:tcBorders>
          <w:top w:val="double" w:sz="4" w:space="0" w:color="6D83A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</w:style>
  <w:style w:type="table" w:styleId="Tabladelista5oscura">
    <w:name w:val="List Table 5 Dark"/>
    <w:basedOn w:val="Tabla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1">
    <w:name w:val="List Table 5 Dark Accent 1"/>
    <w:basedOn w:val="Tabla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3EA1F" w:themeColor="accent1"/>
        <w:left w:val="single" w:sz="24" w:space="0" w:color="C3EA1F" w:themeColor="accent1"/>
        <w:bottom w:val="single" w:sz="24" w:space="0" w:color="C3EA1F" w:themeColor="accent1"/>
        <w:right w:val="single" w:sz="24" w:space="0" w:color="C3EA1F" w:themeColor="accent1"/>
      </w:tblBorders>
    </w:tblPr>
    <w:tcPr>
      <w:shd w:val="clear" w:color="auto" w:fill="C3EA1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2">
    <w:name w:val="List Table 5 Dark Accent 2"/>
    <w:basedOn w:val="Tabla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DCB08" w:themeColor="accent2"/>
        <w:left w:val="single" w:sz="24" w:space="0" w:color="9DCB08" w:themeColor="accent2"/>
        <w:bottom w:val="single" w:sz="24" w:space="0" w:color="9DCB08" w:themeColor="accent2"/>
        <w:right w:val="single" w:sz="24" w:space="0" w:color="9DCB08" w:themeColor="accent2"/>
      </w:tblBorders>
    </w:tblPr>
    <w:tcPr>
      <w:shd w:val="clear" w:color="auto" w:fill="9DCB08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3">
    <w:name w:val="List Table 5 Dark Accent 3"/>
    <w:basedOn w:val="Tabla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0A48E" w:themeColor="accent3"/>
        <w:left w:val="single" w:sz="24" w:space="0" w:color="10A48E" w:themeColor="accent3"/>
        <w:bottom w:val="single" w:sz="24" w:space="0" w:color="10A48E" w:themeColor="accent3"/>
        <w:right w:val="single" w:sz="24" w:space="0" w:color="10A48E" w:themeColor="accent3"/>
      </w:tblBorders>
    </w:tblPr>
    <w:tcPr>
      <w:shd w:val="clear" w:color="auto" w:fill="10A48E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4">
    <w:name w:val="List Table 5 Dark Accent 4"/>
    <w:basedOn w:val="Tabla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7C0A3" w:themeColor="accent4"/>
        <w:left w:val="single" w:sz="24" w:space="0" w:color="17C0A3" w:themeColor="accent4"/>
        <w:bottom w:val="single" w:sz="24" w:space="0" w:color="17C0A3" w:themeColor="accent4"/>
        <w:right w:val="single" w:sz="24" w:space="0" w:color="17C0A3" w:themeColor="accent4"/>
      </w:tblBorders>
    </w:tblPr>
    <w:tcPr>
      <w:shd w:val="clear" w:color="auto" w:fill="17C0A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5">
    <w:name w:val="List Table 5 Dark Accent 5"/>
    <w:basedOn w:val="Tabla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44F44" w:themeColor="accent5"/>
        <w:left w:val="single" w:sz="24" w:space="0" w:color="044F44" w:themeColor="accent5"/>
        <w:bottom w:val="single" w:sz="24" w:space="0" w:color="044F44" w:themeColor="accent5"/>
        <w:right w:val="single" w:sz="24" w:space="0" w:color="044F44" w:themeColor="accent5"/>
      </w:tblBorders>
    </w:tblPr>
    <w:tcPr>
      <w:shd w:val="clear" w:color="auto" w:fill="044F4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6">
    <w:name w:val="List Table 5 Dark Accent 6"/>
    <w:basedOn w:val="Tabla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C3644" w:themeColor="accent6"/>
        <w:left w:val="single" w:sz="24" w:space="0" w:color="2C3644" w:themeColor="accent6"/>
        <w:bottom w:val="single" w:sz="24" w:space="0" w:color="2C3644" w:themeColor="accent6"/>
        <w:right w:val="single" w:sz="24" w:space="0" w:color="2C3644" w:themeColor="accent6"/>
      </w:tblBorders>
    </w:tblPr>
    <w:tcPr>
      <w:shd w:val="clear" w:color="auto" w:fill="2C3644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6concolores">
    <w:name w:val="List Table 6 Colorful"/>
    <w:basedOn w:val="Tablanormal"/>
    <w:uiPriority w:val="51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6concolores-nfasis1">
    <w:name w:val="List Table 6 Colorful Accent 1"/>
    <w:basedOn w:val="Tablanormal"/>
    <w:uiPriority w:val="51"/>
    <w:rsid w:val="00572222"/>
    <w:pPr>
      <w:spacing w:after="0" w:line="240" w:lineRule="auto"/>
    </w:pPr>
    <w:rPr>
      <w:color w:val="95B511" w:themeColor="accent1" w:themeShade="BF"/>
    </w:rPr>
    <w:tblPr>
      <w:tblStyleRowBandSize w:val="1"/>
      <w:tblStyleColBandSize w:val="1"/>
      <w:tblBorders>
        <w:top w:val="single" w:sz="4" w:space="0" w:color="C3EA1F" w:themeColor="accent1"/>
        <w:bottom w:val="single" w:sz="4" w:space="0" w:color="C3EA1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C3EA1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C3EA1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</w:style>
  <w:style w:type="table" w:styleId="Tabladelista6concolores-nfasis2">
    <w:name w:val="List Table 6 Colorful Accent 2"/>
    <w:basedOn w:val="Tablanormal"/>
    <w:uiPriority w:val="51"/>
    <w:rsid w:val="00572222"/>
    <w:pPr>
      <w:spacing w:after="0" w:line="240" w:lineRule="auto"/>
    </w:pPr>
    <w:rPr>
      <w:color w:val="749706" w:themeColor="accent2" w:themeShade="BF"/>
    </w:rPr>
    <w:tblPr>
      <w:tblStyleRowBandSize w:val="1"/>
      <w:tblStyleColBandSize w:val="1"/>
      <w:tblBorders>
        <w:top w:val="single" w:sz="4" w:space="0" w:color="9DCB08" w:themeColor="accent2"/>
        <w:bottom w:val="single" w:sz="4" w:space="0" w:color="9DCB08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9DCB08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9DCB0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</w:style>
  <w:style w:type="table" w:styleId="Tabladelista6concolores-nfasis3">
    <w:name w:val="List Table 6 Colorful Accent 3"/>
    <w:basedOn w:val="Tablanormal"/>
    <w:uiPriority w:val="51"/>
    <w:rsid w:val="00572222"/>
    <w:pPr>
      <w:spacing w:after="0" w:line="240" w:lineRule="auto"/>
    </w:pPr>
    <w:rPr>
      <w:color w:val="0C7A6A" w:themeColor="accent3" w:themeShade="BF"/>
    </w:rPr>
    <w:tblPr>
      <w:tblStyleRowBandSize w:val="1"/>
      <w:tblStyleColBandSize w:val="1"/>
      <w:tblBorders>
        <w:top w:val="single" w:sz="4" w:space="0" w:color="10A48E" w:themeColor="accent3"/>
        <w:bottom w:val="single" w:sz="4" w:space="0" w:color="10A48E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10A48E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10A4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</w:style>
  <w:style w:type="table" w:styleId="Tabladelista6concolores-nfasis4">
    <w:name w:val="List Table 6 Colorful Accent 4"/>
    <w:basedOn w:val="Tablanormal"/>
    <w:uiPriority w:val="51"/>
    <w:rsid w:val="00572222"/>
    <w:pPr>
      <w:spacing w:after="0" w:line="240" w:lineRule="auto"/>
    </w:pPr>
    <w:rPr>
      <w:color w:val="118F79" w:themeColor="accent4" w:themeShade="BF"/>
    </w:rPr>
    <w:tblPr>
      <w:tblStyleRowBandSize w:val="1"/>
      <w:tblStyleColBandSize w:val="1"/>
      <w:tblBorders>
        <w:top w:val="single" w:sz="4" w:space="0" w:color="17C0A3" w:themeColor="accent4"/>
        <w:bottom w:val="single" w:sz="4" w:space="0" w:color="17C0A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17C0A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17C0A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</w:style>
  <w:style w:type="table" w:styleId="Tabladelista6concolores-nfasis5">
    <w:name w:val="List Table 6 Colorful Accent 5"/>
    <w:basedOn w:val="Tablanormal"/>
    <w:uiPriority w:val="51"/>
    <w:rsid w:val="00572222"/>
    <w:pPr>
      <w:spacing w:after="0" w:line="240" w:lineRule="auto"/>
    </w:pPr>
    <w:rPr>
      <w:color w:val="033B32" w:themeColor="accent5" w:themeShade="BF"/>
    </w:rPr>
    <w:tblPr>
      <w:tblStyleRowBandSize w:val="1"/>
      <w:tblStyleColBandSize w:val="1"/>
      <w:tblBorders>
        <w:top w:val="single" w:sz="4" w:space="0" w:color="044F44" w:themeColor="accent5"/>
        <w:bottom w:val="single" w:sz="4" w:space="0" w:color="044F4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44F4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44F4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</w:style>
  <w:style w:type="table" w:styleId="Tabladelista6concolores-nfasis6">
    <w:name w:val="List Table 6 Colorful Accent 6"/>
    <w:basedOn w:val="Tablanormal"/>
    <w:uiPriority w:val="51"/>
    <w:rsid w:val="00572222"/>
    <w:pPr>
      <w:spacing w:after="0" w:line="240" w:lineRule="auto"/>
    </w:pPr>
    <w:rPr>
      <w:color w:val="212832" w:themeColor="accent6" w:themeShade="BF"/>
    </w:rPr>
    <w:tblPr>
      <w:tblStyleRowBandSize w:val="1"/>
      <w:tblStyleColBandSize w:val="1"/>
      <w:tblBorders>
        <w:top w:val="single" w:sz="4" w:space="0" w:color="2C3644" w:themeColor="accent6"/>
        <w:bottom w:val="single" w:sz="4" w:space="0" w:color="2C3644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2C3644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2C364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</w:style>
  <w:style w:type="table" w:styleId="Tabladelista7concolores">
    <w:name w:val="List Table 7 Colorful"/>
    <w:basedOn w:val="Tablanormal"/>
    <w:uiPriority w:val="52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1">
    <w:name w:val="List Table 7 Colorful Accent 1"/>
    <w:basedOn w:val="Tablanormal"/>
    <w:uiPriority w:val="52"/>
    <w:rsid w:val="00572222"/>
    <w:pPr>
      <w:spacing w:after="0" w:line="240" w:lineRule="auto"/>
    </w:pPr>
    <w:rPr>
      <w:color w:val="95B51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3EA1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3EA1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3EA1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3EA1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3FAD2" w:themeFill="accent1" w:themeFillTint="33"/>
      </w:tcPr>
    </w:tblStylePr>
    <w:tblStylePr w:type="band1Horz">
      <w:tblPr/>
      <w:tcPr>
        <w:shd w:val="clear" w:color="auto" w:fill="F3FAD2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2">
    <w:name w:val="List Table 7 Colorful Accent 2"/>
    <w:basedOn w:val="Tablanormal"/>
    <w:uiPriority w:val="52"/>
    <w:rsid w:val="00572222"/>
    <w:pPr>
      <w:spacing w:after="0" w:line="240" w:lineRule="auto"/>
    </w:pPr>
    <w:rPr>
      <w:color w:val="749706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DCB08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DCB08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DCB08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DCB08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FFCC5" w:themeFill="accent2" w:themeFillTint="33"/>
      </w:tcPr>
    </w:tblStylePr>
    <w:tblStylePr w:type="band1Horz">
      <w:tblPr/>
      <w:tcPr>
        <w:shd w:val="clear" w:color="auto" w:fill="EFFCC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3">
    <w:name w:val="List Table 7 Colorful Accent 3"/>
    <w:basedOn w:val="Tablanormal"/>
    <w:uiPriority w:val="52"/>
    <w:rsid w:val="00572222"/>
    <w:pPr>
      <w:spacing w:after="0" w:line="240" w:lineRule="auto"/>
    </w:pPr>
    <w:rPr>
      <w:color w:val="0C7A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0A48E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0A48E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0A48E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0A48E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2F9F1" w:themeFill="accent3" w:themeFillTint="33"/>
      </w:tcPr>
    </w:tblStylePr>
    <w:tblStylePr w:type="band1Horz">
      <w:tblPr/>
      <w:tcPr>
        <w:shd w:val="clear" w:color="auto" w:fill="C2F9F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4">
    <w:name w:val="List Table 7 Colorful Accent 4"/>
    <w:basedOn w:val="Tablanormal"/>
    <w:uiPriority w:val="52"/>
    <w:rsid w:val="00572222"/>
    <w:pPr>
      <w:spacing w:after="0" w:line="240" w:lineRule="auto"/>
    </w:pPr>
    <w:rPr>
      <w:color w:val="118F79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7C0A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7C0A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7C0A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7C0A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AF8F0" w:themeFill="accent4" w:themeFillTint="33"/>
      </w:tcPr>
    </w:tblStylePr>
    <w:tblStylePr w:type="band1Horz">
      <w:tblPr/>
      <w:tcPr>
        <w:shd w:val="clear" w:color="auto" w:fill="CAF8F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5">
    <w:name w:val="List Table 7 Colorful Accent 5"/>
    <w:basedOn w:val="Tablanormal"/>
    <w:uiPriority w:val="52"/>
    <w:rsid w:val="00572222"/>
    <w:pPr>
      <w:spacing w:after="0" w:line="240" w:lineRule="auto"/>
    </w:pPr>
    <w:rPr>
      <w:color w:val="033B32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44F4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44F4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44F4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44F4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ADFBEF" w:themeFill="accent5" w:themeFillTint="33"/>
      </w:tcPr>
    </w:tblStylePr>
    <w:tblStylePr w:type="band1Horz">
      <w:tblPr/>
      <w:tcPr>
        <w:shd w:val="clear" w:color="auto" w:fill="ADFBE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6">
    <w:name w:val="List Table 7 Colorful Accent 6"/>
    <w:basedOn w:val="Tablanormal"/>
    <w:uiPriority w:val="52"/>
    <w:rsid w:val="00572222"/>
    <w:pPr>
      <w:spacing w:after="0" w:line="240" w:lineRule="auto"/>
    </w:pPr>
    <w:rPr>
      <w:color w:val="21283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C3644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C3644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C3644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C3644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ED5DF" w:themeFill="accent6" w:themeFillTint="33"/>
      </w:tcPr>
    </w:tblStylePr>
    <w:tblStylePr w:type="band1Horz">
      <w:tblPr/>
      <w:tcPr>
        <w:shd w:val="clear" w:color="auto" w:fill="CED5D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omacro">
    <w:name w:val="macro"/>
    <w:link w:val="TextomacroCar"/>
    <w:uiPriority w:val="99"/>
    <w:semiHidden/>
    <w:unhideWhenUsed/>
    <w:rsid w:val="005722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kern w:val="16"/>
      <w14:ligatures w14:val="standardContextual"/>
      <w14:numForm w14:val="oldStyle"/>
      <w14:numSpacing w14:val="proportional"/>
      <w14:cntxtAlts/>
    </w:rPr>
  </w:style>
  <w:style w:type="character" w:customStyle="1" w:styleId="TextomacroCar">
    <w:name w:val="Texto macro Car"/>
    <w:basedOn w:val="Fuentedeprrafopredeter"/>
    <w:link w:val="Textomacro"/>
    <w:uiPriority w:val="99"/>
    <w:semiHidden/>
    <w:rsid w:val="00572222"/>
    <w:rPr>
      <w:rFonts w:ascii="Consolas" w:hAnsi="Consolas"/>
      <w:kern w:val="16"/>
      <w:sz w:val="22"/>
      <w14:ligatures w14:val="standardContextual"/>
      <w14:numForm w14:val="oldStyle"/>
      <w14:numSpacing w14:val="proportional"/>
      <w14:cntxtAlts/>
    </w:rPr>
  </w:style>
  <w:style w:type="table" w:styleId="Cuadrculamedia1">
    <w:name w:val="Medium Grid 1"/>
    <w:basedOn w:val="Tabla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D2EF57" w:themeColor="accent1" w:themeTint="BF"/>
        <w:left w:val="single" w:sz="8" w:space="0" w:color="D2EF57" w:themeColor="accent1" w:themeTint="BF"/>
        <w:bottom w:val="single" w:sz="8" w:space="0" w:color="D2EF57" w:themeColor="accent1" w:themeTint="BF"/>
        <w:right w:val="single" w:sz="8" w:space="0" w:color="D2EF57" w:themeColor="accent1" w:themeTint="BF"/>
        <w:insideH w:val="single" w:sz="8" w:space="0" w:color="D2EF57" w:themeColor="accent1" w:themeTint="BF"/>
        <w:insideV w:val="single" w:sz="8" w:space="0" w:color="D2EF57" w:themeColor="accent1" w:themeTint="BF"/>
      </w:tblBorders>
    </w:tblPr>
    <w:tcPr>
      <w:shd w:val="clear" w:color="auto" w:fill="F0F9C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2EF57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48F" w:themeFill="accent1" w:themeFillTint="7F"/>
      </w:tcPr>
    </w:tblStylePr>
    <w:tblStylePr w:type="band1Horz">
      <w:tblPr/>
      <w:tcPr>
        <w:shd w:val="clear" w:color="auto" w:fill="E1F48F" w:themeFill="accent1" w:themeFillTint="7F"/>
      </w:tcPr>
    </w:tblStylePr>
  </w:style>
  <w:style w:type="table" w:styleId="Cuadrculamedia1-nfasis2">
    <w:name w:val="Medium Grid 1 Accent 2"/>
    <w:basedOn w:val="Tabla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C4F627" w:themeColor="accent2" w:themeTint="BF"/>
        <w:left w:val="single" w:sz="8" w:space="0" w:color="C4F627" w:themeColor="accent2" w:themeTint="BF"/>
        <w:bottom w:val="single" w:sz="8" w:space="0" w:color="C4F627" w:themeColor="accent2" w:themeTint="BF"/>
        <w:right w:val="single" w:sz="8" w:space="0" w:color="C4F627" w:themeColor="accent2" w:themeTint="BF"/>
        <w:insideH w:val="single" w:sz="8" w:space="0" w:color="C4F627" w:themeColor="accent2" w:themeTint="BF"/>
        <w:insideV w:val="single" w:sz="8" w:space="0" w:color="C4F627" w:themeColor="accent2" w:themeTint="BF"/>
      </w:tblBorders>
    </w:tblPr>
    <w:tcPr>
      <w:shd w:val="clear" w:color="auto" w:fill="EBFCB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4F62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96F" w:themeFill="accent2" w:themeFillTint="7F"/>
      </w:tcPr>
    </w:tblStylePr>
    <w:tblStylePr w:type="band1Horz">
      <w:tblPr/>
      <w:tcPr>
        <w:shd w:val="clear" w:color="auto" w:fill="D8F96F" w:themeFill="accent2" w:themeFillTint="7F"/>
      </w:tcPr>
    </w:tblStylePr>
  </w:style>
  <w:style w:type="table" w:styleId="Cuadrculamedia1-nfasis3">
    <w:name w:val="Medium Grid 1 Accent 3"/>
    <w:basedOn w:val="Tabla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1DE9CA" w:themeColor="accent3" w:themeTint="BF"/>
        <w:left w:val="single" w:sz="8" w:space="0" w:color="1DE9CA" w:themeColor="accent3" w:themeTint="BF"/>
        <w:bottom w:val="single" w:sz="8" w:space="0" w:color="1DE9CA" w:themeColor="accent3" w:themeTint="BF"/>
        <w:right w:val="single" w:sz="8" w:space="0" w:color="1DE9CA" w:themeColor="accent3" w:themeTint="BF"/>
        <w:insideH w:val="single" w:sz="8" w:space="0" w:color="1DE9CA" w:themeColor="accent3" w:themeTint="BF"/>
        <w:insideV w:val="single" w:sz="8" w:space="0" w:color="1DE9CA" w:themeColor="accent3" w:themeTint="BF"/>
      </w:tblBorders>
    </w:tblPr>
    <w:tcPr>
      <w:shd w:val="clear" w:color="auto" w:fill="B4F7E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DE9C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8F0DC" w:themeFill="accent3" w:themeFillTint="7F"/>
      </w:tcPr>
    </w:tblStylePr>
    <w:tblStylePr w:type="band1Horz">
      <w:tblPr/>
      <w:tcPr>
        <w:shd w:val="clear" w:color="auto" w:fill="68F0D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39E7C9" w:themeColor="accent4" w:themeTint="BF"/>
        <w:left w:val="single" w:sz="8" w:space="0" w:color="39E7C9" w:themeColor="accent4" w:themeTint="BF"/>
        <w:bottom w:val="single" w:sz="8" w:space="0" w:color="39E7C9" w:themeColor="accent4" w:themeTint="BF"/>
        <w:right w:val="single" w:sz="8" w:space="0" w:color="39E7C9" w:themeColor="accent4" w:themeTint="BF"/>
        <w:insideH w:val="single" w:sz="8" w:space="0" w:color="39E7C9" w:themeColor="accent4" w:themeTint="BF"/>
        <w:insideV w:val="single" w:sz="8" w:space="0" w:color="39E7C9" w:themeColor="accent4" w:themeTint="BF"/>
      </w:tblBorders>
    </w:tblPr>
    <w:tcPr>
      <w:shd w:val="clear" w:color="auto" w:fill="BDF7ED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9E7C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BEFDB" w:themeFill="accent4" w:themeFillTint="7F"/>
      </w:tcPr>
    </w:tblStylePr>
    <w:tblStylePr w:type="band1Horz">
      <w:tblPr/>
      <w:tcPr>
        <w:shd w:val="clear" w:color="auto" w:fill="7BEFDB" w:themeFill="accent4" w:themeFillTint="7F"/>
      </w:tcPr>
    </w:tblStylePr>
  </w:style>
  <w:style w:type="table" w:styleId="Cuadrculamedia1-nfasis5">
    <w:name w:val="Medium Grid 1 Accent 5"/>
    <w:basedOn w:val="Tabla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9B49B" w:themeColor="accent5" w:themeTint="BF"/>
        <w:left w:val="single" w:sz="8" w:space="0" w:color="09B49B" w:themeColor="accent5" w:themeTint="BF"/>
        <w:bottom w:val="single" w:sz="8" w:space="0" w:color="09B49B" w:themeColor="accent5" w:themeTint="BF"/>
        <w:right w:val="single" w:sz="8" w:space="0" w:color="09B49B" w:themeColor="accent5" w:themeTint="BF"/>
        <w:insideH w:val="single" w:sz="8" w:space="0" w:color="09B49B" w:themeColor="accent5" w:themeTint="BF"/>
        <w:insideV w:val="single" w:sz="8" w:space="0" w:color="09B49B" w:themeColor="accent5" w:themeTint="BF"/>
      </w:tblBorders>
    </w:tblPr>
    <w:tcPr>
      <w:shd w:val="clear" w:color="auto" w:fill="9AFAEB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9B49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4F4D8" w:themeFill="accent5" w:themeFillTint="7F"/>
      </w:tcPr>
    </w:tblStylePr>
    <w:tblStylePr w:type="band1Horz">
      <w:tblPr/>
      <w:tcPr>
        <w:shd w:val="clear" w:color="auto" w:fill="34F4D8" w:themeFill="accent5" w:themeFillTint="7F"/>
      </w:tcPr>
    </w:tblStylePr>
  </w:style>
  <w:style w:type="table" w:styleId="Cuadrculamedia1-nfasis6">
    <w:name w:val="Medium Grid 1 Accent 6"/>
    <w:basedOn w:val="Tabla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536680" w:themeColor="accent6" w:themeTint="BF"/>
        <w:left w:val="single" w:sz="8" w:space="0" w:color="536680" w:themeColor="accent6" w:themeTint="BF"/>
        <w:bottom w:val="single" w:sz="8" w:space="0" w:color="536680" w:themeColor="accent6" w:themeTint="BF"/>
        <w:right w:val="single" w:sz="8" w:space="0" w:color="536680" w:themeColor="accent6" w:themeTint="BF"/>
        <w:insideH w:val="single" w:sz="8" w:space="0" w:color="536680" w:themeColor="accent6" w:themeTint="BF"/>
        <w:insideV w:val="single" w:sz="8" w:space="0" w:color="536680" w:themeColor="accent6" w:themeTint="BF"/>
      </w:tblBorders>
    </w:tblPr>
    <w:tcPr>
      <w:shd w:val="clear" w:color="auto" w:fill="C3CCD8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3668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698B1" w:themeFill="accent6" w:themeFillTint="7F"/>
      </w:tcPr>
    </w:tblStylePr>
    <w:tblStylePr w:type="band1Horz">
      <w:tblPr/>
      <w:tcPr>
        <w:shd w:val="clear" w:color="auto" w:fill="8698B1" w:themeFill="accent6" w:themeFillTint="7F"/>
      </w:tcPr>
    </w:tblStylePr>
  </w:style>
  <w:style w:type="table" w:styleId="Cuadrculamedia2">
    <w:name w:val="Medium Grid 2"/>
    <w:basedOn w:val="Tabla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3EA1F" w:themeColor="accent1"/>
        <w:left w:val="single" w:sz="8" w:space="0" w:color="C3EA1F" w:themeColor="accent1"/>
        <w:bottom w:val="single" w:sz="8" w:space="0" w:color="C3EA1F" w:themeColor="accent1"/>
        <w:right w:val="single" w:sz="8" w:space="0" w:color="C3EA1F" w:themeColor="accent1"/>
        <w:insideH w:val="single" w:sz="8" w:space="0" w:color="C3EA1F" w:themeColor="accent1"/>
        <w:insideV w:val="single" w:sz="8" w:space="0" w:color="C3EA1F" w:themeColor="accent1"/>
      </w:tblBorders>
    </w:tblPr>
    <w:tcPr>
      <w:shd w:val="clear" w:color="auto" w:fill="F0F9C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9FDE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AD2" w:themeFill="accent1" w:themeFillTint="33"/>
      </w:tcPr>
    </w:tblStylePr>
    <w:tblStylePr w:type="band1Vert">
      <w:tblPr/>
      <w:tcPr>
        <w:shd w:val="clear" w:color="auto" w:fill="E1F48F" w:themeFill="accent1" w:themeFillTint="7F"/>
      </w:tcPr>
    </w:tblStylePr>
    <w:tblStylePr w:type="band1Horz">
      <w:tblPr/>
      <w:tcPr>
        <w:tcBorders>
          <w:insideH w:val="single" w:sz="6" w:space="0" w:color="C3EA1F" w:themeColor="accent1"/>
          <w:insideV w:val="single" w:sz="6" w:space="0" w:color="C3EA1F" w:themeColor="accent1"/>
        </w:tcBorders>
        <w:shd w:val="clear" w:color="auto" w:fill="E1F48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DCB08" w:themeColor="accent2"/>
        <w:left w:val="single" w:sz="8" w:space="0" w:color="9DCB08" w:themeColor="accent2"/>
        <w:bottom w:val="single" w:sz="8" w:space="0" w:color="9DCB08" w:themeColor="accent2"/>
        <w:right w:val="single" w:sz="8" w:space="0" w:color="9DCB08" w:themeColor="accent2"/>
        <w:insideH w:val="single" w:sz="8" w:space="0" w:color="9DCB08" w:themeColor="accent2"/>
        <w:insideV w:val="single" w:sz="8" w:space="0" w:color="9DCB08" w:themeColor="accent2"/>
      </w:tblBorders>
    </w:tblPr>
    <w:tcPr>
      <w:shd w:val="clear" w:color="auto" w:fill="EBFCB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EE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CC5" w:themeFill="accent2" w:themeFillTint="33"/>
      </w:tcPr>
    </w:tblStylePr>
    <w:tblStylePr w:type="band1Vert">
      <w:tblPr/>
      <w:tcPr>
        <w:shd w:val="clear" w:color="auto" w:fill="D8F96F" w:themeFill="accent2" w:themeFillTint="7F"/>
      </w:tcPr>
    </w:tblStylePr>
    <w:tblStylePr w:type="band1Horz">
      <w:tblPr/>
      <w:tcPr>
        <w:tcBorders>
          <w:insideH w:val="single" w:sz="6" w:space="0" w:color="9DCB08" w:themeColor="accent2"/>
          <w:insideV w:val="single" w:sz="6" w:space="0" w:color="9DCB08" w:themeColor="accent2"/>
        </w:tcBorders>
        <w:shd w:val="clear" w:color="auto" w:fill="D8F96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0A48E" w:themeColor="accent3"/>
        <w:left w:val="single" w:sz="8" w:space="0" w:color="10A48E" w:themeColor="accent3"/>
        <w:bottom w:val="single" w:sz="8" w:space="0" w:color="10A48E" w:themeColor="accent3"/>
        <w:right w:val="single" w:sz="8" w:space="0" w:color="10A48E" w:themeColor="accent3"/>
        <w:insideH w:val="single" w:sz="8" w:space="0" w:color="10A48E" w:themeColor="accent3"/>
        <w:insideV w:val="single" w:sz="8" w:space="0" w:color="10A48E" w:themeColor="accent3"/>
      </w:tblBorders>
    </w:tblPr>
    <w:tcPr>
      <w:shd w:val="clear" w:color="auto" w:fill="B4F7E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1FCF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F9F1" w:themeFill="accent3" w:themeFillTint="33"/>
      </w:tcPr>
    </w:tblStylePr>
    <w:tblStylePr w:type="band1Vert">
      <w:tblPr/>
      <w:tcPr>
        <w:shd w:val="clear" w:color="auto" w:fill="68F0DC" w:themeFill="accent3" w:themeFillTint="7F"/>
      </w:tcPr>
    </w:tblStylePr>
    <w:tblStylePr w:type="band1Horz">
      <w:tblPr/>
      <w:tcPr>
        <w:tcBorders>
          <w:insideH w:val="single" w:sz="6" w:space="0" w:color="10A48E" w:themeColor="accent3"/>
          <w:insideV w:val="single" w:sz="6" w:space="0" w:color="10A48E" w:themeColor="accent3"/>
        </w:tcBorders>
        <w:shd w:val="clear" w:color="auto" w:fill="68F0D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7C0A3" w:themeColor="accent4"/>
        <w:left w:val="single" w:sz="8" w:space="0" w:color="17C0A3" w:themeColor="accent4"/>
        <w:bottom w:val="single" w:sz="8" w:space="0" w:color="17C0A3" w:themeColor="accent4"/>
        <w:right w:val="single" w:sz="8" w:space="0" w:color="17C0A3" w:themeColor="accent4"/>
        <w:insideH w:val="single" w:sz="8" w:space="0" w:color="17C0A3" w:themeColor="accent4"/>
        <w:insideV w:val="single" w:sz="8" w:space="0" w:color="17C0A3" w:themeColor="accent4"/>
      </w:tblBorders>
    </w:tblPr>
    <w:tcPr>
      <w:shd w:val="clear" w:color="auto" w:fill="BDF7ED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5FCF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F8F0" w:themeFill="accent4" w:themeFillTint="33"/>
      </w:tcPr>
    </w:tblStylePr>
    <w:tblStylePr w:type="band1Vert">
      <w:tblPr/>
      <w:tcPr>
        <w:shd w:val="clear" w:color="auto" w:fill="7BEFDB" w:themeFill="accent4" w:themeFillTint="7F"/>
      </w:tcPr>
    </w:tblStylePr>
    <w:tblStylePr w:type="band1Horz">
      <w:tblPr/>
      <w:tcPr>
        <w:tcBorders>
          <w:insideH w:val="single" w:sz="6" w:space="0" w:color="17C0A3" w:themeColor="accent4"/>
          <w:insideV w:val="single" w:sz="6" w:space="0" w:color="17C0A3" w:themeColor="accent4"/>
        </w:tcBorders>
        <w:shd w:val="clear" w:color="auto" w:fill="7BEFD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44F44" w:themeColor="accent5"/>
        <w:left w:val="single" w:sz="8" w:space="0" w:color="044F44" w:themeColor="accent5"/>
        <w:bottom w:val="single" w:sz="8" w:space="0" w:color="044F44" w:themeColor="accent5"/>
        <w:right w:val="single" w:sz="8" w:space="0" w:color="044F44" w:themeColor="accent5"/>
        <w:insideH w:val="single" w:sz="8" w:space="0" w:color="044F44" w:themeColor="accent5"/>
        <w:insideV w:val="single" w:sz="8" w:space="0" w:color="044F44" w:themeColor="accent5"/>
      </w:tblBorders>
    </w:tblPr>
    <w:tcPr>
      <w:shd w:val="clear" w:color="auto" w:fill="9AFAEB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7FDF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BEF" w:themeFill="accent5" w:themeFillTint="33"/>
      </w:tcPr>
    </w:tblStylePr>
    <w:tblStylePr w:type="band1Vert">
      <w:tblPr/>
      <w:tcPr>
        <w:shd w:val="clear" w:color="auto" w:fill="34F4D8" w:themeFill="accent5" w:themeFillTint="7F"/>
      </w:tcPr>
    </w:tblStylePr>
    <w:tblStylePr w:type="band1Horz">
      <w:tblPr/>
      <w:tcPr>
        <w:tcBorders>
          <w:insideH w:val="single" w:sz="6" w:space="0" w:color="044F44" w:themeColor="accent5"/>
          <w:insideV w:val="single" w:sz="6" w:space="0" w:color="044F44" w:themeColor="accent5"/>
        </w:tcBorders>
        <w:shd w:val="clear" w:color="auto" w:fill="34F4D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C3644" w:themeColor="accent6"/>
        <w:left w:val="single" w:sz="8" w:space="0" w:color="2C3644" w:themeColor="accent6"/>
        <w:bottom w:val="single" w:sz="8" w:space="0" w:color="2C3644" w:themeColor="accent6"/>
        <w:right w:val="single" w:sz="8" w:space="0" w:color="2C3644" w:themeColor="accent6"/>
        <w:insideH w:val="single" w:sz="8" w:space="0" w:color="2C3644" w:themeColor="accent6"/>
        <w:insideV w:val="single" w:sz="8" w:space="0" w:color="2C3644" w:themeColor="accent6"/>
      </w:tblBorders>
    </w:tblPr>
    <w:tcPr>
      <w:shd w:val="clear" w:color="auto" w:fill="C3CCD8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7EAE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D5DF" w:themeFill="accent6" w:themeFillTint="33"/>
      </w:tcPr>
    </w:tblStylePr>
    <w:tblStylePr w:type="band1Vert">
      <w:tblPr/>
      <w:tcPr>
        <w:shd w:val="clear" w:color="auto" w:fill="8698B1" w:themeFill="accent6" w:themeFillTint="7F"/>
      </w:tcPr>
    </w:tblStylePr>
    <w:tblStylePr w:type="band1Horz">
      <w:tblPr/>
      <w:tcPr>
        <w:tcBorders>
          <w:insideH w:val="single" w:sz="6" w:space="0" w:color="2C3644" w:themeColor="accent6"/>
          <w:insideV w:val="single" w:sz="6" w:space="0" w:color="2C3644" w:themeColor="accent6"/>
        </w:tcBorders>
        <w:shd w:val="clear" w:color="auto" w:fill="8698B1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0F9C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3EA1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3EA1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3EA1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3EA1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1F48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1F48F" w:themeFill="accent1" w:themeFillTint="7F"/>
      </w:tcPr>
    </w:tblStylePr>
  </w:style>
  <w:style w:type="table" w:styleId="Cuadrculamedia3-nfasis2">
    <w:name w:val="Medium Grid 3 Accent 2"/>
    <w:basedOn w:val="Tabla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CB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DCB08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DCB08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DCB08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DCB08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F96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F96F" w:themeFill="accent2" w:themeFillTint="7F"/>
      </w:tcPr>
    </w:tblStylePr>
  </w:style>
  <w:style w:type="table" w:styleId="Cuadrculamedia3-nfasis3">
    <w:name w:val="Medium Grid 3 Accent 3"/>
    <w:basedOn w:val="Tabla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4F7E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0A48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0A48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0A48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0A48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8F0D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8F0D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DF7ED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7C0A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7C0A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7C0A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7C0A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BEFD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BEFDB" w:themeFill="accent4" w:themeFillTint="7F"/>
      </w:tcPr>
    </w:tblStylePr>
  </w:style>
  <w:style w:type="table" w:styleId="Cuadrculamedia3-nfasis5">
    <w:name w:val="Medium Grid 3 Accent 5"/>
    <w:basedOn w:val="Tabla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AFAEB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44F4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44F4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44F4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44F4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34F4D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34F4D8" w:themeFill="accent5" w:themeFillTint="7F"/>
      </w:tcPr>
    </w:tblStylePr>
  </w:style>
  <w:style w:type="table" w:styleId="Cuadrculamedia3-nfasis6">
    <w:name w:val="Medium Grid 3 Accent 6"/>
    <w:basedOn w:val="Tabla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CCD8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C3644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C3644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C3644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C3644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698B1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698B1" w:themeFill="accent6" w:themeFillTint="7F"/>
      </w:tcPr>
    </w:tblStylePr>
  </w:style>
  <w:style w:type="table" w:styleId="Listamedia1">
    <w:name w:val="Medium List 1"/>
    <w:basedOn w:val="Tabla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2C3644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3EA1F" w:themeColor="accent1"/>
        <w:bottom w:val="single" w:sz="8" w:space="0" w:color="C3EA1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3EA1F" w:themeColor="accent1"/>
        </w:tcBorders>
      </w:tcPr>
    </w:tblStylePr>
    <w:tblStylePr w:type="lastRow">
      <w:rPr>
        <w:b/>
        <w:bCs/>
        <w:color w:val="2C3644" w:themeColor="text2"/>
      </w:rPr>
      <w:tblPr/>
      <w:tcPr>
        <w:tcBorders>
          <w:top w:val="single" w:sz="8" w:space="0" w:color="C3EA1F" w:themeColor="accent1"/>
          <w:bottom w:val="single" w:sz="8" w:space="0" w:color="C3EA1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3EA1F" w:themeColor="accent1"/>
          <w:bottom w:val="single" w:sz="8" w:space="0" w:color="C3EA1F" w:themeColor="accent1"/>
        </w:tcBorders>
      </w:tcPr>
    </w:tblStylePr>
    <w:tblStylePr w:type="band1Vert">
      <w:tblPr/>
      <w:tcPr>
        <w:shd w:val="clear" w:color="auto" w:fill="F0F9C7" w:themeFill="accent1" w:themeFillTint="3F"/>
      </w:tcPr>
    </w:tblStylePr>
    <w:tblStylePr w:type="band1Horz">
      <w:tblPr/>
      <w:tcPr>
        <w:shd w:val="clear" w:color="auto" w:fill="F0F9C7" w:themeFill="accent1" w:themeFillTint="3F"/>
      </w:tcPr>
    </w:tblStylePr>
  </w:style>
  <w:style w:type="table" w:styleId="Listamedia1-nfasis2">
    <w:name w:val="Medium List 1 Accent 2"/>
    <w:basedOn w:val="Tabla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DCB08" w:themeColor="accent2"/>
        <w:bottom w:val="single" w:sz="8" w:space="0" w:color="9DCB08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DCB08" w:themeColor="accent2"/>
        </w:tcBorders>
      </w:tcPr>
    </w:tblStylePr>
    <w:tblStylePr w:type="lastRow">
      <w:rPr>
        <w:b/>
        <w:bCs/>
        <w:color w:val="2C3644" w:themeColor="text2"/>
      </w:rPr>
      <w:tblPr/>
      <w:tcPr>
        <w:tcBorders>
          <w:top w:val="single" w:sz="8" w:space="0" w:color="9DCB08" w:themeColor="accent2"/>
          <w:bottom w:val="single" w:sz="8" w:space="0" w:color="9DCB0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DCB08" w:themeColor="accent2"/>
          <w:bottom w:val="single" w:sz="8" w:space="0" w:color="9DCB08" w:themeColor="accent2"/>
        </w:tcBorders>
      </w:tcPr>
    </w:tblStylePr>
    <w:tblStylePr w:type="band1Vert">
      <w:tblPr/>
      <w:tcPr>
        <w:shd w:val="clear" w:color="auto" w:fill="EBFCB7" w:themeFill="accent2" w:themeFillTint="3F"/>
      </w:tcPr>
    </w:tblStylePr>
    <w:tblStylePr w:type="band1Horz">
      <w:tblPr/>
      <w:tcPr>
        <w:shd w:val="clear" w:color="auto" w:fill="EBFCB7" w:themeFill="accent2" w:themeFillTint="3F"/>
      </w:tcPr>
    </w:tblStylePr>
  </w:style>
  <w:style w:type="table" w:styleId="Listamedia1-nfasis3">
    <w:name w:val="Medium List 1 Accent 3"/>
    <w:basedOn w:val="Tabla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0A48E" w:themeColor="accent3"/>
        <w:bottom w:val="single" w:sz="8" w:space="0" w:color="10A48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0A48E" w:themeColor="accent3"/>
        </w:tcBorders>
      </w:tcPr>
    </w:tblStylePr>
    <w:tblStylePr w:type="lastRow">
      <w:rPr>
        <w:b/>
        <w:bCs/>
        <w:color w:val="2C3644" w:themeColor="text2"/>
      </w:rPr>
      <w:tblPr/>
      <w:tcPr>
        <w:tcBorders>
          <w:top w:val="single" w:sz="8" w:space="0" w:color="10A48E" w:themeColor="accent3"/>
          <w:bottom w:val="single" w:sz="8" w:space="0" w:color="10A4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0A48E" w:themeColor="accent3"/>
          <w:bottom w:val="single" w:sz="8" w:space="0" w:color="10A48E" w:themeColor="accent3"/>
        </w:tcBorders>
      </w:tcPr>
    </w:tblStylePr>
    <w:tblStylePr w:type="band1Vert">
      <w:tblPr/>
      <w:tcPr>
        <w:shd w:val="clear" w:color="auto" w:fill="B4F7ED" w:themeFill="accent3" w:themeFillTint="3F"/>
      </w:tcPr>
    </w:tblStylePr>
    <w:tblStylePr w:type="band1Horz">
      <w:tblPr/>
      <w:tcPr>
        <w:shd w:val="clear" w:color="auto" w:fill="B4F7ED" w:themeFill="accent3" w:themeFillTint="3F"/>
      </w:tcPr>
    </w:tblStylePr>
  </w:style>
  <w:style w:type="table" w:styleId="Listamedia1-nfasis4">
    <w:name w:val="Medium List 1 Accent 4"/>
    <w:basedOn w:val="Tabla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7C0A3" w:themeColor="accent4"/>
        <w:bottom w:val="single" w:sz="8" w:space="0" w:color="17C0A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7C0A3" w:themeColor="accent4"/>
        </w:tcBorders>
      </w:tcPr>
    </w:tblStylePr>
    <w:tblStylePr w:type="lastRow">
      <w:rPr>
        <w:b/>
        <w:bCs/>
        <w:color w:val="2C3644" w:themeColor="text2"/>
      </w:rPr>
      <w:tblPr/>
      <w:tcPr>
        <w:tcBorders>
          <w:top w:val="single" w:sz="8" w:space="0" w:color="17C0A3" w:themeColor="accent4"/>
          <w:bottom w:val="single" w:sz="8" w:space="0" w:color="17C0A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7C0A3" w:themeColor="accent4"/>
          <w:bottom w:val="single" w:sz="8" w:space="0" w:color="17C0A3" w:themeColor="accent4"/>
        </w:tcBorders>
      </w:tcPr>
    </w:tblStylePr>
    <w:tblStylePr w:type="band1Vert">
      <w:tblPr/>
      <w:tcPr>
        <w:shd w:val="clear" w:color="auto" w:fill="BDF7ED" w:themeFill="accent4" w:themeFillTint="3F"/>
      </w:tcPr>
    </w:tblStylePr>
    <w:tblStylePr w:type="band1Horz">
      <w:tblPr/>
      <w:tcPr>
        <w:shd w:val="clear" w:color="auto" w:fill="BDF7ED" w:themeFill="accent4" w:themeFillTint="3F"/>
      </w:tcPr>
    </w:tblStylePr>
  </w:style>
  <w:style w:type="table" w:styleId="Listamedia1-nfasis5">
    <w:name w:val="Medium List 1 Accent 5"/>
    <w:basedOn w:val="Tabla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44F44" w:themeColor="accent5"/>
        <w:bottom w:val="single" w:sz="8" w:space="0" w:color="044F4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44F44" w:themeColor="accent5"/>
        </w:tcBorders>
      </w:tcPr>
    </w:tblStylePr>
    <w:tblStylePr w:type="lastRow">
      <w:rPr>
        <w:b/>
        <w:bCs/>
        <w:color w:val="2C3644" w:themeColor="text2"/>
      </w:rPr>
      <w:tblPr/>
      <w:tcPr>
        <w:tcBorders>
          <w:top w:val="single" w:sz="8" w:space="0" w:color="044F44" w:themeColor="accent5"/>
          <w:bottom w:val="single" w:sz="8" w:space="0" w:color="044F4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44F44" w:themeColor="accent5"/>
          <w:bottom w:val="single" w:sz="8" w:space="0" w:color="044F44" w:themeColor="accent5"/>
        </w:tcBorders>
      </w:tcPr>
    </w:tblStylePr>
    <w:tblStylePr w:type="band1Vert">
      <w:tblPr/>
      <w:tcPr>
        <w:shd w:val="clear" w:color="auto" w:fill="9AFAEB" w:themeFill="accent5" w:themeFillTint="3F"/>
      </w:tcPr>
    </w:tblStylePr>
    <w:tblStylePr w:type="band1Horz">
      <w:tblPr/>
      <w:tcPr>
        <w:shd w:val="clear" w:color="auto" w:fill="9AFAEB" w:themeFill="accent5" w:themeFillTint="3F"/>
      </w:tcPr>
    </w:tblStylePr>
  </w:style>
  <w:style w:type="table" w:styleId="Listamedia1-nfasis6">
    <w:name w:val="Medium List 1 Accent 6"/>
    <w:basedOn w:val="Tabla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C3644" w:themeColor="accent6"/>
        <w:bottom w:val="single" w:sz="8" w:space="0" w:color="2C3644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C3644" w:themeColor="accent6"/>
        </w:tcBorders>
      </w:tcPr>
    </w:tblStylePr>
    <w:tblStylePr w:type="lastRow">
      <w:rPr>
        <w:b/>
        <w:bCs/>
        <w:color w:val="2C3644" w:themeColor="text2"/>
      </w:rPr>
      <w:tblPr/>
      <w:tcPr>
        <w:tcBorders>
          <w:top w:val="single" w:sz="8" w:space="0" w:color="2C3644" w:themeColor="accent6"/>
          <w:bottom w:val="single" w:sz="8" w:space="0" w:color="2C364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C3644" w:themeColor="accent6"/>
          <w:bottom w:val="single" w:sz="8" w:space="0" w:color="2C3644" w:themeColor="accent6"/>
        </w:tcBorders>
      </w:tcPr>
    </w:tblStylePr>
    <w:tblStylePr w:type="band1Vert">
      <w:tblPr/>
      <w:tcPr>
        <w:shd w:val="clear" w:color="auto" w:fill="C3CCD8" w:themeFill="accent6" w:themeFillTint="3F"/>
      </w:tcPr>
    </w:tblStylePr>
    <w:tblStylePr w:type="band1Horz">
      <w:tblPr/>
      <w:tcPr>
        <w:shd w:val="clear" w:color="auto" w:fill="C3CCD8" w:themeFill="accent6" w:themeFillTint="3F"/>
      </w:tcPr>
    </w:tblStylePr>
  </w:style>
  <w:style w:type="table" w:styleId="Listamedia2">
    <w:name w:val="Medium List 2"/>
    <w:basedOn w:val="Tabla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3EA1F" w:themeColor="accent1"/>
        <w:left w:val="single" w:sz="8" w:space="0" w:color="C3EA1F" w:themeColor="accent1"/>
        <w:bottom w:val="single" w:sz="8" w:space="0" w:color="C3EA1F" w:themeColor="accent1"/>
        <w:right w:val="single" w:sz="8" w:space="0" w:color="C3EA1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3EA1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3EA1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3EA1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9C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9C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DCB08" w:themeColor="accent2"/>
        <w:left w:val="single" w:sz="8" w:space="0" w:color="9DCB08" w:themeColor="accent2"/>
        <w:bottom w:val="single" w:sz="8" w:space="0" w:color="9DCB08" w:themeColor="accent2"/>
        <w:right w:val="single" w:sz="8" w:space="0" w:color="9DCB08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DCB0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DCB08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DCB08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CB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CB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0A48E" w:themeColor="accent3"/>
        <w:left w:val="single" w:sz="8" w:space="0" w:color="10A48E" w:themeColor="accent3"/>
        <w:bottom w:val="single" w:sz="8" w:space="0" w:color="10A48E" w:themeColor="accent3"/>
        <w:right w:val="single" w:sz="8" w:space="0" w:color="10A48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0A48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0A48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0A48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4F7E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4F7E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7C0A3" w:themeColor="accent4"/>
        <w:left w:val="single" w:sz="8" w:space="0" w:color="17C0A3" w:themeColor="accent4"/>
        <w:bottom w:val="single" w:sz="8" w:space="0" w:color="17C0A3" w:themeColor="accent4"/>
        <w:right w:val="single" w:sz="8" w:space="0" w:color="17C0A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7C0A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7C0A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7C0A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F7ED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DF7ED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44F44" w:themeColor="accent5"/>
        <w:left w:val="single" w:sz="8" w:space="0" w:color="044F44" w:themeColor="accent5"/>
        <w:bottom w:val="single" w:sz="8" w:space="0" w:color="044F44" w:themeColor="accent5"/>
        <w:right w:val="single" w:sz="8" w:space="0" w:color="044F4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4F4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4F4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4F4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AEB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AFAEB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C3644" w:themeColor="accent6"/>
        <w:left w:val="single" w:sz="8" w:space="0" w:color="2C3644" w:themeColor="accent6"/>
        <w:bottom w:val="single" w:sz="8" w:space="0" w:color="2C3644" w:themeColor="accent6"/>
        <w:right w:val="single" w:sz="8" w:space="0" w:color="2C3644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C3644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C3644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C3644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CCD8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CCD8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medio1">
    <w:name w:val="Medium Shading 1"/>
    <w:basedOn w:val="Tabla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D2EF57" w:themeColor="accent1" w:themeTint="BF"/>
        <w:left w:val="single" w:sz="8" w:space="0" w:color="D2EF57" w:themeColor="accent1" w:themeTint="BF"/>
        <w:bottom w:val="single" w:sz="8" w:space="0" w:color="D2EF57" w:themeColor="accent1" w:themeTint="BF"/>
        <w:right w:val="single" w:sz="8" w:space="0" w:color="D2EF57" w:themeColor="accent1" w:themeTint="BF"/>
        <w:insideH w:val="single" w:sz="8" w:space="0" w:color="D2EF57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2EF57" w:themeColor="accent1" w:themeTint="BF"/>
          <w:left w:val="single" w:sz="8" w:space="0" w:color="D2EF57" w:themeColor="accent1" w:themeTint="BF"/>
          <w:bottom w:val="single" w:sz="8" w:space="0" w:color="D2EF57" w:themeColor="accent1" w:themeTint="BF"/>
          <w:right w:val="single" w:sz="8" w:space="0" w:color="D2EF57" w:themeColor="accent1" w:themeTint="BF"/>
          <w:insideH w:val="nil"/>
          <w:insideV w:val="nil"/>
        </w:tcBorders>
        <w:shd w:val="clear" w:color="auto" w:fill="C3EA1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2EF57" w:themeColor="accent1" w:themeTint="BF"/>
          <w:left w:val="single" w:sz="8" w:space="0" w:color="D2EF57" w:themeColor="accent1" w:themeTint="BF"/>
          <w:bottom w:val="single" w:sz="8" w:space="0" w:color="D2EF57" w:themeColor="accent1" w:themeTint="BF"/>
          <w:right w:val="single" w:sz="8" w:space="0" w:color="D2EF57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9C7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9C7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C4F627" w:themeColor="accent2" w:themeTint="BF"/>
        <w:left w:val="single" w:sz="8" w:space="0" w:color="C4F627" w:themeColor="accent2" w:themeTint="BF"/>
        <w:bottom w:val="single" w:sz="8" w:space="0" w:color="C4F627" w:themeColor="accent2" w:themeTint="BF"/>
        <w:right w:val="single" w:sz="8" w:space="0" w:color="C4F627" w:themeColor="accent2" w:themeTint="BF"/>
        <w:insideH w:val="single" w:sz="8" w:space="0" w:color="C4F627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4F627" w:themeColor="accent2" w:themeTint="BF"/>
          <w:left w:val="single" w:sz="8" w:space="0" w:color="C4F627" w:themeColor="accent2" w:themeTint="BF"/>
          <w:bottom w:val="single" w:sz="8" w:space="0" w:color="C4F627" w:themeColor="accent2" w:themeTint="BF"/>
          <w:right w:val="single" w:sz="8" w:space="0" w:color="C4F627" w:themeColor="accent2" w:themeTint="BF"/>
          <w:insideH w:val="nil"/>
          <w:insideV w:val="nil"/>
        </w:tcBorders>
        <w:shd w:val="clear" w:color="auto" w:fill="9DCB0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F627" w:themeColor="accent2" w:themeTint="BF"/>
          <w:left w:val="single" w:sz="8" w:space="0" w:color="C4F627" w:themeColor="accent2" w:themeTint="BF"/>
          <w:bottom w:val="single" w:sz="8" w:space="0" w:color="C4F627" w:themeColor="accent2" w:themeTint="BF"/>
          <w:right w:val="single" w:sz="8" w:space="0" w:color="C4F62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CB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CB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1DE9CA" w:themeColor="accent3" w:themeTint="BF"/>
        <w:left w:val="single" w:sz="8" w:space="0" w:color="1DE9CA" w:themeColor="accent3" w:themeTint="BF"/>
        <w:bottom w:val="single" w:sz="8" w:space="0" w:color="1DE9CA" w:themeColor="accent3" w:themeTint="BF"/>
        <w:right w:val="single" w:sz="8" w:space="0" w:color="1DE9CA" w:themeColor="accent3" w:themeTint="BF"/>
        <w:insideH w:val="single" w:sz="8" w:space="0" w:color="1DE9C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DE9CA" w:themeColor="accent3" w:themeTint="BF"/>
          <w:left w:val="single" w:sz="8" w:space="0" w:color="1DE9CA" w:themeColor="accent3" w:themeTint="BF"/>
          <w:bottom w:val="single" w:sz="8" w:space="0" w:color="1DE9CA" w:themeColor="accent3" w:themeTint="BF"/>
          <w:right w:val="single" w:sz="8" w:space="0" w:color="1DE9CA" w:themeColor="accent3" w:themeTint="BF"/>
          <w:insideH w:val="nil"/>
          <w:insideV w:val="nil"/>
        </w:tcBorders>
        <w:shd w:val="clear" w:color="auto" w:fill="10A48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DE9CA" w:themeColor="accent3" w:themeTint="BF"/>
          <w:left w:val="single" w:sz="8" w:space="0" w:color="1DE9CA" w:themeColor="accent3" w:themeTint="BF"/>
          <w:bottom w:val="single" w:sz="8" w:space="0" w:color="1DE9CA" w:themeColor="accent3" w:themeTint="BF"/>
          <w:right w:val="single" w:sz="8" w:space="0" w:color="1DE9C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F7E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4F7E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39E7C9" w:themeColor="accent4" w:themeTint="BF"/>
        <w:left w:val="single" w:sz="8" w:space="0" w:color="39E7C9" w:themeColor="accent4" w:themeTint="BF"/>
        <w:bottom w:val="single" w:sz="8" w:space="0" w:color="39E7C9" w:themeColor="accent4" w:themeTint="BF"/>
        <w:right w:val="single" w:sz="8" w:space="0" w:color="39E7C9" w:themeColor="accent4" w:themeTint="BF"/>
        <w:insideH w:val="single" w:sz="8" w:space="0" w:color="39E7C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9E7C9" w:themeColor="accent4" w:themeTint="BF"/>
          <w:left w:val="single" w:sz="8" w:space="0" w:color="39E7C9" w:themeColor="accent4" w:themeTint="BF"/>
          <w:bottom w:val="single" w:sz="8" w:space="0" w:color="39E7C9" w:themeColor="accent4" w:themeTint="BF"/>
          <w:right w:val="single" w:sz="8" w:space="0" w:color="39E7C9" w:themeColor="accent4" w:themeTint="BF"/>
          <w:insideH w:val="nil"/>
          <w:insideV w:val="nil"/>
        </w:tcBorders>
        <w:shd w:val="clear" w:color="auto" w:fill="17C0A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E7C9" w:themeColor="accent4" w:themeTint="BF"/>
          <w:left w:val="single" w:sz="8" w:space="0" w:color="39E7C9" w:themeColor="accent4" w:themeTint="BF"/>
          <w:bottom w:val="single" w:sz="8" w:space="0" w:color="39E7C9" w:themeColor="accent4" w:themeTint="BF"/>
          <w:right w:val="single" w:sz="8" w:space="0" w:color="39E7C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7E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DF7E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9B49B" w:themeColor="accent5" w:themeTint="BF"/>
        <w:left w:val="single" w:sz="8" w:space="0" w:color="09B49B" w:themeColor="accent5" w:themeTint="BF"/>
        <w:bottom w:val="single" w:sz="8" w:space="0" w:color="09B49B" w:themeColor="accent5" w:themeTint="BF"/>
        <w:right w:val="single" w:sz="8" w:space="0" w:color="09B49B" w:themeColor="accent5" w:themeTint="BF"/>
        <w:insideH w:val="single" w:sz="8" w:space="0" w:color="09B49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9B49B" w:themeColor="accent5" w:themeTint="BF"/>
          <w:left w:val="single" w:sz="8" w:space="0" w:color="09B49B" w:themeColor="accent5" w:themeTint="BF"/>
          <w:bottom w:val="single" w:sz="8" w:space="0" w:color="09B49B" w:themeColor="accent5" w:themeTint="BF"/>
          <w:right w:val="single" w:sz="8" w:space="0" w:color="09B49B" w:themeColor="accent5" w:themeTint="BF"/>
          <w:insideH w:val="nil"/>
          <w:insideV w:val="nil"/>
        </w:tcBorders>
        <w:shd w:val="clear" w:color="auto" w:fill="044F4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9B49B" w:themeColor="accent5" w:themeTint="BF"/>
          <w:left w:val="single" w:sz="8" w:space="0" w:color="09B49B" w:themeColor="accent5" w:themeTint="BF"/>
          <w:bottom w:val="single" w:sz="8" w:space="0" w:color="09B49B" w:themeColor="accent5" w:themeTint="BF"/>
          <w:right w:val="single" w:sz="8" w:space="0" w:color="09B49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FAEB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AFAEB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536680" w:themeColor="accent6" w:themeTint="BF"/>
        <w:left w:val="single" w:sz="8" w:space="0" w:color="536680" w:themeColor="accent6" w:themeTint="BF"/>
        <w:bottom w:val="single" w:sz="8" w:space="0" w:color="536680" w:themeColor="accent6" w:themeTint="BF"/>
        <w:right w:val="single" w:sz="8" w:space="0" w:color="536680" w:themeColor="accent6" w:themeTint="BF"/>
        <w:insideH w:val="single" w:sz="8" w:space="0" w:color="53668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36680" w:themeColor="accent6" w:themeTint="BF"/>
          <w:left w:val="single" w:sz="8" w:space="0" w:color="536680" w:themeColor="accent6" w:themeTint="BF"/>
          <w:bottom w:val="single" w:sz="8" w:space="0" w:color="536680" w:themeColor="accent6" w:themeTint="BF"/>
          <w:right w:val="single" w:sz="8" w:space="0" w:color="536680" w:themeColor="accent6" w:themeTint="BF"/>
          <w:insideH w:val="nil"/>
          <w:insideV w:val="nil"/>
        </w:tcBorders>
        <w:shd w:val="clear" w:color="auto" w:fill="2C3644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36680" w:themeColor="accent6" w:themeTint="BF"/>
          <w:left w:val="single" w:sz="8" w:space="0" w:color="536680" w:themeColor="accent6" w:themeTint="BF"/>
          <w:bottom w:val="single" w:sz="8" w:space="0" w:color="536680" w:themeColor="accent6" w:themeTint="BF"/>
          <w:right w:val="single" w:sz="8" w:space="0" w:color="53668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CCD8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CCD8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3EA1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EA1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3EA1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DCB0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CB0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DCB0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0A48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A48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0A48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7C0A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7C0A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7C0A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44F4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4F4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44F4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C3644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4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C3644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5722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semiHidden/>
    <w:rsid w:val="00572222"/>
    <w:rPr>
      <w:rFonts w:asciiTheme="majorHAnsi" w:eastAsiaTheme="majorEastAsia" w:hAnsiTheme="majorHAnsi" w:cstheme="majorBidi"/>
      <w:kern w:val="16"/>
      <w:sz w:val="24"/>
      <w:szCs w:val="24"/>
      <w:shd w:val="pct20" w:color="auto" w:fill="auto"/>
      <w14:ligatures w14:val="standardContextual"/>
      <w14:numForm w14:val="oldStyle"/>
      <w14:numSpacing w14:val="proportional"/>
      <w14:cntxtAlts/>
    </w:rPr>
  </w:style>
  <w:style w:type="paragraph" w:styleId="Sinespaciado">
    <w:name w:val="No Spacing"/>
    <w:uiPriority w:val="1"/>
    <w:semiHidden/>
    <w:unhideWhenUsed/>
    <w:qFormat/>
    <w:rsid w:val="00572222"/>
    <w:pPr>
      <w:spacing w:after="0" w:line="240" w:lineRule="auto"/>
    </w:pPr>
    <w:rPr>
      <w:kern w:val="16"/>
      <w14:ligatures w14:val="standardContextual"/>
      <w14:numForm w14:val="oldStyle"/>
      <w14:numSpacing w14:val="proportional"/>
      <w14:cntxtAlts/>
    </w:rPr>
  </w:style>
  <w:style w:type="paragraph" w:styleId="NormalWeb">
    <w:name w:val="Normal (Web)"/>
    <w:basedOn w:val="Normal"/>
    <w:uiPriority w:val="99"/>
    <w:semiHidden/>
    <w:unhideWhenUsed/>
    <w:rsid w:val="00572222"/>
    <w:rPr>
      <w:rFonts w:ascii="Times New Roman" w:hAnsi="Times New Roman" w:cs="Times New Roman"/>
      <w:sz w:val="24"/>
      <w:szCs w:val="24"/>
    </w:rPr>
  </w:style>
  <w:style w:type="paragraph" w:styleId="Sangranormal">
    <w:name w:val="Normal Indent"/>
    <w:basedOn w:val="Normal"/>
    <w:uiPriority w:val="99"/>
    <w:semiHidden/>
    <w:unhideWhenUsed/>
    <w:rsid w:val="00572222"/>
    <w:pPr>
      <w:ind w:left="720"/>
    </w:p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572222"/>
    <w:pPr>
      <w:spacing w:after="0" w:line="240" w:lineRule="auto"/>
    </w:pPr>
  </w:style>
  <w:style w:type="character" w:customStyle="1" w:styleId="EncabezadodenotaCar">
    <w:name w:val="Encabezado de nota Car"/>
    <w:basedOn w:val="Fuentedeprrafopredeter"/>
    <w:link w:val="Encabezadodenota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Nmerodepgina">
    <w:name w:val="page number"/>
    <w:basedOn w:val="Fuentedeprrafopredeter"/>
    <w:uiPriority w:val="99"/>
    <w:semiHidden/>
    <w:unhideWhenUsed/>
    <w:rsid w:val="00572222"/>
    <w:rPr>
      <w:sz w:val="22"/>
    </w:rPr>
  </w:style>
  <w:style w:type="table" w:styleId="Tablanormal1">
    <w:name w:val="Plain Table 1"/>
    <w:basedOn w:val="Tablanormal"/>
    <w:uiPriority w:val="4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1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3">
    <w:name w:val="Plain Table 3"/>
    <w:basedOn w:val="Tablanormal"/>
    <w:uiPriority w:val="42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normal4">
    <w:name w:val="Plain Table 4"/>
    <w:basedOn w:val="Tablanormal"/>
    <w:uiPriority w:val="43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5">
    <w:name w:val="Plain Table 5"/>
    <w:basedOn w:val="Tablanormal"/>
    <w:uiPriority w:val="44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osinformato">
    <w:name w:val="Plain Text"/>
    <w:basedOn w:val="Normal"/>
    <w:link w:val="TextosinformatoCar"/>
    <w:uiPriority w:val="99"/>
    <w:semiHidden/>
    <w:unhideWhenUsed/>
    <w:rsid w:val="00572222"/>
    <w:pPr>
      <w:spacing w:after="0" w:line="240" w:lineRule="auto"/>
    </w:pPr>
    <w:rPr>
      <w:rFonts w:ascii="Consolas" w:hAnsi="Consolas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572222"/>
    <w:rPr>
      <w:rFonts w:ascii="Consolas" w:hAnsi="Consolas"/>
      <w:kern w:val="16"/>
      <w:sz w:val="22"/>
      <w:szCs w:val="21"/>
      <w14:ligatures w14:val="standardContextual"/>
      <w14:numForm w14:val="oldStyle"/>
      <w14:numSpacing w14:val="proportional"/>
      <w14:cntxtAlts/>
    </w:rPr>
  </w:style>
  <w:style w:type="paragraph" w:styleId="Cita">
    <w:name w:val="Quote"/>
    <w:basedOn w:val="Normal"/>
    <w:next w:val="Normal"/>
    <w:link w:val="CitaCar"/>
    <w:uiPriority w:val="29"/>
    <w:semiHidden/>
    <w:qFormat/>
    <w:rsid w:val="0057222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semiHidden/>
    <w:rsid w:val="00572222"/>
    <w:rPr>
      <w:i/>
      <w:iCs/>
      <w:color w:val="404040" w:themeColor="text1" w:themeTint="BF"/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Saludo">
    <w:name w:val="Salutation"/>
    <w:basedOn w:val="Normal"/>
    <w:next w:val="Normal"/>
    <w:link w:val="SaludoCar"/>
    <w:uiPriority w:val="5"/>
    <w:qFormat/>
    <w:rsid w:val="00572222"/>
  </w:style>
  <w:style w:type="character" w:customStyle="1" w:styleId="SaludoCar">
    <w:name w:val="Saludo Car"/>
    <w:basedOn w:val="Fuentedeprrafopredeter"/>
    <w:link w:val="Saludo"/>
    <w:uiPriority w:val="5"/>
    <w:rsid w:val="00752FC4"/>
  </w:style>
  <w:style w:type="paragraph" w:styleId="Firma">
    <w:name w:val="Signature"/>
    <w:basedOn w:val="Normal"/>
    <w:next w:val="Normal"/>
    <w:link w:val="FirmaCar"/>
    <w:uiPriority w:val="7"/>
    <w:qFormat/>
    <w:rsid w:val="00254E0D"/>
    <w:pPr>
      <w:contextualSpacing/>
    </w:pPr>
  </w:style>
  <w:style w:type="character" w:customStyle="1" w:styleId="FirmaCar">
    <w:name w:val="Firma Car"/>
    <w:basedOn w:val="Fuentedeprrafopredeter"/>
    <w:link w:val="Firma"/>
    <w:uiPriority w:val="7"/>
    <w:rsid w:val="00254E0D"/>
    <w:rPr>
      <w:color w:val="auto"/>
    </w:rPr>
  </w:style>
  <w:style w:type="character" w:styleId="Textoennegrita">
    <w:name w:val="Strong"/>
    <w:basedOn w:val="Fuentedeprrafopredeter"/>
    <w:uiPriority w:val="19"/>
    <w:semiHidden/>
    <w:qFormat/>
    <w:rsid w:val="00572222"/>
    <w:rPr>
      <w:b/>
      <w:bCs/>
      <w:sz w:val="22"/>
    </w:rPr>
  </w:style>
  <w:style w:type="paragraph" w:styleId="Subttulo">
    <w:name w:val="Subtitle"/>
    <w:basedOn w:val="Normal"/>
    <w:next w:val="Normal"/>
    <w:link w:val="SubttuloCar"/>
    <w:uiPriority w:val="11"/>
    <w:semiHidden/>
    <w:unhideWhenUsed/>
    <w:qFormat/>
    <w:rsid w:val="0057222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semiHidden/>
    <w:rsid w:val="00572222"/>
    <w:rPr>
      <w:rFonts w:eastAsiaTheme="minorEastAsia"/>
      <w:color w:val="5A5A5A" w:themeColor="text1" w:themeTint="A5"/>
      <w:spacing w:val="15"/>
      <w:kern w:val="16"/>
      <w:sz w:val="22"/>
      <w:szCs w:val="22"/>
      <w14:ligatures w14:val="standardContextual"/>
      <w14:numForm w14:val="oldStyle"/>
      <w14:numSpacing w14:val="proportional"/>
      <w14:cntxtAlts/>
    </w:rPr>
  </w:style>
  <w:style w:type="character" w:styleId="nfasissutil">
    <w:name w:val="Subtle Emphasis"/>
    <w:basedOn w:val="Fuentedeprrafopredeter"/>
    <w:uiPriority w:val="19"/>
    <w:semiHidden/>
    <w:qFormat/>
    <w:rsid w:val="00572222"/>
    <w:rPr>
      <w:i/>
      <w:iCs/>
      <w:color w:val="404040" w:themeColor="text1" w:themeTint="BF"/>
      <w:sz w:val="22"/>
    </w:rPr>
  </w:style>
  <w:style w:type="character" w:styleId="Referenciasutil">
    <w:name w:val="Subtle Reference"/>
    <w:basedOn w:val="Fuentedeprrafopredeter"/>
    <w:uiPriority w:val="31"/>
    <w:semiHidden/>
    <w:qFormat/>
    <w:rsid w:val="00572222"/>
    <w:rPr>
      <w:smallCaps/>
      <w:color w:val="5A5A5A" w:themeColor="text1" w:themeTint="A5"/>
      <w:sz w:val="22"/>
    </w:rPr>
  </w:style>
  <w:style w:type="table" w:styleId="Tablaconefectos3D1">
    <w:name w:val="Table 3D effects 1"/>
    <w:basedOn w:val="Tablanormal"/>
    <w:uiPriority w:val="99"/>
    <w:semiHidden/>
    <w:unhideWhenUsed/>
    <w:rsid w:val="00572222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onefectos3D2">
    <w:name w:val="Table 3D effects 2"/>
    <w:basedOn w:val="Tablanormal"/>
    <w:uiPriority w:val="99"/>
    <w:semiHidden/>
    <w:unhideWhenUsed/>
    <w:rsid w:val="00572222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efectos3D3">
    <w:name w:val="Table 3D effects 3"/>
    <w:basedOn w:val="Tablanormal"/>
    <w:uiPriority w:val="99"/>
    <w:semiHidden/>
    <w:unhideWhenUsed/>
    <w:rsid w:val="00572222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1">
    <w:name w:val="Table Classic 1"/>
    <w:basedOn w:val="Tabla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2">
    <w:name w:val="Table Classic 2"/>
    <w:basedOn w:val="Tabla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uiPriority w:val="99"/>
    <w:semiHidden/>
    <w:unhideWhenUsed/>
    <w:rsid w:val="0057222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4">
    <w:name w:val="Table Classic 4"/>
    <w:basedOn w:val="Tabla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1">
    <w:name w:val="Table Colorful 1"/>
    <w:basedOn w:val="Tablanormal"/>
    <w:uiPriority w:val="99"/>
    <w:semiHidden/>
    <w:unhideWhenUsed/>
    <w:rsid w:val="0057222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2">
    <w:name w:val="Table Colorful 2"/>
    <w:basedOn w:val="Tablanormal"/>
    <w:uiPriority w:val="99"/>
    <w:semiHidden/>
    <w:unhideWhenUsed/>
    <w:rsid w:val="00572222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3">
    <w:name w:val="Table Colorful 3"/>
    <w:basedOn w:val="Tablanormal"/>
    <w:uiPriority w:val="99"/>
    <w:semiHidden/>
    <w:unhideWhenUsed/>
    <w:rsid w:val="00572222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concolumnas1">
    <w:name w:val="Table Columns 1"/>
    <w:basedOn w:val="Tablanormal"/>
    <w:uiPriority w:val="99"/>
    <w:semiHidden/>
    <w:unhideWhenUsed/>
    <w:rsid w:val="00572222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2">
    <w:name w:val="Table Columns 2"/>
    <w:basedOn w:val="Tablanormal"/>
    <w:uiPriority w:val="99"/>
    <w:semiHidden/>
    <w:unhideWhenUsed/>
    <w:rsid w:val="00572222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3">
    <w:name w:val="Table Columns 3"/>
    <w:basedOn w:val="Tablanormal"/>
    <w:uiPriority w:val="99"/>
    <w:semiHidden/>
    <w:unhideWhenUsed/>
    <w:rsid w:val="00572222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4">
    <w:name w:val="Table Columns 4"/>
    <w:basedOn w:val="Tablanormal"/>
    <w:uiPriority w:val="99"/>
    <w:semiHidden/>
    <w:unhideWhenUsed/>
    <w:rsid w:val="00572222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aconcolumnas5">
    <w:name w:val="Table Columns 5"/>
    <w:basedOn w:val="Tablanormal"/>
    <w:uiPriority w:val="99"/>
    <w:semiHidden/>
    <w:unhideWhenUsed/>
    <w:rsid w:val="00572222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amoderna">
    <w:name w:val="Table Contemporary"/>
    <w:basedOn w:val="Tablanormal"/>
    <w:uiPriority w:val="99"/>
    <w:semiHidden/>
    <w:unhideWhenUsed/>
    <w:rsid w:val="0057222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aelegante">
    <w:name w:val="Table Elegant"/>
    <w:basedOn w:val="Tablanormal"/>
    <w:uiPriority w:val="99"/>
    <w:semiHidden/>
    <w:unhideWhenUsed/>
    <w:rsid w:val="00572222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1">
    <w:name w:val="Table Grid 1"/>
    <w:basedOn w:val="Tabla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2">
    <w:name w:val="Table Grid 2"/>
    <w:basedOn w:val="Tablanormal"/>
    <w:uiPriority w:val="99"/>
    <w:semiHidden/>
    <w:unhideWhenUsed/>
    <w:rsid w:val="00572222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3">
    <w:name w:val="Table Grid 3"/>
    <w:basedOn w:val="Tabla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4">
    <w:name w:val="Table Grid 4"/>
    <w:basedOn w:val="Tablanormal"/>
    <w:uiPriority w:val="99"/>
    <w:semiHidden/>
    <w:unhideWhenUsed/>
    <w:rsid w:val="00572222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5">
    <w:name w:val="Table Grid 5"/>
    <w:basedOn w:val="Tabla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6">
    <w:name w:val="Table Grid 6"/>
    <w:basedOn w:val="Tabla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7">
    <w:name w:val="Table Grid 7"/>
    <w:basedOn w:val="Tablanormal"/>
    <w:uiPriority w:val="99"/>
    <w:semiHidden/>
    <w:unhideWhenUsed/>
    <w:rsid w:val="00572222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8">
    <w:name w:val="Table Grid 8"/>
    <w:basedOn w:val="Tablanormal"/>
    <w:uiPriority w:val="99"/>
    <w:semiHidden/>
    <w:unhideWhenUsed/>
    <w:rsid w:val="00572222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clara">
    <w:name w:val="Grid Table Light"/>
    <w:basedOn w:val="Tablanormal"/>
    <w:uiPriority w:val="45"/>
    <w:rsid w:val="0057222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lista1">
    <w:name w:val="Table List 1"/>
    <w:basedOn w:val="Tablanormal"/>
    <w:uiPriority w:val="99"/>
    <w:semiHidden/>
    <w:unhideWhenUsed/>
    <w:rsid w:val="0057222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2">
    <w:name w:val="Table List 2"/>
    <w:basedOn w:val="Tablanormal"/>
    <w:uiPriority w:val="99"/>
    <w:semiHidden/>
    <w:unhideWhenUsed/>
    <w:rsid w:val="0057222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3">
    <w:name w:val="Table List 3"/>
    <w:basedOn w:val="Tabla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4">
    <w:name w:val="Table List 4"/>
    <w:basedOn w:val="Tabla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aconlista5">
    <w:name w:val="Table List 5"/>
    <w:basedOn w:val="Tabla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6">
    <w:name w:val="Table List 6"/>
    <w:basedOn w:val="Tablanormal"/>
    <w:uiPriority w:val="99"/>
    <w:semiHidden/>
    <w:unhideWhenUsed/>
    <w:rsid w:val="00572222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aconlista7">
    <w:name w:val="Table List 7"/>
    <w:basedOn w:val="Tablanormal"/>
    <w:uiPriority w:val="99"/>
    <w:semiHidden/>
    <w:unhideWhenUsed/>
    <w:rsid w:val="0057222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aconlista8">
    <w:name w:val="Table List 8"/>
    <w:basedOn w:val="Tablanormal"/>
    <w:uiPriority w:val="99"/>
    <w:semiHidden/>
    <w:unhideWhenUsed/>
    <w:rsid w:val="0057222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extoconsangra">
    <w:name w:val="table of authorities"/>
    <w:basedOn w:val="Normal"/>
    <w:next w:val="Normal"/>
    <w:uiPriority w:val="99"/>
    <w:semiHidden/>
    <w:unhideWhenUsed/>
    <w:rsid w:val="00572222"/>
    <w:pPr>
      <w:spacing w:after="0"/>
      <w:ind w:left="220" w:hanging="220"/>
    </w:pPr>
  </w:style>
  <w:style w:type="paragraph" w:styleId="Tabladeilustraciones">
    <w:name w:val="table of figures"/>
    <w:basedOn w:val="Normal"/>
    <w:next w:val="Normal"/>
    <w:uiPriority w:val="99"/>
    <w:semiHidden/>
    <w:unhideWhenUsed/>
    <w:rsid w:val="00572222"/>
    <w:pPr>
      <w:spacing w:after="0"/>
    </w:pPr>
  </w:style>
  <w:style w:type="table" w:styleId="Tablaprofesional">
    <w:name w:val="Table Professional"/>
    <w:basedOn w:val="Tabla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bsica1">
    <w:name w:val="Table Simple 1"/>
    <w:basedOn w:val="Tablanormal"/>
    <w:uiPriority w:val="99"/>
    <w:semiHidden/>
    <w:unhideWhenUsed/>
    <w:rsid w:val="00572222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absica2">
    <w:name w:val="Table Simple 2"/>
    <w:basedOn w:val="Tablanormal"/>
    <w:uiPriority w:val="99"/>
    <w:semiHidden/>
    <w:unhideWhenUsed/>
    <w:rsid w:val="0057222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bsica3">
    <w:name w:val="Table Simple 3"/>
    <w:basedOn w:val="Tabla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sutil1">
    <w:name w:val="Table Subtle 1"/>
    <w:basedOn w:val="Tablanormal"/>
    <w:uiPriority w:val="99"/>
    <w:semiHidden/>
    <w:unhideWhenUsed/>
    <w:rsid w:val="0057222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sutil2">
    <w:name w:val="Table Subtle 2"/>
    <w:basedOn w:val="Tablanormal"/>
    <w:uiPriority w:val="99"/>
    <w:semiHidden/>
    <w:unhideWhenUsed/>
    <w:rsid w:val="0057222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tema">
    <w:name w:val="Table Theme"/>
    <w:basedOn w:val="Tablanormal"/>
    <w:uiPriority w:val="99"/>
    <w:semiHidden/>
    <w:unhideWhenUsed/>
    <w:rsid w:val="00572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web1">
    <w:name w:val="Table Web 1"/>
    <w:basedOn w:val="Tablanormal"/>
    <w:uiPriority w:val="99"/>
    <w:semiHidden/>
    <w:unhideWhenUsed/>
    <w:rsid w:val="00572222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2">
    <w:name w:val="Table Web 2"/>
    <w:basedOn w:val="Tablanormal"/>
    <w:uiPriority w:val="99"/>
    <w:semiHidden/>
    <w:unhideWhenUsed/>
    <w:rsid w:val="00572222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3">
    <w:name w:val="Table Web 3"/>
    <w:basedOn w:val="Tablanormal"/>
    <w:uiPriority w:val="99"/>
    <w:semiHidden/>
    <w:unhideWhenUsed/>
    <w:rsid w:val="00572222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tulo">
    <w:name w:val="Title"/>
    <w:basedOn w:val="Normal"/>
    <w:next w:val="Normal"/>
    <w:link w:val="TtuloCar"/>
    <w:uiPriority w:val="10"/>
    <w:semiHidden/>
    <w:qFormat/>
    <w:rsid w:val="0057222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semiHidden/>
    <w:rsid w:val="00572222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  <w14:numForm w14:val="oldStyle"/>
      <w14:numSpacing w14:val="proportional"/>
      <w14:cntxtAlts/>
    </w:rPr>
  </w:style>
  <w:style w:type="paragraph" w:styleId="Encabezadodelista">
    <w:name w:val="toa heading"/>
    <w:basedOn w:val="Normal"/>
    <w:next w:val="Normal"/>
    <w:uiPriority w:val="99"/>
    <w:semiHidden/>
    <w:unhideWhenUsed/>
    <w:rsid w:val="0057222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572222"/>
    <w:pPr>
      <w:spacing w:after="100"/>
    </w:pPr>
  </w:style>
  <w:style w:type="paragraph" w:styleId="TDC2">
    <w:name w:val="toc 2"/>
    <w:basedOn w:val="Normal"/>
    <w:next w:val="Normal"/>
    <w:autoRedefine/>
    <w:uiPriority w:val="39"/>
    <w:semiHidden/>
    <w:unhideWhenUsed/>
    <w:rsid w:val="00572222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semiHidden/>
    <w:unhideWhenUsed/>
    <w:rsid w:val="00572222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572222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572222"/>
    <w:pPr>
      <w:spacing w:after="100"/>
      <w:ind w:left="88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572222"/>
    <w:pPr>
      <w:spacing w:after="100"/>
      <w:ind w:left="110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572222"/>
    <w:pPr>
      <w:spacing w:after="100"/>
      <w:ind w:left="132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572222"/>
    <w:pPr>
      <w:spacing w:after="100"/>
      <w:ind w:left="1540"/>
    </w:pPr>
  </w:style>
  <w:style w:type="paragraph" w:styleId="TDC9">
    <w:name w:val="toc 9"/>
    <w:basedOn w:val="Normal"/>
    <w:next w:val="Normal"/>
    <w:autoRedefine/>
    <w:uiPriority w:val="39"/>
    <w:semiHidden/>
    <w:unhideWhenUsed/>
    <w:rsid w:val="00572222"/>
    <w:pPr>
      <w:spacing w:after="100"/>
      <w:ind w:left="1760"/>
    </w:pPr>
  </w:style>
  <w:style w:type="paragraph" w:styleId="TtuloTDC">
    <w:name w:val="TOC Heading"/>
    <w:basedOn w:val="Ttulo1"/>
    <w:next w:val="Normal"/>
    <w:uiPriority w:val="39"/>
    <w:semiHidden/>
    <w:unhideWhenUsed/>
    <w:qFormat/>
    <w:rsid w:val="00572222"/>
    <w:pPr>
      <w:spacing w:before="240"/>
      <w:outlineLvl w:val="9"/>
    </w:pPr>
    <w:rPr>
      <w:b w:val="0"/>
      <w:bCs w:val="0"/>
      <w:color w:val="95B51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/Users/caroortega/Downloads/word1.xlsx" TargetMode="External"/><Relationship Id="rId1" Type="http://schemas.openxmlformats.org/officeDocument/2006/relationships/attachedTemplate" Target="file:////Users/caroortega/Library/Containers/com.microsoft.Word/Data/Library/Application%20Support/Microsoft/Office/16.0/DTS/Search/%7bBCFC44E9-F92E-504B-B868-61F48277E486%7dtf3340366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B50BBBD41366E4E9CE563AD91E79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569E9-D21B-A347-A3FE-777683A56128}"/>
      </w:docPartPr>
      <w:docPartBody>
        <w:p w:rsidR="00972B06" w:rsidRDefault="0008121F">
          <w:pPr>
            <w:pStyle w:val="6B50BBBD41366E4E9CE563AD91E796C8"/>
          </w:pPr>
          <w:r>
            <w:rPr>
              <w:lang w:bidi="es-MX"/>
            </w:rPr>
            <w:t>Un cordial saludo,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Bodoni 72 Oldstyle Book">
    <w:altName w:val="BODONI 72 OLDSTYLE BOOK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Calibri (Cuerpo)">
    <w:altName w:val="Calibri"/>
    <w:panose1 w:val="020B0604020202020204"/>
    <w:charset w:val="00"/>
    <w:family w:val="roman"/>
    <w:notTrueType/>
    <w:pitch w:val="default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Bradley Hand">
    <w:panose1 w:val="00000700000000000000"/>
    <w:charset w:val="4D"/>
    <w:family w:val="auto"/>
    <w:pitch w:val="variable"/>
    <w:sig w:usb0="800000FF" w:usb1="5000204A" w:usb2="00000000" w:usb3="00000000" w:csb0="00000111" w:csb1="00000000"/>
  </w:font>
  <w:font w:name="Monaco">
    <w:panose1 w:val="00000000000000000000"/>
    <w:charset w:val="4D"/>
    <w:family w:val="auto"/>
    <w:pitch w:val="variable"/>
    <w:sig w:usb0="A00002FF" w:usb1="500039FB" w:usb2="00000000" w:usb3="00000000" w:csb0="00000197" w:csb1="00000000"/>
  </w:font>
  <w:font w:name="American Typewriter">
    <w:panose1 w:val="02090604020004020304"/>
    <w:charset w:val="4D"/>
    <w:family w:val="roman"/>
    <w:pitch w:val="variable"/>
    <w:sig w:usb0="A000006F" w:usb1="00000019" w:usb2="00000000" w:usb3="00000000" w:csb0="0000011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21F"/>
    <w:rsid w:val="0008121F"/>
    <w:rsid w:val="0097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Pr>
      <w:color w:val="2E74B5" w:themeColor="accent5" w:themeShade="BF"/>
      <w:sz w:val="22"/>
    </w:rPr>
  </w:style>
  <w:style w:type="paragraph" w:customStyle="1" w:styleId="6B50BBBD41366E4E9CE563AD91E796C8">
    <w:name w:val="6B50BBBD41366E4E9CE563AD91E796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Personal Letterhead">
  <a:themeElements>
    <a:clrScheme name="Label LS1-05">
      <a:dk1>
        <a:sysClr val="windowText" lastClr="000000"/>
      </a:dk1>
      <a:lt1>
        <a:sysClr val="window" lastClr="FFFFFF"/>
      </a:lt1>
      <a:dk2>
        <a:srgbClr val="2C3644"/>
      </a:dk2>
      <a:lt2>
        <a:srgbClr val="FFFFFF"/>
      </a:lt2>
      <a:accent1>
        <a:srgbClr val="C3EA1F"/>
      </a:accent1>
      <a:accent2>
        <a:srgbClr val="9DCB08"/>
      </a:accent2>
      <a:accent3>
        <a:srgbClr val="10A48E"/>
      </a:accent3>
      <a:accent4>
        <a:srgbClr val="17C0A3"/>
      </a:accent4>
      <a:accent5>
        <a:srgbClr val="044F44"/>
      </a:accent5>
      <a:accent6>
        <a:srgbClr val="2C3644"/>
      </a:accent6>
      <a:hlink>
        <a:srgbClr val="10A48E"/>
      </a:hlink>
      <a:folHlink>
        <a:srgbClr val="FF000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1B9BB-C40C-4040-AFC5-C91AA9414C7F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616916F2-5E6E-4C71-8D85-12CAD699EA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057246-DBFF-4218-9E8A-B753C150B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B5BAD1-0666-4E85-AF1D-79F0EBF4F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 moderno con cápsulas.dotx</Template>
  <TotalTime>0</TotalTime>
  <Pages>3</Pages>
  <Words>260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2022-04-27T02:10:00Z</dcterms:created>
  <dcterms:modified xsi:type="dcterms:W3CDTF">2022-04-27T02:41:00Z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